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316EB2" w:rsidR="00F25D98" w:rsidRDefault="003B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Add missing datatype import, fix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CA493" w:rsidR="001E41F3" w:rsidRDefault="003B3F5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2FC8" w14:paraId="1256F52C" w14:textId="77777777" w:rsidTr="00547111">
        <w:tc>
          <w:tcPr>
            <w:tcW w:w="2694" w:type="dxa"/>
            <w:gridSpan w:val="2"/>
            <w:tcBorders>
              <w:top w:val="single" w:sz="4" w:space="0" w:color="auto"/>
              <w:left w:val="single" w:sz="4" w:space="0" w:color="auto"/>
            </w:tcBorders>
          </w:tcPr>
          <w:p w14:paraId="52C87DB0" w14:textId="77777777" w:rsidR="001D2FC8" w:rsidRDefault="001D2FC8" w:rsidP="001D2F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E166C" w:rsidR="001D2FC8" w:rsidRDefault="001D2FC8" w:rsidP="001D2FC8">
            <w:pPr>
              <w:pStyle w:val="CRCoverPage"/>
              <w:spacing w:after="0"/>
              <w:ind w:left="100"/>
              <w:rPr>
                <w:noProof/>
              </w:rPr>
            </w:pPr>
            <w:r>
              <w:rPr>
                <w:noProof/>
              </w:rPr>
              <w:t xml:space="preserve">The datatype </w:t>
            </w:r>
            <w:r>
              <w:rPr>
                <w:i/>
                <w:iCs/>
                <w:noProof/>
              </w:rPr>
              <w:t>AttributeValuePair</w:t>
            </w:r>
            <w:r>
              <w:rPr>
                <w:noProof/>
              </w:rPr>
              <w:t xml:space="preserve"> is used in the 5GC NRM but is not defined in the specification.  There are also errors in the attribute properties using this datatype.</w:t>
            </w:r>
          </w:p>
        </w:tc>
      </w:tr>
      <w:tr w:rsidR="001D2FC8" w14:paraId="4CA74D09" w14:textId="77777777" w:rsidTr="00547111">
        <w:tc>
          <w:tcPr>
            <w:tcW w:w="2694" w:type="dxa"/>
            <w:gridSpan w:val="2"/>
            <w:tcBorders>
              <w:left w:val="single" w:sz="4" w:space="0" w:color="auto"/>
            </w:tcBorders>
          </w:tcPr>
          <w:p w14:paraId="2D0866D6"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365DEF04" w14:textId="77777777" w:rsidR="001D2FC8" w:rsidRDefault="001D2FC8" w:rsidP="001D2FC8">
            <w:pPr>
              <w:pStyle w:val="CRCoverPage"/>
              <w:spacing w:after="0"/>
              <w:rPr>
                <w:noProof/>
                <w:sz w:val="8"/>
                <w:szCs w:val="8"/>
              </w:rPr>
            </w:pPr>
          </w:p>
        </w:tc>
      </w:tr>
      <w:tr w:rsidR="001D2FC8" w14:paraId="21016551" w14:textId="77777777" w:rsidTr="00547111">
        <w:tc>
          <w:tcPr>
            <w:tcW w:w="2694" w:type="dxa"/>
            <w:gridSpan w:val="2"/>
            <w:tcBorders>
              <w:left w:val="single" w:sz="4" w:space="0" w:color="auto"/>
            </w:tcBorders>
          </w:tcPr>
          <w:p w14:paraId="49433147" w14:textId="77777777" w:rsidR="001D2FC8" w:rsidRDefault="001D2FC8" w:rsidP="001D2F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BF087F" w:rsidR="001D2FC8" w:rsidRDefault="001D2FC8" w:rsidP="001D2FC8">
            <w:pPr>
              <w:pStyle w:val="CRCoverPage"/>
              <w:spacing w:after="0"/>
              <w:ind w:left="100"/>
              <w:rPr>
                <w:noProof/>
              </w:rPr>
            </w:pPr>
            <w:r>
              <w:rPr>
                <w:noProof/>
              </w:rPr>
              <w:t>Update the imports to include the missing datatype definition.  Fix the ‘isOrdered’ property name.</w:t>
            </w:r>
          </w:p>
        </w:tc>
      </w:tr>
      <w:tr w:rsidR="001D2FC8" w14:paraId="1F886379" w14:textId="77777777" w:rsidTr="00547111">
        <w:tc>
          <w:tcPr>
            <w:tcW w:w="2694" w:type="dxa"/>
            <w:gridSpan w:val="2"/>
            <w:tcBorders>
              <w:left w:val="single" w:sz="4" w:space="0" w:color="auto"/>
            </w:tcBorders>
          </w:tcPr>
          <w:p w14:paraId="4D989623"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71C4A204" w14:textId="77777777" w:rsidR="001D2FC8" w:rsidRDefault="001D2FC8" w:rsidP="001D2FC8">
            <w:pPr>
              <w:pStyle w:val="CRCoverPage"/>
              <w:spacing w:after="0"/>
              <w:rPr>
                <w:noProof/>
                <w:sz w:val="8"/>
                <w:szCs w:val="8"/>
              </w:rPr>
            </w:pPr>
          </w:p>
        </w:tc>
      </w:tr>
      <w:tr w:rsidR="001D2FC8" w14:paraId="678D7BF9" w14:textId="77777777" w:rsidTr="00547111">
        <w:tc>
          <w:tcPr>
            <w:tcW w:w="2694" w:type="dxa"/>
            <w:gridSpan w:val="2"/>
            <w:tcBorders>
              <w:left w:val="single" w:sz="4" w:space="0" w:color="auto"/>
              <w:bottom w:val="single" w:sz="4" w:space="0" w:color="auto"/>
            </w:tcBorders>
          </w:tcPr>
          <w:p w14:paraId="4E5CE1B6" w14:textId="77777777" w:rsidR="001D2FC8" w:rsidRDefault="001D2FC8" w:rsidP="001D2F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CBE15" w:rsidR="001D2FC8" w:rsidRDefault="00686E45" w:rsidP="001D2FC8">
            <w:pPr>
              <w:pStyle w:val="CRCoverPage"/>
              <w:spacing w:after="0"/>
              <w:ind w:left="100"/>
              <w:rPr>
                <w:noProof/>
              </w:rPr>
            </w:pPr>
            <w:r>
              <w:rPr>
                <w:noProof/>
              </w:rPr>
              <w:t>Potential errors</w:t>
            </w:r>
            <w:r w:rsidR="001D2FC8">
              <w:rPr>
                <w:noProof/>
              </w:rPr>
              <w:t xml:space="preserve"> when implementing the specification.</w:t>
            </w:r>
          </w:p>
        </w:tc>
      </w:tr>
      <w:tr w:rsidR="001D2FC8" w14:paraId="034AF533" w14:textId="77777777" w:rsidTr="00547111">
        <w:tc>
          <w:tcPr>
            <w:tcW w:w="2694" w:type="dxa"/>
            <w:gridSpan w:val="2"/>
          </w:tcPr>
          <w:p w14:paraId="39D9EB5B" w14:textId="77777777" w:rsidR="001D2FC8" w:rsidRDefault="001D2FC8" w:rsidP="001D2FC8">
            <w:pPr>
              <w:pStyle w:val="CRCoverPage"/>
              <w:spacing w:after="0"/>
              <w:rPr>
                <w:b/>
                <w:i/>
                <w:noProof/>
                <w:sz w:val="8"/>
                <w:szCs w:val="8"/>
              </w:rPr>
            </w:pPr>
          </w:p>
        </w:tc>
        <w:tc>
          <w:tcPr>
            <w:tcW w:w="6946" w:type="dxa"/>
            <w:gridSpan w:val="9"/>
          </w:tcPr>
          <w:p w14:paraId="7826CB1C" w14:textId="77777777" w:rsidR="001D2FC8" w:rsidRDefault="001D2FC8" w:rsidP="001D2FC8">
            <w:pPr>
              <w:pStyle w:val="CRCoverPage"/>
              <w:spacing w:after="0"/>
              <w:rPr>
                <w:noProof/>
                <w:sz w:val="8"/>
                <w:szCs w:val="8"/>
              </w:rPr>
            </w:pPr>
          </w:p>
        </w:tc>
      </w:tr>
      <w:tr w:rsidR="001D2FC8" w14:paraId="6A17D7AC" w14:textId="77777777" w:rsidTr="00547111">
        <w:tc>
          <w:tcPr>
            <w:tcW w:w="2694" w:type="dxa"/>
            <w:gridSpan w:val="2"/>
            <w:tcBorders>
              <w:top w:val="single" w:sz="4" w:space="0" w:color="auto"/>
              <w:left w:val="single" w:sz="4" w:space="0" w:color="auto"/>
            </w:tcBorders>
          </w:tcPr>
          <w:p w14:paraId="6DAD5B19" w14:textId="77777777" w:rsidR="001D2FC8" w:rsidRDefault="001D2FC8" w:rsidP="001D2F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D2FC8" w:rsidRDefault="001D2FC8" w:rsidP="001D2FC8">
            <w:pPr>
              <w:pStyle w:val="CRCoverPage"/>
              <w:spacing w:after="0"/>
              <w:ind w:left="100"/>
              <w:rPr>
                <w:noProof/>
              </w:rPr>
            </w:pPr>
          </w:p>
        </w:tc>
      </w:tr>
      <w:tr w:rsidR="001D2FC8" w14:paraId="56E1E6C3" w14:textId="77777777" w:rsidTr="00547111">
        <w:tc>
          <w:tcPr>
            <w:tcW w:w="2694" w:type="dxa"/>
            <w:gridSpan w:val="2"/>
            <w:tcBorders>
              <w:left w:val="single" w:sz="4" w:space="0" w:color="auto"/>
            </w:tcBorders>
          </w:tcPr>
          <w:p w14:paraId="2FB9DE77" w14:textId="77777777" w:rsidR="001D2FC8" w:rsidRDefault="001D2FC8" w:rsidP="001D2FC8">
            <w:pPr>
              <w:pStyle w:val="CRCoverPage"/>
              <w:spacing w:after="0"/>
              <w:rPr>
                <w:b/>
                <w:i/>
                <w:noProof/>
                <w:sz w:val="8"/>
                <w:szCs w:val="8"/>
              </w:rPr>
            </w:pPr>
          </w:p>
        </w:tc>
        <w:tc>
          <w:tcPr>
            <w:tcW w:w="6946" w:type="dxa"/>
            <w:gridSpan w:val="9"/>
            <w:tcBorders>
              <w:right w:val="single" w:sz="4" w:space="0" w:color="auto"/>
            </w:tcBorders>
          </w:tcPr>
          <w:p w14:paraId="0898542D" w14:textId="77777777" w:rsidR="001D2FC8" w:rsidRDefault="001D2FC8" w:rsidP="001D2FC8">
            <w:pPr>
              <w:pStyle w:val="CRCoverPage"/>
              <w:spacing w:after="0"/>
              <w:rPr>
                <w:noProof/>
                <w:sz w:val="8"/>
                <w:szCs w:val="8"/>
              </w:rPr>
            </w:pPr>
          </w:p>
        </w:tc>
      </w:tr>
      <w:tr w:rsidR="001D2FC8" w14:paraId="76F95A8B" w14:textId="77777777" w:rsidTr="00547111">
        <w:tc>
          <w:tcPr>
            <w:tcW w:w="2694" w:type="dxa"/>
            <w:gridSpan w:val="2"/>
            <w:tcBorders>
              <w:left w:val="single" w:sz="4" w:space="0" w:color="auto"/>
            </w:tcBorders>
          </w:tcPr>
          <w:p w14:paraId="335EAB52" w14:textId="77777777" w:rsidR="001D2FC8" w:rsidRDefault="001D2FC8" w:rsidP="001D2F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2FC8" w:rsidRDefault="001D2FC8" w:rsidP="001D2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2FC8" w:rsidRDefault="001D2FC8" w:rsidP="001D2FC8">
            <w:pPr>
              <w:pStyle w:val="CRCoverPage"/>
              <w:spacing w:after="0"/>
              <w:jc w:val="center"/>
              <w:rPr>
                <w:b/>
                <w:caps/>
                <w:noProof/>
              </w:rPr>
            </w:pPr>
            <w:r>
              <w:rPr>
                <w:b/>
                <w:caps/>
                <w:noProof/>
              </w:rPr>
              <w:t>N</w:t>
            </w:r>
          </w:p>
        </w:tc>
        <w:tc>
          <w:tcPr>
            <w:tcW w:w="2977" w:type="dxa"/>
            <w:gridSpan w:val="4"/>
          </w:tcPr>
          <w:p w14:paraId="304CCBCB" w14:textId="77777777" w:rsidR="001D2FC8" w:rsidRDefault="001D2FC8" w:rsidP="001D2F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2FC8" w:rsidRDefault="001D2FC8" w:rsidP="001D2FC8">
            <w:pPr>
              <w:pStyle w:val="CRCoverPage"/>
              <w:spacing w:after="0"/>
              <w:ind w:left="99"/>
              <w:rPr>
                <w:noProof/>
              </w:rPr>
            </w:pPr>
          </w:p>
        </w:tc>
      </w:tr>
      <w:tr w:rsidR="001D2FC8" w14:paraId="34ACE2EB" w14:textId="77777777" w:rsidTr="00547111">
        <w:tc>
          <w:tcPr>
            <w:tcW w:w="2694" w:type="dxa"/>
            <w:gridSpan w:val="2"/>
            <w:tcBorders>
              <w:left w:val="single" w:sz="4" w:space="0" w:color="auto"/>
            </w:tcBorders>
          </w:tcPr>
          <w:p w14:paraId="571382F3" w14:textId="77777777" w:rsidR="001D2FC8" w:rsidRDefault="001D2FC8" w:rsidP="001D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76C2" w:rsidR="001D2FC8" w:rsidRDefault="001D2FC8" w:rsidP="001D2FC8">
            <w:pPr>
              <w:pStyle w:val="CRCoverPage"/>
              <w:spacing w:after="0"/>
              <w:jc w:val="center"/>
              <w:rPr>
                <w:b/>
                <w:caps/>
                <w:noProof/>
              </w:rPr>
            </w:pPr>
            <w:r>
              <w:rPr>
                <w:b/>
                <w:caps/>
                <w:noProof/>
              </w:rPr>
              <w:t>X</w:t>
            </w:r>
          </w:p>
        </w:tc>
        <w:tc>
          <w:tcPr>
            <w:tcW w:w="2977" w:type="dxa"/>
            <w:gridSpan w:val="4"/>
          </w:tcPr>
          <w:p w14:paraId="7DB274D8" w14:textId="77777777" w:rsidR="001D2FC8" w:rsidRDefault="001D2FC8" w:rsidP="001D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2FC8" w:rsidRDefault="001D2FC8" w:rsidP="001D2FC8">
            <w:pPr>
              <w:pStyle w:val="CRCoverPage"/>
              <w:spacing w:after="0"/>
              <w:ind w:left="99"/>
              <w:rPr>
                <w:noProof/>
              </w:rPr>
            </w:pPr>
            <w:r>
              <w:rPr>
                <w:noProof/>
              </w:rPr>
              <w:t xml:space="preserve">TS/TR ... CR ... </w:t>
            </w:r>
          </w:p>
        </w:tc>
      </w:tr>
      <w:tr w:rsidR="001D2FC8" w14:paraId="446DDBAC" w14:textId="77777777" w:rsidTr="00547111">
        <w:tc>
          <w:tcPr>
            <w:tcW w:w="2694" w:type="dxa"/>
            <w:gridSpan w:val="2"/>
            <w:tcBorders>
              <w:left w:val="single" w:sz="4" w:space="0" w:color="auto"/>
            </w:tcBorders>
          </w:tcPr>
          <w:p w14:paraId="678A1AA6" w14:textId="77777777" w:rsidR="001D2FC8" w:rsidRDefault="001D2FC8" w:rsidP="001D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7D329" w:rsidR="001D2FC8" w:rsidRDefault="001D2FC8" w:rsidP="001D2FC8">
            <w:pPr>
              <w:pStyle w:val="CRCoverPage"/>
              <w:spacing w:after="0"/>
              <w:jc w:val="center"/>
              <w:rPr>
                <w:b/>
                <w:caps/>
                <w:noProof/>
              </w:rPr>
            </w:pPr>
            <w:r>
              <w:rPr>
                <w:b/>
                <w:caps/>
                <w:noProof/>
              </w:rPr>
              <w:t>X</w:t>
            </w:r>
          </w:p>
        </w:tc>
        <w:tc>
          <w:tcPr>
            <w:tcW w:w="2977" w:type="dxa"/>
            <w:gridSpan w:val="4"/>
          </w:tcPr>
          <w:p w14:paraId="1A4306D9" w14:textId="77777777" w:rsidR="001D2FC8" w:rsidRDefault="001D2FC8" w:rsidP="001D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2FC8" w:rsidRDefault="001D2FC8" w:rsidP="001D2FC8">
            <w:pPr>
              <w:pStyle w:val="CRCoverPage"/>
              <w:spacing w:after="0"/>
              <w:ind w:left="99"/>
              <w:rPr>
                <w:noProof/>
              </w:rPr>
            </w:pPr>
            <w:r>
              <w:rPr>
                <w:noProof/>
              </w:rPr>
              <w:t xml:space="preserve">TS/TR ... CR ... </w:t>
            </w:r>
          </w:p>
        </w:tc>
      </w:tr>
      <w:tr w:rsidR="001D2FC8" w14:paraId="55C714D2" w14:textId="77777777" w:rsidTr="00547111">
        <w:tc>
          <w:tcPr>
            <w:tcW w:w="2694" w:type="dxa"/>
            <w:gridSpan w:val="2"/>
            <w:tcBorders>
              <w:left w:val="single" w:sz="4" w:space="0" w:color="auto"/>
            </w:tcBorders>
          </w:tcPr>
          <w:p w14:paraId="45913E62" w14:textId="77777777" w:rsidR="001D2FC8" w:rsidRDefault="001D2FC8" w:rsidP="001D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2FC8" w:rsidRDefault="001D2FC8" w:rsidP="001D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C87D6" w:rsidR="001D2FC8" w:rsidRDefault="001D2FC8" w:rsidP="001D2FC8">
            <w:pPr>
              <w:pStyle w:val="CRCoverPage"/>
              <w:spacing w:after="0"/>
              <w:jc w:val="center"/>
              <w:rPr>
                <w:b/>
                <w:caps/>
                <w:noProof/>
              </w:rPr>
            </w:pPr>
            <w:r>
              <w:rPr>
                <w:b/>
                <w:caps/>
                <w:noProof/>
              </w:rPr>
              <w:t>X</w:t>
            </w:r>
          </w:p>
        </w:tc>
        <w:tc>
          <w:tcPr>
            <w:tcW w:w="2977" w:type="dxa"/>
            <w:gridSpan w:val="4"/>
          </w:tcPr>
          <w:p w14:paraId="1B4FF921" w14:textId="77777777" w:rsidR="001D2FC8" w:rsidRDefault="001D2FC8" w:rsidP="001D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2FC8" w:rsidRDefault="001D2FC8" w:rsidP="001D2FC8">
            <w:pPr>
              <w:pStyle w:val="CRCoverPage"/>
              <w:spacing w:after="0"/>
              <w:ind w:left="99"/>
              <w:rPr>
                <w:noProof/>
              </w:rPr>
            </w:pPr>
            <w:r>
              <w:rPr>
                <w:noProof/>
              </w:rPr>
              <w:t xml:space="preserve">TS/TR ... CR ... </w:t>
            </w:r>
          </w:p>
        </w:tc>
      </w:tr>
      <w:tr w:rsidR="001D2FC8" w14:paraId="60DF82CC" w14:textId="77777777" w:rsidTr="008863B9">
        <w:tc>
          <w:tcPr>
            <w:tcW w:w="2694" w:type="dxa"/>
            <w:gridSpan w:val="2"/>
            <w:tcBorders>
              <w:left w:val="single" w:sz="4" w:space="0" w:color="auto"/>
            </w:tcBorders>
          </w:tcPr>
          <w:p w14:paraId="517696CD" w14:textId="77777777" w:rsidR="001D2FC8" w:rsidRDefault="001D2FC8" w:rsidP="001D2FC8">
            <w:pPr>
              <w:pStyle w:val="CRCoverPage"/>
              <w:spacing w:after="0"/>
              <w:rPr>
                <w:b/>
                <w:i/>
                <w:noProof/>
              </w:rPr>
            </w:pPr>
          </w:p>
        </w:tc>
        <w:tc>
          <w:tcPr>
            <w:tcW w:w="6946" w:type="dxa"/>
            <w:gridSpan w:val="9"/>
            <w:tcBorders>
              <w:right w:val="single" w:sz="4" w:space="0" w:color="auto"/>
            </w:tcBorders>
          </w:tcPr>
          <w:p w14:paraId="4D84207F" w14:textId="77777777" w:rsidR="001D2FC8" w:rsidRDefault="001D2FC8" w:rsidP="001D2FC8">
            <w:pPr>
              <w:pStyle w:val="CRCoverPage"/>
              <w:spacing w:after="0"/>
              <w:rPr>
                <w:noProof/>
              </w:rPr>
            </w:pPr>
          </w:p>
        </w:tc>
      </w:tr>
      <w:tr w:rsidR="001D2FC8" w14:paraId="556B87B6" w14:textId="77777777" w:rsidTr="008863B9">
        <w:tc>
          <w:tcPr>
            <w:tcW w:w="2694" w:type="dxa"/>
            <w:gridSpan w:val="2"/>
            <w:tcBorders>
              <w:left w:val="single" w:sz="4" w:space="0" w:color="auto"/>
              <w:bottom w:val="single" w:sz="4" w:space="0" w:color="auto"/>
            </w:tcBorders>
          </w:tcPr>
          <w:p w14:paraId="79A9C411" w14:textId="77777777" w:rsidR="001D2FC8" w:rsidRDefault="001D2FC8" w:rsidP="001D2F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2FC8" w:rsidRDefault="001D2FC8" w:rsidP="001D2FC8">
            <w:pPr>
              <w:pStyle w:val="CRCoverPage"/>
              <w:spacing w:after="0"/>
              <w:ind w:left="100"/>
              <w:rPr>
                <w:noProof/>
              </w:rPr>
            </w:pPr>
          </w:p>
        </w:tc>
      </w:tr>
      <w:tr w:rsidR="001D2FC8" w:rsidRPr="008863B9" w14:paraId="45BFE792" w14:textId="77777777" w:rsidTr="008863B9">
        <w:tc>
          <w:tcPr>
            <w:tcW w:w="2694" w:type="dxa"/>
            <w:gridSpan w:val="2"/>
            <w:tcBorders>
              <w:top w:val="single" w:sz="4" w:space="0" w:color="auto"/>
              <w:bottom w:val="single" w:sz="4" w:space="0" w:color="auto"/>
            </w:tcBorders>
          </w:tcPr>
          <w:p w14:paraId="194242DD" w14:textId="77777777" w:rsidR="001D2FC8" w:rsidRPr="008863B9" w:rsidRDefault="001D2FC8" w:rsidP="001D2F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FC8" w:rsidRPr="008863B9" w:rsidRDefault="001D2FC8" w:rsidP="001D2FC8">
            <w:pPr>
              <w:pStyle w:val="CRCoverPage"/>
              <w:spacing w:after="0"/>
              <w:ind w:left="100"/>
              <w:rPr>
                <w:noProof/>
                <w:sz w:val="8"/>
                <w:szCs w:val="8"/>
              </w:rPr>
            </w:pPr>
          </w:p>
        </w:tc>
      </w:tr>
      <w:tr w:rsidR="001D2F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FC8" w:rsidRDefault="001D2FC8" w:rsidP="001D2F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2FC8" w:rsidRDefault="001D2FC8" w:rsidP="001D2F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5149B" w14:textId="77777777" w:rsidR="00686E45" w:rsidRDefault="00686E45" w:rsidP="00686E45">
      <w:pPr>
        <w:rPr>
          <w:noProof/>
        </w:rPr>
      </w:pPr>
    </w:p>
    <w:p w14:paraId="0D544425" w14:textId="77777777" w:rsidR="00686E45" w:rsidRDefault="00686E45" w:rsidP="00686E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6E45" w14:paraId="110B5FE8" w14:textId="77777777" w:rsidTr="00902E0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C6FE01" w14:textId="77777777" w:rsidR="00686E45" w:rsidRDefault="00686E45" w:rsidP="00902E0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C6AFE5A" w14:textId="77777777" w:rsidR="00686E45" w:rsidRDefault="00686E45" w:rsidP="00686E45">
      <w:pPr>
        <w:rPr>
          <w:noProof/>
        </w:rPr>
      </w:pPr>
    </w:p>
    <w:p w14:paraId="7D54F6FF" w14:textId="77777777" w:rsidR="00F95A66" w:rsidRPr="00F17312" w:rsidRDefault="00F95A66" w:rsidP="00F95A66">
      <w:pPr>
        <w:pStyle w:val="Heading1"/>
        <w:ind w:left="0" w:firstLine="0"/>
      </w:pPr>
      <w:r>
        <w:rPr>
          <w:lang w:eastAsia="zh-CN"/>
        </w:rPr>
        <w:t>Information Model definitions for 5GC NRM</w:t>
      </w:r>
    </w:p>
    <w:p w14:paraId="3F94899A" w14:textId="77777777" w:rsidR="00F95A66" w:rsidRDefault="00F95A66" w:rsidP="00F95A66">
      <w:pPr>
        <w:pStyle w:val="Heading2"/>
      </w:pPr>
      <w:bookmarkStart w:id="1" w:name="_Toc59182736"/>
      <w:bookmarkStart w:id="2" w:name="_Toc59184202"/>
      <w:bookmarkStart w:id="3" w:name="_Toc59195137"/>
      <w:bookmarkStart w:id="4" w:name="_Toc59439564"/>
      <w:bookmarkStart w:id="5" w:name="_Toc67989987"/>
      <w:r>
        <w:t>5.1</w:t>
      </w:r>
      <w:r>
        <w:tab/>
        <w:t>Imported information entities and local labels</w:t>
      </w:r>
      <w:bookmarkEnd w:id="1"/>
      <w:bookmarkEnd w:id="2"/>
      <w:bookmarkEnd w:id="3"/>
      <w:bookmarkEnd w:id="4"/>
      <w:bookmarkEnd w:id="5"/>
    </w:p>
    <w:p w14:paraId="406FA140" w14:textId="77777777" w:rsidR="00F95A66" w:rsidRPr="00F17312" w:rsidRDefault="00F95A66" w:rsidP="00F95A6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5A66" w14:paraId="1FF27215"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1589F8F5" w14:textId="77777777" w:rsidR="00F95A66" w:rsidRDefault="00F95A66" w:rsidP="00902E01">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69208746" w14:textId="77777777" w:rsidR="00F95A66" w:rsidRDefault="00F95A66" w:rsidP="00902E01">
            <w:pPr>
              <w:pStyle w:val="TAH"/>
            </w:pPr>
            <w:r>
              <w:t xml:space="preserve">Local label </w:t>
            </w:r>
          </w:p>
        </w:tc>
      </w:tr>
      <w:tr w:rsidR="00F95A66" w14:paraId="457429BB"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30F4774" w14:textId="77777777" w:rsidR="00F95A66" w:rsidRDefault="00F95A66" w:rsidP="00902E01">
            <w:pPr>
              <w:pStyle w:val="TAL"/>
            </w:pPr>
            <w:r>
              <w:t xml:space="preserve">TS 28.622 [30], IOC, </w:t>
            </w:r>
            <w:r>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6C34ECFA" w14:textId="77777777" w:rsidR="00F95A66" w:rsidRDefault="00F95A66" w:rsidP="00902E01">
            <w:pPr>
              <w:pStyle w:val="TAL"/>
              <w:rPr>
                <w:rFonts w:ascii="Courier New" w:hAnsi="Courier New" w:cs="Courier New"/>
                <w:lang w:eastAsia="zh-CN"/>
              </w:rPr>
            </w:pPr>
            <w:r>
              <w:rPr>
                <w:rFonts w:ascii="Courier New" w:hAnsi="Courier New" w:cs="Courier New"/>
                <w:lang w:eastAsia="zh-CN"/>
              </w:rPr>
              <w:t>SubNetwork</w:t>
            </w:r>
          </w:p>
        </w:tc>
      </w:tr>
      <w:tr w:rsidR="00F95A66" w14:paraId="24907B78"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471CEF7" w14:textId="77777777" w:rsidR="00F95A66" w:rsidRDefault="00F95A66" w:rsidP="00902E01">
            <w:pPr>
              <w:pStyle w:val="TAL"/>
            </w:pPr>
            <w:r>
              <w:t>TS 28.622 [</w:t>
            </w:r>
            <w:r>
              <w:rPr>
                <w:lang w:eastAsia="zh-CN"/>
              </w:rPr>
              <w:t>30</w:t>
            </w:r>
            <w:r>
              <w:t xml:space="preserve">], IOC, </w:t>
            </w:r>
            <w:r>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6D1DA003" w14:textId="77777777" w:rsidR="00F95A66" w:rsidRDefault="00F95A66" w:rsidP="00902E01">
            <w:pPr>
              <w:pStyle w:val="TAL"/>
              <w:rPr>
                <w:rFonts w:ascii="Courier New" w:hAnsi="Courier New" w:cs="Courier New"/>
                <w:lang w:eastAsia="zh-CN"/>
              </w:rPr>
            </w:pPr>
            <w:r>
              <w:rPr>
                <w:rFonts w:ascii="Courier New" w:hAnsi="Courier New" w:cs="Courier New"/>
                <w:lang w:eastAsia="zh-CN"/>
              </w:rPr>
              <w:t>ManagedElement</w:t>
            </w:r>
          </w:p>
        </w:tc>
      </w:tr>
      <w:tr w:rsidR="00F95A66" w14:paraId="405E7D7A"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5DD5F1E" w14:textId="77777777" w:rsidR="00F95A66" w:rsidRDefault="00F95A66" w:rsidP="00902E01">
            <w:pPr>
              <w:pStyle w:val="TAL"/>
              <w:rPr>
                <w:lang w:eastAsia="zh-CN"/>
              </w:rPr>
            </w:pPr>
            <w:r>
              <w:t xml:space="preserve">TS 28.622 [30], IOC, </w:t>
            </w:r>
            <w:r>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2896E867" w14:textId="77777777" w:rsidR="00F95A66" w:rsidRDefault="00F95A66" w:rsidP="00902E01">
            <w:pPr>
              <w:pStyle w:val="TAL"/>
              <w:rPr>
                <w:rFonts w:ascii="Courier New" w:hAnsi="Courier New" w:cs="Courier New"/>
                <w:lang w:eastAsia="zh-CN"/>
              </w:rPr>
            </w:pPr>
            <w:r>
              <w:rPr>
                <w:rFonts w:ascii="Courier New" w:hAnsi="Courier New" w:cs="Courier New"/>
                <w:lang w:eastAsia="zh-CN"/>
              </w:rPr>
              <w:t>ManagedFunction</w:t>
            </w:r>
          </w:p>
        </w:tc>
      </w:tr>
      <w:tr w:rsidR="00F95A66" w14:paraId="6434EC5B"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0084CB" w14:textId="77777777" w:rsidR="00F95A66" w:rsidRDefault="00F95A66" w:rsidP="00902E01">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22F32090" w14:textId="77777777" w:rsidR="00F95A66" w:rsidRDefault="00F95A66" w:rsidP="00902E01">
            <w:pPr>
              <w:pStyle w:val="TAL"/>
              <w:rPr>
                <w:rFonts w:ascii="Courier New" w:hAnsi="Courier New" w:cs="Courier New"/>
                <w:lang w:eastAsia="zh-CN"/>
              </w:rPr>
            </w:pPr>
            <w:r>
              <w:rPr>
                <w:rFonts w:ascii="Courier New" w:hAnsi="Courier New" w:cs="Courier New"/>
                <w:lang w:eastAsia="zh-CN"/>
              </w:rPr>
              <w:t>EP_RP</w:t>
            </w:r>
          </w:p>
        </w:tc>
      </w:tr>
      <w:tr w:rsidR="00F95A66" w14:paraId="6CF8AEE9"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D5C5A2A" w14:textId="77777777" w:rsidR="00F95A66" w:rsidRDefault="00F95A66" w:rsidP="00902E01">
            <w:pPr>
              <w:pStyle w:val="TAL"/>
            </w:pPr>
            <w:r>
              <w:t xml:space="preserve">TS 28.708 [21], IOC, </w:t>
            </w:r>
            <w:r>
              <w:rPr>
                <w:rFonts w:ascii="Courier New" w:hAnsi="Courier New" w:cs="Courier New"/>
                <w:lang w:eastAsia="zh-CN"/>
              </w:rPr>
              <w:t>ServingGWFunction</w:t>
            </w:r>
          </w:p>
        </w:tc>
        <w:tc>
          <w:tcPr>
            <w:tcW w:w="2855" w:type="dxa"/>
            <w:tcBorders>
              <w:top w:val="single" w:sz="4" w:space="0" w:color="auto"/>
              <w:left w:val="single" w:sz="4" w:space="0" w:color="auto"/>
              <w:bottom w:val="single" w:sz="4" w:space="0" w:color="auto"/>
              <w:right w:val="single" w:sz="4" w:space="0" w:color="auto"/>
            </w:tcBorders>
            <w:hideMark/>
          </w:tcPr>
          <w:p w14:paraId="3AFBE7CE" w14:textId="77777777" w:rsidR="00F95A66" w:rsidRDefault="00F95A66" w:rsidP="00902E01">
            <w:pPr>
              <w:pStyle w:val="TAL"/>
              <w:rPr>
                <w:rFonts w:ascii="Courier New" w:hAnsi="Courier New" w:cs="Courier New"/>
                <w:lang w:eastAsia="zh-CN"/>
              </w:rPr>
            </w:pPr>
            <w:r>
              <w:rPr>
                <w:rFonts w:ascii="Courier New" w:hAnsi="Courier New" w:cs="Courier New"/>
                <w:lang w:eastAsia="zh-CN"/>
              </w:rPr>
              <w:t>ServingGWFunction</w:t>
            </w:r>
          </w:p>
        </w:tc>
      </w:tr>
      <w:tr w:rsidR="00F95A66" w14:paraId="29359465"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B5B2220" w14:textId="77777777" w:rsidR="00F95A66" w:rsidRDefault="00F95A66" w:rsidP="00902E01">
            <w:pPr>
              <w:pStyle w:val="TAL"/>
            </w:pPr>
            <w:r>
              <w:t xml:space="preserve">TS 28.702 [20], IOC, </w:t>
            </w:r>
            <w:r>
              <w:rPr>
                <w:rFonts w:ascii="Courier New" w:hAnsi="Courier New" w:cs="Courier New"/>
              </w:rPr>
              <w:t>SmsIwmscFunction</w:t>
            </w:r>
          </w:p>
        </w:tc>
        <w:tc>
          <w:tcPr>
            <w:tcW w:w="2855" w:type="dxa"/>
            <w:tcBorders>
              <w:top w:val="single" w:sz="4" w:space="0" w:color="auto"/>
              <w:left w:val="single" w:sz="4" w:space="0" w:color="auto"/>
              <w:bottom w:val="single" w:sz="4" w:space="0" w:color="auto"/>
              <w:right w:val="single" w:sz="4" w:space="0" w:color="auto"/>
            </w:tcBorders>
            <w:hideMark/>
          </w:tcPr>
          <w:p w14:paraId="1238D44F" w14:textId="77777777" w:rsidR="00F95A66" w:rsidRDefault="00F95A66" w:rsidP="00902E01">
            <w:pPr>
              <w:pStyle w:val="TAL"/>
              <w:rPr>
                <w:rFonts w:ascii="Courier New" w:hAnsi="Courier New" w:cs="Courier New"/>
                <w:lang w:eastAsia="zh-CN"/>
              </w:rPr>
            </w:pPr>
            <w:r>
              <w:rPr>
                <w:rFonts w:ascii="Courier New" w:hAnsi="Courier New" w:cs="Courier New"/>
              </w:rPr>
              <w:t>SmsIwmscFunction</w:t>
            </w:r>
          </w:p>
        </w:tc>
      </w:tr>
      <w:tr w:rsidR="00F95A66" w14:paraId="58212B4F"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78ABB4A" w14:textId="77777777" w:rsidR="00F95A66" w:rsidRDefault="00F95A66" w:rsidP="00902E01">
            <w:pPr>
              <w:pStyle w:val="TAL"/>
            </w:pPr>
            <w:r>
              <w:t>TS 28.702 [</w:t>
            </w:r>
            <w:r>
              <w:rPr>
                <w:lang w:eastAsia="zh-CN"/>
              </w:rPr>
              <w:t>20</w:t>
            </w:r>
            <w:r>
              <w:t xml:space="preserve">], IOC, </w:t>
            </w:r>
            <w:r>
              <w:rPr>
                <w:rFonts w:ascii="Courier New" w:hAnsi="Courier New" w:cs="Courier New"/>
              </w:rPr>
              <w:t>SmsGmscFunction</w:t>
            </w:r>
          </w:p>
        </w:tc>
        <w:tc>
          <w:tcPr>
            <w:tcW w:w="2855" w:type="dxa"/>
            <w:tcBorders>
              <w:top w:val="single" w:sz="4" w:space="0" w:color="auto"/>
              <w:left w:val="single" w:sz="4" w:space="0" w:color="auto"/>
              <w:bottom w:val="single" w:sz="4" w:space="0" w:color="auto"/>
              <w:right w:val="single" w:sz="4" w:space="0" w:color="auto"/>
            </w:tcBorders>
            <w:hideMark/>
          </w:tcPr>
          <w:p w14:paraId="703FBC21" w14:textId="77777777" w:rsidR="00F95A66" w:rsidRDefault="00F95A66" w:rsidP="00902E01">
            <w:pPr>
              <w:pStyle w:val="TAL"/>
              <w:rPr>
                <w:rFonts w:ascii="Courier New" w:hAnsi="Courier New" w:cs="Courier New"/>
              </w:rPr>
            </w:pPr>
            <w:r>
              <w:rPr>
                <w:rFonts w:ascii="Courier New" w:hAnsi="Courier New" w:cs="Courier New"/>
              </w:rPr>
              <w:t>SmsGmscFunction</w:t>
            </w:r>
          </w:p>
        </w:tc>
      </w:tr>
      <w:tr w:rsidR="00F95A66" w14:paraId="44F4315A"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B875024" w14:textId="77777777" w:rsidR="00F95A66" w:rsidRDefault="00F95A66" w:rsidP="00902E01">
            <w:pPr>
              <w:pStyle w:val="TAL"/>
            </w:pPr>
            <w:r>
              <w:t>TS 28.702 [</w:t>
            </w:r>
            <w:r>
              <w:rPr>
                <w:lang w:eastAsia="zh-CN"/>
              </w:rPr>
              <w:t>20</w:t>
            </w:r>
            <w:r>
              <w:t xml:space="preserve">], IOC, </w:t>
            </w:r>
            <w:r>
              <w:rPr>
                <w:rFonts w:ascii="Courier New" w:hAnsi="Courier New" w:cs="Courier New"/>
              </w:rPr>
              <w:t>GmlcFunction</w:t>
            </w:r>
          </w:p>
        </w:tc>
        <w:tc>
          <w:tcPr>
            <w:tcW w:w="2855" w:type="dxa"/>
            <w:tcBorders>
              <w:top w:val="single" w:sz="4" w:space="0" w:color="auto"/>
              <w:left w:val="single" w:sz="4" w:space="0" w:color="auto"/>
              <w:bottom w:val="single" w:sz="4" w:space="0" w:color="auto"/>
              <w:right w:val="single" w:sz="4" w:space="0" w:color="auto"/>
            </w:tcBorders>
            <w:hideMark/>
          </w:tcPr>
          <w:p w14:paraId="611A31C5" w14:textId="77777777" w:rsidR="00F95A66" w:rsidRDefault="00F95A66" w:rsidP="00902E01">
            <w:pPr>
              <w:pStyle w:val="TAL"/>
              <w:rPr>
                <w:rFonts w:ascii="Courier New" w:hAnsi="Courier New" w:cs="Courier New"/>
              </w:rPr>
            </w:pPr>
            <w:r>
              <w:rPr>
                <w:rFonts w:ascii="Courier New" w:hAnsi="Courier New" w:cs="Courier New"/>
              </w:rPr>
              <w:t>GmlcFunction</w:t>
            </w:r>
          </w:p>
        </w:tc>
      </w:tr>
      <w:tr w:rsidR="00F95A66" w14:paraId="45080704"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7161AEA" w14:textId="77777777" w:rsidR="00F95A66" w:rsidRDefault="00F95A66" w:rsidP="00902E01">
            <w:pPr>
              <w:pStyle w:val="TAL"/>
            </w:pPr>
            <w:r>
              <w:rPr>
                <w:rStyle w:val="TALChar"/>
              </w:rPr>
              <w:t xml:space="preserve">TS 28.658 [19], dataType, </w:t>
            </w:r>
            <w:r>
              <w:rPr>
                <w:rStyle w:val="TALChar"/>
                <w:rFonts w:ascii="Courier New" w:hAnsi="Courier New" w:cs="Courier New"/>
              </w:rPr>
              <w:t>PLMNId</w:t>
            </w:r>
          </w:p>
        </w:tc>
        <w:tc>
          <w:tcPr>
            <w:tcW w:w="2855" w:type="dxa"/>
            <w:tcBorders>
              <w:top w:val="single" w:sz="4" w:space="0" w:color="auto"/>
              <w:left w:val="single" w:sz="4" w:space="0" w:color="auto"/>
              <w:bottom w:val="single" w:sz="4" w:space="0" w:color="auto"/>
              <w:right w:val="single" w:sz="4" w:space="0" w:color="auto"/>
            </w:tcBorders>
            <w:hideMark/>
          </w:tcPr>
          <w:p w14:paraId="56137F50" w14:textId="77777777" w:rsidR="00F95A66" w:rsidRDefault="00F95A66" w:rsidP="00902E01">
            <w:pPr>
              <w:pStyle w:val="TAL"/>
              <w:rPr>
                <w:rFonts w:ascii="Courier New" w:hAnsi="Courier New" w:cs="Courier New"/>
              </w:rPr>
            </w:pPr>
            <w:r>
              <w:rPr>
                <w:rFonts w:ascii="Courier New" w:hAnsi="Courier New"/>
                <w:lang w:eastAsia="zh-CN"/>
              </w:rPr>
              <w:t>PLMNId</w:t>
            </w:r>
          </w:p>
        </w:tc>
      </w:tr>
      <w:tr w:rsidR="00F95A66" w14:paraId="79216898"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tcPr>
          <w:p w14:paraId="6001EDF5" w14:textId="77777777" w:rsidR="00F95A66" w:rsidRDefault="00F95A66" w:rsidP="00902E01">
            <w:pPr>
              <w:pStyle w:val="TAL"/>
              <w:rPr>
                <w:rStyle w:val="TALChar"/>
              </w:rPr>
            </w:pPr>
            <w:r w:rsidRPr="00DA0904">
              <w:rPr>
                <w:rStyle w:val="TALChar"/>
              </w:rPr>
              <w:t>TS 25.538</w:t>
            </w:r>
            <w:r>
              <w:rPr>
                <w:rStyle w:val="TALChar"/>
              </w:rPr>
              <w:t xml:space="preserve"> [79], IOC, EASFunction</w:t>
            </w:r>
          </w:p>
        </w:tc>
        <w:tc>
          <w:tcPr>
            <w:tcW w:w="2855" w:type="dxa"/>
            <w:tcBorders>
              <w:top w:val="single" w:sz="4" w:space="0" w:color="auto"/>
              <w:left w:val="single" w:sz="4" w:space="0" w:color="auto"/>
              <w:bottom w:val="single" w:sz="4" w:space="0" w:color="auto"/>
              <w:right w:val="single" w:sz="4" w:space="0" w:color="auto"/>
            </w:tcBorders>
          </w:tcPr>
          <w:p w14:paraId="4512B11C" w14:textId="77777777" w:rsidR="00F95A66" w:rsidRDefault="00F95A66" w:rsidP="00902E01">
            <w:pPr>
              <w:pStyle w:val="TAL"/>
              <w:rPr>
                <w:rFonts w:ascii="Courier New" w:hAnsi="Courier New"/>
                <w:lang w:eastAsia="zh-CN"/>
              </w:rPr>
            </w:pPr>
            <w:r>
              <w:rPr>
                <w:rStyle w:val="TALChar"/>
              </w:rPr>
              <w:t>EASFunction</w:t>
            </w:r>
          </w:p>
        </w:tc>
      </w:tr>
      <w:tr w:rsidR="00F95A66" w14:paraId="70DE3A93"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tcPr>
          <w:p w14:paraId="11B67EDD" w14:textId="77777777" w:rsidR="00F95A66" w:rsidRDefault="00F95A66" w:rsidP="00902E01">
            <w:pPr>
              <w:pStyle w:val="TAL"/>
              <w:rPr>
                <w:rStyle w:val="TALChar"/>
              </w:rPr>
            </w:pPr>
            <w:r w:rsidRPr="00DA0904">
              <w:rPr>
                <w:rStyle w:val="TALChar"/>
              </w:rPr>
              <w:t>TS 25.538</w:t>
            </w:r>
            <w:r>
              <w:rPr>
                <w:rStyle w:val="TALChar"/>
              </w:rPr>
              <w:t xml:space="preserve"> [79], IOC, EESFunction</w:t>
            </w:r>
          </w:p>
        </w:tc>
        <w:tc>
          <w:tcPr>
            <w:tcW w:w="2855" w:type="dxa"/>
            <w:tcBorders>
              <w:top w:val="single" w:sz="4" w:space="0" w:color="auto"/>
              <w:left w:val="single" w:sz="4" w:space="0" w:color="auto"/>
              <w:bottom w:val="single" w:sz="4" w:space="0" w:color="auto"/>
              <w:right w:val="single" w:sz="4" w:space="0" w:color="auto"/>
            </w:tcBorders>
          </w:tcPr>
          <w:p w14:paraId="212DB0A4" w14:textId="77777777" w:rsidR="00F95A66" w:rsidRDefault="00F95A66" w:rsidP="00902E01">
            <w:pPr>
              <w:pStyle w:val="TAL"/>
              <w:rPr>
                <w:rFonts w:ascii="Courier New" w:hAnsi="Courier New"/>
                <w:lang w:eastAsia="zh-CN"/>
              </w:rPr>
            </w:pPr>
            <w:r>
              <w:rPr>
                <w:rStyle w:val="TALChar"/>
              </w:rPr>
              <w:t>EESFunction</w:t>
            </w:r>
          </w:p>
        </w:tc>
      </w:tr>
      <w:tr w:rsidR="00F95A66" w14:paraId="4916D846"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tcPr>
          <w:p w14:paraId="1879FFAF" w14:textId="77777777" w:rsidR="00F95A66" w:rsidRDefault="00F95A66" w:rsidP="00902E01">
            <w:pPr>
              <w:pStyle w:val="TAL"/>
              <w:rPr>
                <w:rStyle w:val="TALChar"/>
              </w:rPr>
            </w:pPr>
            <w:r w:rsidRPr="00DA0904">
              <w:rPr>
                <w:rStyle w:val="TALChar"/>
              </w:rPr>
              <w:t>TS 25.538</w:t>
            </w:r>
            <w:r>
              <w:rPr>
                <w:rStyle w:val="TALChar"/>
              </w:rPr>
              <w:t xml:space="preserve"> [79], IOC, ECSFunction</w:t>
            </w:r>
          </w:p>
        </w:tc>
        <w:tc>
          <w:tcPr>
            <w:tcW w:w="2855" w:type="dxa"/>
            <w:tcBorders>
              <w:top w:val="single" w:sz="4" w:space="0" w:color="auto"/>
              <w:left w:val="single" w:sz="4" w:space="0" w:color="auto"/>
              <w:bottom w:val="single" w:sz="4" w:space="0" w:color="auto"/>
              <w:right w:val="single" w:sz="4" w:space="0" w:color="auto"/>
            </w:tcBorders>
          </w:tcPr>
          <w:p w14:paraId="1B528DCE" w14:textId="77777777" w:rsidR="00F95A66" w:rsidRDefault="00F95A66" w:rsidP="00902E01">
            <w:pPr>
              <w:pStyle w:val="TAL"/>
              <w:rPr>
                <w:rFonts w:ascii="Courier New" w:hAnsi="Courier New"/>
                <w:lang w:eastAsia="zh-CN"/>
              </w:rPr>
            </w:pPr>
            <w:r>
              <w:rPr>
                <w:rStyle w:val="TALChar"/>
              </w:rPr>
              <w:t>ECSFunction</w:t>
            </w:r>
          </w:p>
        </w:tc>
      </w:tr>
      <w:tr w:rsidR="00F95A66" w14:paraId="1FF7E73E"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tcPr>
          <w:p w14:paraId="0C73D75D" w14:textId="77777777" w:rsidR="00F95A66" w:rsidRPr="00DA0904" w:rsidRDefault="00F95A66" w:rsidP="00902E01">
            <w:pPr>
              <w:pStyle w:val="TAL"/>
              <w:rPr>
                <w:rStyle w:val="TALChar"/>
              </w:rPr>
            </w:pPr>
            <w:r>
              <w:rPr>
                <w:rStyle w:val="TALChar"/>
              </w:rPr>
              <w:t xml:space="preserve">TS 28.538 [79], </w:t>
            </w:r>
            <w:r>
              <w:rPr>
                <w:rFonts w:ascii="Courier New" w:hAnsi="Courier New" w:cs="Courier New"/>
              </w:rPr>
              <w:t>datatype</w:t>
            </w:r>
            <w:r>
              <w:rPr>
                <w:rStyle w:val="TALChar"/>
              </w:rPr>
              <w:t xml:space="preserve">, </w:t>
            </w:r>
            <w:r w:rsidRPr="006002BF">
              <w:rPr>
                <w:rFonts w:ascii="Courier New" w:hAnsi="Courier New" w:cs="Courier New"/>
                <w:lang w:eastAsia="zh-CN"/>
              </w:rPr>
              <w:t>ServingLocation</w:t>
            </w:r>
          </w:p>
        </w:tc>
        <w:tc>
          <w:tcPr>
            <w:tcW w:w="2855" w:type="dxa"/>
            <w:tcBorders>
              <w:top w:val="single" w:sz="4" w:space="0" w:color="auto"/>
              <w:left w:val="single" w:sz="4" w:space="0" w:color="auto"/>
              <w:bottom w:val="single" w:sz="4" w:space="0" w:color="auto"/>
              <w:right w:val="single" w:sz="4" w:space="0" w:color="auto"/>
            </w:tcBorders>
          </w:tcPr>
          <w:p w14:paraId="5319CDC5" w14:textId="77777777" w:rsidR="00F95A66" w:rsidRDefault="00F95A66" w:rsidP="00902E01">
            <w:pPr>
              <w:pStyle w:val="TAL"/>
              <w:rPr>
                <w:rStyle w:val="TALChar"/>
              </w:rPr>
            </w:pPr>
            <w:r w:rsidRPr="006002BF">
              <w:rPr>
                <w:rFonts w:ascii="Courier New" w:hAnsi="Courier New" w:cs="Courier New"/>
                <w:lang w:eastAsia="zh-CN"/>
              </w:rPr>
              <w:t>ServingLocation</w:t>
            </w:r>
          </w:p>
        </w:tc>
      </w:tr>
      <w:tr w:rsidR="00F95A66" w14:paraId="61D3BDC7" w14:textId="77777777" w:rsidTr="00902E01">
        <w:trPr>
          <w:cantSplit/>
          <w:jc w:val="center"/>
        </w:trPr>
        <w:tc>
          <w:tcPr>
            <w:tcW w:w="6776" w:type="dxa"/>
            <w:tcBorders>
              <w:top w:val="single" w:sz="4" w:space="0" w:color="auto"/>
              <w:left w:val="single" w:sz="4" w:space="0" w:color="auto"/>
              <w:bottom w:val="single" w:sz="4" w:space="0" w:color="auto"/>
              <w:right w:val="single" w:sz="4" w:space="0" w:color="auto"/>
            </w:tcBorders>
          </w:tcPr>
          <w:p w14:paraId="046F05DA" w14:textId="77777777" w:rsidR="00F95A66" w:rsidRDefault="00F95A66" w:rsidP="00902E01">
            <w:pPr>
              <w:pStyle w:val="TAL"/>
              <w:rPr>
                <w:rStyle w:val="TALChar"/>
              </w:rPr>
            </w:pPr>
            <w:r>
              <w:t xml:space="preserve">TS 28.622 [30], </w:t>
            </w:r>
            <w:r w:rsidRPr="003F216A">
              <w:t>datatype</w:t>
            </w:r>
            <w:r>
              <w:rPr>
                <w:rStyle w:val="TALChar"/>
              </w:rPr>
              <w:t xml:space="preserve">, </w:t>
            </w:r>
            <w:r w:rsidRPr="003F216A">
              <w:t>TimeWindow</w:t>
            </w:r>
          </w:p>
        </w:tc>
        <w:tc>
          <w:tcPr>
            <w:tcW w:w="2855" w:type="dxa"/>
            <w:tcBorders>
              <w:top w:val="single" w:sz="4" w:space="0" w:color="auto"/>
              <w:left w:val="single" w:sz="4" w:space="0" w:color="auto"/>
              <w:bottom w:val="single" w:sz="4" w:space="0" w:color="auto"/>
              <w:right w:val="single" w:sz="4" w:space="0" w:color="auto"/>
            </w:tcBorders>
          </w:tcPr>
          <w:p w14:paraId="324024E2" w14:textId="77777777" w:rsidR="00F95A66" w:rsidRPr="006002BF" w:rsidRDefault="00F95A66" w:rsidP="00902E01">
            <w:pPr>
              <w:pStyle w:val="TAL"/>
              <w:rPr>
                <w:rFonts w:ascii="Courier New" w:hAnsi="Courier New" w:cs="Courier New"/>
                <w:lang w:eastAsia="zh-CN"/>
              </w:rPr>
            </w:pPr>
            <w:r>
              <w:rPr>
                <w:rFonts w:ascii="Courier New" w:hAnsi="Courier New" w:cs="Courier New"/>
                <w:lang w:eastAsia="zh-CN"/>
              </w:rPr>
              <w:t>TimeWindow</w:t>
            </w:r>
          </w:p>
        </w:tc>
      </w:tr>
      <w:tr w:rsidR="00F95A66" w14:paraId="2AF048FC" w14:textId="77777777" w:rsidTr="00902E01">
        <w:trPr>
          <w:cantSplit/>
          <w:jc w:val="center"/>
          <w:ins w:id="6" w:author="Mark Scott" w:date="2024-04-04T15:17:00Z"/>
        </w:trPr>
        <w:tc>
          <w:tcPr>
            <w:tcW w:w="6776" w:type="dxa"/>
            <w:tcBorders>
              <w:top w:val="single" w:sz="4" w:space="0" w:color="auto"/>
              <w:left w:val="single" w:sz="4" w:space="0" w:color="auto"/>
              <w:bottom w:val="single" w:sz="4" w:space="0" w:color="auto"/>
              <w:right w:val="single" w:sz="4" w:space="0" w:color="auto"/>
            </w:tcBorders>
          </w:tcPr>
          <w:p w14:paraId="132466AB" w14:textId="77777777" w:rsidR="00F95A66" w:rsidRDefault="00F95A66" w:rsidP="00902E01">
            <w:pPr>
              <w:pStyle w:val="TAL"/>
              <w:rPr>
                <w:ins w:id="7" w:author="Mark Scott" w:date="2024-04-04T15:17:00Z"/>
              </w:rPr>
            </w:pPr>
            <w:ins w:id="8" w:author="Mark Scott" w:date="2024-04-04T15:17:00Z">
              <w:r>
                <w:t xml:space="preserve">TS </w:t>
              </w:r>
            </w:ins>
            <w:ins w:id="9" w:author="Mark Scott" w:date="2024-04-04T15:25:00Z">
              <w:r>
                <w:t>32.156</w:t>
              </w:r>
            </w:ins>
            <w:ins w:id="10" w:author="Mark Scott" w:date="2024-04-04T15:17:00Z">
              <w:r>
                <w:t xml:space="preserve"> [</w:t>
              </w:r>
            </w:ins>
            <w:ins w:id="11" w:author="Mark Scott" w:date="2024-04-04T15:28:00Z">
              <w:r>
                <w:t>4</w:t>
              </w:r>
            </w:ins>
            <w:ins w:id="12" w:author="Mark Scott" w:date="2024-04-04T15:17:00Z">
              <w:r>
                <w:t xml:space="preserve">3], </w:t>
              </w:r>
              <w:r w:rsidRPr="003F216A">
                <w:t>datatype</w:t>
              </w:r>
              <w:r>
                <w:rPr>
                  <w:rStyle w:val="TALChar"/>
                </w:rPr>
                <w:t xml:space="preserve">, </w:t>
              </w:r>
            </w:ins>
            <w:ins w:id="13" w:author="Mark Scott" w:date="2024-04-04T15:27:00Z">
              <w:r w:rsidRPr="00E837E2">
                <w:rPr>
                  <w:rStyle w:val="TALChar"/>
                  <w:rFonts w:ascii="Courier New" w:hAnsi="Courier New" w:cs="Courier New"/>
                </w:rPr>
                <w:t>AttributeValuePair</w:t>
              </w:r>
            </w:ins>
          </w:p>
        </w:tc>
        <w:tc>
          <w:tcPr>
            <w:tcW w:w="2855" w:type="dxa"/>
            <w:tcBorders>
              <w:top w:val="single" w:sz="4" w:space="0" w:color="auto"/>
              <w:left w:val="single" w:sz="4" w:space="0" w:color="auto"/>
              <w:bottom w:val="single" w:sz="4" w:space="0" w:color="auto"/>
              <w:right w:val="single" w:sz="4" w:space="0" w:color="auto"/>
            </w:tcBorders>
          </w:tcPr>
          <w:p w14:paraId="76836CC2" w14:textId="77777777" w:rsidR="00F95A66" w:rsidRDefault="00F95A66" w:rsidP="00902E01">
            <w:pPr>
              <w:pStyle w:val="TAL"/>
              <w:rPr>
                <w:ins w:id="14" w:author="Mark Scott" w:date="2024-04-04T15:17:00Z"/>
                <w:rFonts w:ascii="Courier New" w:hAnsi="Courier New" w:cs="Courier New"/>
                <w:lang w:eastAsia="zh-CN"/>
              </w:rPr>
            </w:pPr>
            <w:ins w:id="15" w:author="Mark Scott" w:date="2024-04-04T15:28:00Z">
              <w:r>
                <w:rPr>
                  <w:rFonts w:ascii="Courier New" w:hAnsi="Courier New" w:cs="Courier New"/>
                  <w:lang w:eastAsia="zh-CN"/>
                </w:rPr>
                <w:t>AttributeValuePair</w:t>
              </w:r>
            </w:ins>
          </w:p>
        </w:tc>
      </w:tr>
    </w:tbl>
    <w:p w14:paraId="538639AC" w14:textId="77777777" w:rsidR="00F95A66" w:rsidRDefault="00F95A66" w:rsidP="00F95A66">
      <w:pPr>
        <w:rPr>
          <w:noProof/>
        </w:rPr>
      </w:pPr>
    </w:p>
    <w:p w14:paraId="5F5F4F7A" w14:textId="77777777" w:rsidR="00F95A66" w:rsidRDefault="00F95A66" w:rsidP="00F95A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A66" w14:paraId="48258E92" w14:textId="77777777" w:rsidTr="00902E0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78ECE9" w14:textId="77777777" w:rsidR="00F95A66" w:rsidRDefault="00F95A66" w:rsidP="00902E0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DB4E67" w14:textId="77777777" w:rsidR="00F95A66" w:rsidRDefault="00F95A66" w:rsidP="00F95A66">
      <w:pPr>
        <w:rPr>
          <w:noProof/>
        </w:rPr>
      </w:pPr>
    </w:p>
    <w:p w14:paraId="1F8FF8E4" w14:textId="77777777" w:rsidR="002E5094" w:rsidRDefault="002E5094" w:rsidP="002E5094">
      <w:pPr>
        <w:pStyle w:val="Heading2"/>
        <w:rPr>
          <w:rFonts w:eastAsia="SimSun"/>
        </w:rPr>
      </w:pPr>
      <w:r>
        <w:rPr>
          <w:rFonts w:eastAsia="SimSun"/>
        </w:rPr>
        <w:lastRenderedPageBreak/>
        <w:t>5.4</w:t>
      </w:r>
      <w:r>
        <w:rPr>
          <w:rFonts w:eastAsia="SimSun"/>
        </w:rPr>
        <w:tab/>
        <w:t>Attribute definitions</w:t>
      </w:r>
    </w:p>
    <w:p w14:paraId="714C159F" w14:textId="77777777" w:rsidR="002E5094" w:rsidRDefault="002E5094" w:rsidP="002E5094">
      <w:pPr>
        <w:pStyle w:val="Heading3"/>
        <w:rPr>
          <w:rFonts w:eastAsia="SimSun" w:cs="Arial"/>
          <w:lang w:eastAsia="zh-CN"/>
        </w:rPr>
      </w:pPr>
      <w:r>
        <w:rPr>
          <w:rFonts w:eastAsia="SimSun" w:cs="Arial"/>
          <w:lang w:eastAsia="zh-CN"/>
        </w:rPr>
        <w:t>5.4.1</w:t>
      </w:r>
      <w:r>
        <w:rPr>
          <w:rFonts w:eastAsia="SimSun" w:cs="Arial"/>
          <w:lang w:eastAsia="zh-CN"/>
        </w:rPr>
        <w:tab/>
        <w:t>Attribute properties</w:t>
      </w:r>
    </w:p>
    <w:p w14:paraId="0EE669F4" w14:textId="77777777" w:rsidR="002E5094" w:rsidRDefault="002E5094" w:rsidP="002E5094">
      <w:pPr>
        <w:keepNext/>
        <w:rPr>
          <w:rFonts w:eastAsia="SimSun"/>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E5094" w14:paraId="778D82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87B6C6A" w14:textId="77777777" w:rsidR="002E5094" w:rsidRDefault="002E509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1FAEFE1" w14:textId="77777777" w:rsidR="002E5094" w:rsidRDefault="002E509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2D16E9E" w14:textId="77777777" w:rsidR="002E5094" w:rsidRDefault="002E5094">
            <w:pPr>
              <w:pStyle w:val="TAH"/>
            </w:pPr>
            <w:r>
              <w:rPr>
                <w:rFonts w:cs="Arial"/>
                <w:szCs w:val="18"/>
              </w:rPr>
              <w:t>Properties</w:t>
            </w:r>
          </w:p>
        </w:tc>
      </w:tr>
      <w:tr w:rsidR="002E5094" w14:paraId="460182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8164D" w14:textId="77777777" w:rsidR="002E5094" w:rsidRDefault="002E509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90C378E" w14:textId="77777777" w:rsidR="002E5094" w:rsidRDefault="002E509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BC032D" w14:textId="77777777" w:rsidR="002E5094" w:rsidRDefault="002E5094">
            <w:pPr>
              <w:pStyle w:val="TAL"/>
            </w:pPr>
            <w:r>
              <w:t>type: Integer</w:t>
            </w:r>
          </w:p>
          <w:p w14:paraId="5BD29EDA" w14:textId="77777777" w:rsidR="002E5094" w:rsidRDefault="002E5094">
            <w:pPr>
              <w:pStyle w:val="TAL"/>
              <w:rPr>
                <w:lang w:eastAsia="zh-CN"/>
              </w:rPr>
            </w:pPr>
            <w:r>
              <w:t xml:space="preserve">multiplicity: </w:t>
            </w:r>
            <w:r>
              <w:rPr>
                <w:lang w:eastAsia="zh-CN"/>
              </w:rPr>
              <w:t>1</w:t>
            </w:r>
          </w:p>
          <w:p w14:paraId="3A24F24E" w14:textId="77777777" w:rsidR="002E5094" w:rsidRDefault="002E5094">
            <w:pPr>
              <w:pStyle w:val="TAL"/>
            </w:pPr>
            <w:r>
              <w:t>isOrdered: N/A</w:t>
            </w:r>
          </w:p>
          <w:p w14:paraId="36705D66" w14:textId="77777777" w:rsidR="002E5094" w:rsidRDefault="002E5094">
            <w:pPr>
              <w:pStyle w:val="TAL"/>
            </w:pPr>
            <w:r>
              <w:t>isUnique: N/A</w:t>
            </w:r>
          </w:p>
          <w:p w14:paraId="0FBBDB56" w14:textId="77777777" w:rsidR="002E5094" w:rsidRDefault="002E5094">
            <w:pPr>
              <w:pStyle w:val="TAL"/>
            </w:pPr>
            <w:r>
              <w:t>defaultValue: None</w:t>
            </w:r>
          </w:p>
          <w:p w14:paraId="34DA3E72" w14:textId="77777777" w:rsidR="002E5094" w:rsidRDefault="002E5094">
            <w:pPr>
              <w:pStyle w:val="TAL"/>
            </w:pPr>
            <w:r>
              <w:t>allowedValues: N/A</w:t>
            </w:r>
          </w:p>
          <w:p w14:paraId="339A6AD7" w14:textId="77777777" w:rsidR="002E5094" w:rsidRDefault="002E5094">
            <w:pPr>
              <w:pStyle w:val="TAL"/>
            </w:pPr>
            <w:r>
              <w:t xml:space="preserve">isNullable: </w:t>
            </w:r>
            <w:r>
              <w:rPr>
                <w:rFonts w:cs="Arial"/>
                <w:szCs w:val="18"/>
              </w:rPr>
              <w:t>False</w:t>
            </w:r>
          </w:p>
        </w:tc>
      </w:tr>
      <w:tr w:rsidR="002E5094" w14:paraId="613F9A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EF1B1B" w14:textId="77777777" w:rsidR="002E5094" w:rsidRDefault="002E509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9EFC1AF" w14:textId="77777777" w:rsidR="002E5094" w:rsidRDefault="002E5094">
            <w:pPr>
              <w:pStyle w:val="TAL"/>
            </w:pPr>
            <w:r>
              <w:t>It represents the AMF Set ID, which is uniquely identifies the AMF Set within the AMF Region.</w:t>
            </w:r>
          </w:p>
          <w:p w14:paraId="2DE63F7A" w14:textId="77777777" w:rsidR="002E5094" w:rsidRDefault="002E509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1DEA2F" w14:textId="77777777" w:rsidR="002E5094" w:rsidRDefault="002E5094">
            <w:pPr>
              <w:pStyle w:val="TAL"/>
            </w:pPr>
            <w:r>
              <w:t>type: Integer</w:t>
            </w:r>
          </w:p>
          <w:p w14:paraId="17ADF620" w14:textId="77777777" w:rsidR="002E5094" w:rsidRDefault="002E5094">
            <w:pPr>
              <w:pStyle w:val="TAL"/>
              <w:rPr>
                <w:lang w:eastAsia="zh-CN"/>
              </w:rPr>
            </w:pPr>
            <w:r>
              <w:t xml:space="preserve">multiplicity: </w:t>
            </w:r>
            <w:r>
              <w:rPr>
                <w:lang w:eastAsia="zh-CN"/>
              </w:rPr>
              <w:t>1</w:t>
            </w:r>
          </w:p>
          <w:p w14:paraId="07C7F695" w14:textId="77777777" w:rsidR="002E5094" w:rsidRDefault="002E5094">
            <w:pPr>
              <w:pStyle w:val="TAL"/>
            </w:pPr>
            <w:r>
              <w:t>isOrdered: N/A</w:t>
            </w:r>
          </w:p>
          <w:p w14:paraId="1D4B5426" w14:textId="77777777" w:rsidR="002E5094" w:rsidRDefault="002E5094">
            <w:pPr>
              <w:pStyle w:val="TAL"/>
            </w:pPr>
            <w:r>
              <w:t>isUnique: N/A</w:t>
            </w:r>
          </w:p>
          <w:p w14:paraId="6DE7FB1C" w14:textId="77777777" w:rsidR="002E5094" w:rsidRDefault="002E5094">
            <w:pPr>
              <w:pStyle w:val="TAL"/>
            </w:pPr>
            <w:r>
              <w:t>defaultValue: None</w:t>
            </w:r>
          </w:p>
          <w:p w14:paraId="7799620C" w14:textId="77777777" w:rsidR="002E5094" w:rsidRDefault="002E5094">
            <w:pPr>
              <w:pStyle w:val="TAL"/>
            </w:pPr>
            <w:r>
              <w:t>allowedValues: N/A</w:t>
            </w:r>
          </w:p>
          <w:p w14:paraId="52535062" w14:textId="77777777" w:rsidR="002E5094" w:rsidRDefault="002E5094">
            <w:pPr>
              <w:pStyle w:val="TAL"/>
            </w:pPr>
            <w:r>
              <w:t xml:space="preserve">isNullable: </w:t>
            </w:r>
            <w:r>
              <w:rPr>
                <w:rFonts w:cs="Arial"/>
              </w:rPr>
              <w:t>False</w:t>
            </w:r>
          </w:p>
        </w:tc>
      </w:tr>
      <w:tr w:rsidR="002E5094" w14:paraId="7A15A9D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0D42B" w14:textId="77777777" w:rsidR="002E5094" w:rsidRDefault="002E509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0A86A4A" w14:textId="77777777" w:rsidR="002E5094" w:rsidRDefault="002E5094">
            <w:pPr>
              <w:pStyle w:val="TAL"/>
            </w:pPr>
            <w:r>
              <w:t xml:space="preserve">It is the list of DNs of AMFFunction instances of the AMFSet. </w:t>
            </w:r>
          </w:p>
          <w:p w14:paraId="5802453D" w14:textId="77777777" w:rsidR="002E5094" w:rsidRDefault="002E5094">
            <w:pPr>
              <w:pStyle w:val="TAL"/>
            </w:pPr>
          </w:p>
          <w:p w14:paraId="6A272361"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52CF5" w14:textId="77777777" w:rsidR="002E5094" w:rsidRDefault="002E5094">
            <w:pPr>
              <w:pStyle w:val="TAL"/>
            </w:pPr>
            <w:r>
              <w:t>type: DN</w:t>
            </w:r>
          </w:p>
          <w:p w14:paraId="621AA258" w14:textId="77777777" w:rsidR="002E5094" w:rsidRDefault="002E5094">
            <w:pPr>
              <w:pStyle w:val="TAL"/>
            </w:pPr>
            <w:r>
              <w:t>multiplicity: *</w:t>
            </w:r>
          </w:p>
          <w:p w14:paraId="32D3072D" w14:textId="77777777" w:rsidR="002E5094" w:rsidRDefault="002E5094">
            <w:pPr>
              <w:pStyle w:val="TAL"/>
            </w:pPr>
            <w:r>
              <w:t>isOrdered: False</w:t>
            </w:r>
          </w:p>
          <w:p w14:paraId="64C710D4" w14:textId="77777777" w:rsidR="002E5094" w:rsidRDefault="002E5094">
            <w:pPr>
              <w:pStyle w:val="TAL"/>
            </w:pPr>
            <w:r>
              <w:t>isUnique: True</w:t>
            </w:r>
          </w:p>
          <w:p w14:paraId="43DD79CB" w14:textId="77777777" w:rsidR="002E5094" w:rsidRDefault="002E5094">
            <w:pPr>
              <w:pStyle w:val="TAL"/>
            </w:pPr>
            <w:r>
              <w:t>defaultValue: None</w:t>
            </w:r>
          </w:p>
          <w:p w14:paraId="2296465A" w14:textId="77777777" w:rsidR="002E5094" w:rsidRDefault="002E5094">
            <w:pPr>
              <w:pStyle w:val="TAL"/>
            </w:pPr>
            <w:r>
              <w:t>isNullable: False</w:t>
            </w:r>
          </w:p>
        </w:tc>
      </w:tr>
      <w:tr w:rsidR="002E5094" w14:paraId="46227A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23B7C" w14:textId="77777777" w:rsidR="002E5094" w:rsidRDefault="002E509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850C084" w14:textId="77777777" w:rsidR="002E5094" w:rsidRDefault="002E5094">
            <w:pPr>
              <w:pStyle w:val="TAL"/>
            </w:pPr>
            <w:r>
              <w:t>It represents the AMF Region ID, which identifies the region.</w:t>
            </w:r>
          </w:p>
          <w:p w14:paraId="0CF651D6" w14:textId="77777777" w:rsidR="002E5094" w:rsidRDefault="002E5094">
            <w:pPr>
              <w:pStyle w:val="TAL"/>
            </w:pPr>
          </w:p>
          <w:p w14:paraId="60AE35F6" w14:textId="77777777" w:rsidR="002E5094" w:rsidRDefault="002E509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659198D" w14:textId="77777777" w:rsidR="002E5094" w:rsidRDefault="002E5094">
            <w:pPr>
              <w:pStyle w:val="TAL"/>
            </w:pPr>
            <w:r>
              <w:t>type: Integer</w:t>
            </w:r>
          </w:p>
          <w:p w14:paraId="7336015F" w14:textId="77777777" w:rsidR="002E5094" w:rsidRDefault="002E5094">
            <w:pPr>
              <w:pStyle w:val="TAL"/>
            </w:pPr>
            <w:r>
              <w:t>multiplicity: 1</w:t>
            </w:r>
          </w:p>
          <w:p w14:paraId="79DFA0D4" w14:textId="77777777" w:rsidR="002E5094" w:rsidRDefault="002E5094">
            <w:pPr>
              <w:pStyle w:val="TAL"/>
            </w:pPr>
            <w:r>
              <w:t>isOrdered: N/A</w:t>
            </w:r>
          </w:p>
          <w:p w14:paraId="1329E705" w14:textId="77777777" w:rsidR="002E5094" w:rsidRDefault="002E5094">
            <w:pPr>
              <w:pStyle w:val="TAL"/>
            </w:pPr>
            <w:r>
              <w:t>isUnique: N/A</w:t>
            </w:r>
          </w:p>
          <w:p w14:paraId="499063FD" w14:textId="77777777" w:rsidR="002E5094" w:rsidRDefault="002E5094">
            <w:pPr>
              <w:pStyle w:val="TAL"/>
            </w:pPr>
            <w:r>
              <w:t>defaultValue: None</w:t>
            </w:r>
          </w:p>
          <w:p w14:paraId="4358AB17" w14:textId="77777777" w:rsidR="002E5094" w:rsidRDefault="002E5094">
            <w:pPr>
              <w:pStyle w:val="TAL"/>
            </w:pPr>
            <w:r>
              <w:t>allowedValues: N/A</w:t>
            </w:r>
          </w:p>
          <w:p w14:paraId="3BA86474" w14:textId="77777777" w:rsidR="002E5094" w:rsidRDefault="002E5094">
            <w:pPr>
              <w:pStyle w:val="TAL"/>
            </w:pPr>
            <w:r>
              <w:t>isNullable: False</w:t>
            </w:r>
          </w:p>
        </w:tc>
      </w:tr>
      <w:tr w:rsidR="002E5094" w14:paraId="55393A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C166F9" w14:textId="77777777" w:rsidR="002E5094" w:rsidRDefault="002E509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1D983155" w14:textId="77777777" w:rsidR="002E5094" w:rsidRDefault="002E509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72A9394E" w14:textId="77777777" w:rsidR="002E5094" w:rsidRDefault="002E5094">
            <w:pPr>
              <w:pStyle w:val="TAL"/>
            </w:pPr>
            <w:r>
              <w:t>type: GUAMInfo</w:t>
            </w:r>
          </w:p>
          <w:p w14:paraId="610864B6" w14:textId="77777777" w:rsidR="002E5094" w:rsidRDefault="002E5094">
            <w:pPr>
              <w:pStyle w:val="TAL"/>
            </w:pPr>
            <w:r>
              <w:t>multiplicity: 1..*</w:t>
            </w:r>
          </w:p>
          <w:p w14:paraId="1A0C923B" w14:textId="77777777" w:rsidR="002E5094" w:rsidRDefault="002E5094">
            <w:pPr>
              <w:pStyle w:val="TAL"/>
            </w:pPr>
            <w:r>
              <w:t>isOrdered: False</w:t>
            </w:r>
          </w:p>
          <w:p w14:paraId="6F529B6D" w14:textId="77777777" w:rsidR="002E5094" w:rsidRDefault="002E5094">
            <w:pPr>
              <w:pStyle w:val="TAL"/>
            </w:pPr>
            <w:r>
              <w:t>isUnique: True</w:t>
            </w:r>
          </w:p>
          <w:p w14:paraId="4F219510" w14:textId="77777777" w:rsidR="002E5094" w:rsidRDefault="002E5094">
            <w:pPr>
              <w:pStyle w:val="TAL"/>
            </w:pPr>
            <w:r>
              <w:t>defaultValue: None</w:t>
            </w:r>
          </w:p>
          <w:p w14:paraId="56607960" w14:textId="77777777" w:rsidR="002E5094" w:rsidRDefault="002E5094">
            <w:pPr>
              <w:pStyle w:val="TAL"/>
            </w:pPr>
            <w:r>
              <w:t>allowedValues: N/A</w:t>
            </w:r>
          </w:p>
          <w:p w14:paraId="4E1D4DA9" w14:textId="77777777" w:rsidR="002E5094" w:rsidRDefault="002E5094">
            <w:pPr>
              <w:pStyle w:val="TAL"/>
            </w:pPr>
            <w:r>
              <w:t>isNullable: False</w:t>
            </w:r>
          </w:p>
        </w:tc>
      </w:tr>
      <w:tr w:rsidR="002E5094" w14:paraId="29CBDF9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95F9C7" w14:textId="77777777" w:rsidR="002E5094" w:rsidRDefault="002E5094">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79C07CF" w14:textId="77777777" w:rsidR="002E5094" w:rsidRDefault="002E5094">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07E452BD" w14:textId="77777777" w:rsidR="002E5094" w:rsidRDefault="002E5094">
            <w:pPr>
              <w:pStyle w:val="TAL"/>
            </w:pPr>
            <w:r>
              <w:t>type: GUAMInfo</w:t>
            </w:r>
          </w:p>
          <w:p w14:paraId="5D46DB86" w14:textId="77777777" w:rsidR="002E5094" w:rsidRDefault="002E5094">
            <w:pPr>
              <w:pStyle w:val="TAL"/>
            </w:pPr>
            <w:r>
              <w:t>multiplicity: 1..*</w:t>
            </w:r>
          </w:p>
          <w:p w14:paraId="02608CBC" w14:textId="77777777" w:rsidR="002E5094" w:rsidRDefault="002E5094">
            <w:pPr>
              <w:pStyle w:val="TAL"/>
            </w:pPr>
            <w:r>
              <w:t>isOrdered: False</w:t>
            </w:r>
          </w:p>
          <w:p w14:paraId="4D03AEBC" w14:textId="77777777" w:rsidR="002E5094" w:rsidRDefault="002E5094">
            <w:pPr>
              <w:pStyle w:val="TAL"/>
            </w:pPr>
            <w:r>
              <w:t>isUnique: True</w:t>
            </w:r>
          </w:p>
          <w:p w14:paraId="2153431C" w14:textId="77777777" w:rsidR="002E5094" w:rsidRDefault="002E5094">
            <w:pPr>
              <w:pStyle w:val="TAL"/>
            </w:pPr>
            <w:r>
              <w:t>defaultValue: None</w:t>
            </w:r>
          </w:p>
          <w:p w14:paraId="1242475E" w14:textId="77777777" w:rsidR="002E5094" w:rsidRDefault="002E5094">
            <w:pPr>
              <w:pStyle w:val="TAL"/>
            </w:pPr>
            <w:r>
              <w:t>allowedValues: N/A</w:t>
            </w:r>
          </w:p>
          <w:p w14:paraId="13B88B7C" w14:textId="77777777" w:rsidR="002E5094" w:rsidRDefault="002E5094">
            <w:pPr>
              <w:pStyle w:val="TAL"/>
            </w:pPr>
            <w:r>
              <w:t>isNullable: False</w:t>
            </w:r>
          </w:p>
        </w:tc>
      </w:tr>
      <w:tr w:rsidR="002E5094" w14:paraId="01B6EAD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CE7D7" w14:textId="77777777" w:rsidR="002E5094" w:rsidRDefault="002E5094">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A66E9FD" w14:textId="77777777" w:rsidR="002E5094" w:rsidRDefault="002E5094">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392B624E"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0672A8B" w14:textId="77777777" w:rsidR="002E5094" w:rsidRDefault="002E5094">
            <w:pPr>
              <w:pStyle w:val="TAL"/>
            </w:pPr>
            <w:r>
              <w:t>type: GUAMInfo</w:t>
            </w:r>
          </w:p>
          <w:p w14:paraId="20D7F907" w14:textId="77777777" w:rsidR="002E5094" w:rsidRDefault="002E5094">
            <w:pPr>
              <w:pStyle w:val="TAL"/>
            </w:pPr>
            <w:r>
              <w:t>multiplicity: 1..*</w:t>
            </w:r>
          </w:p>
          <w:p w14:paraId="187955EA" w14:textId="77777777" w:rsidR="002E5094" w:rsidRDefault="002E5094">
            <w:pPr>
              <w:pStyle w:val="TAL"/>
            </w:pPr>
            <w:r>
              <w:t>isOrdered: False</w:t>
            </w:r>
          </w:p>
          <w:p w14:paraId="01E1B9B8" w14:textId="77777777" w:rsidR="002E5094" w:rsidRDefault="002E5094">
            <w:pPr>
              <w:pStyle w:val="TAL"/>
            </w:pPr>
            <w:r>
              <w:t>isUnique: True</w:t>
            </w:r>
          </w:p>
          <w:p w14:paraId="4B9E74CD" w14:textId="77777777" w:rsidR="002E5094" w:rsidRDefault="002E5094">
            <w:pPr>
              <w:pStyle w:val="TAL"/>
            </w:pPr>
            <w:r>
              <w:t>defaultValue: None</w:t>
            </w:r>
          </w:p>
          <w:p w14:paraId="18F3B5B8" w14:textId="77777777" w:rsidR="002E5094" w:rsidRDefault="002E5094">
            <w:pPr>
              <w:pStyle w:val="TAL"/>
            </w:pPr>
            <w:r>
              <w:t>allowedValues: N/A</w:t>
            </w:r>
          </w:p>
          <w:p w14:paraId="588F04C5" w14:textId="77777777" w:rsidR="002E5094" w:rsidRDefault="002E5094">
            <w:pPr>
              <w:pStyle w:val="TAL"/>
            </w:pPr>
            <w:r>
              <w:t>isNullable: False</w:t>
            </w:r>
          </w:p>
        </w:tc>
      </w:tr>
      <w:tr w:rsidR="002E5094" w14:paraId="7008D41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C5F9" w14:textId="77777777" w:rsidR="002E5094" w:rsidRDefault="002E5094">
            <w:pPr>
              <w:pStyle w:val="TAL"/>
              <w:rPr>
                <w:rFonts w:ascii="Courier New" w:hAnsi="Courier New" w:cs="Courier New"/>
              </w:rPr>
            </w:pPr>
            <w:r>
              <w:rPr>
                <w:rFonts w:ascii="Courier New" w:hAnsi="Courier New" w:cs="Courier New"/>
              </w:rPr>
              <w:t xml:space="preserve">localAddress </w:t>
            </w:r>
          </w:p>
          <w:p w14:paraId="3F23C94F" w14:textId="77777777" w:rsidR="002E5094" w:rsidRDefault="002E509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5AEEC319" w14:textId="77777777" w:rsidR="002E5094" w:rsidRDefault="002E5094">
            <w:pPr>
              <w:pStyle w:val="TAL"/>
            </w:pPr>
            <w:r>
              <w:t>This parameter specifies the localAddress including IP address and VLAN ID used for initialization of the underlying transport.</w:t>
            </w:r>
          </w:p>
          <w:p w14:paraId="14BF8966" w14:textId="77777777" w:rsidR="002E5094" w:rsidRDefault="002E5094">
            <w:pPr>
              <w:pStyle w:val="TAL"/>
            </w:pPr>
            <w:r>
              <w:br/>
              <w:t>First string is IP address, IP address can be an IPv4 address (See RFC 791 [37]) or an IPv6 address (See RFC 2373 [38]).</w:t>
            </w:r>
          </w:p>
          <w:p w14:paraId="1306D670" w14:textId="77777777" w:rsidR="002E5094" w:rsidRDefault="002E509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85D4C00" w14:textId="77777777" w:rsidR="002E5094" w:rsidRDefault="002E5094">
            <w:pPr>
              <w:pStyle w:val="TAL"/>
            </w:pPr>
            <w:r>
              <w:t>type: String</w:t>
            </w:r>
          </w:p>
          <w:p w14:paraId="7E395026" w14:textId="77777777" w:rsidR="002E5094" w:rsidRDefault="002E5094">
            <w:pPr>
              <w:pStyle w:val="TAL"/>
            </w:pPr>
            <w:r>
              <w:t>multiplicity: 2</w:t>
            </w:r>
          </w:p>
          <w:p w14:paraId="77C4ABD3" w14:textId="77777777" w:rsidR="002E5094" w:rsidRDefault="002E5094">
            <w:pPr>
              <w:pStyle w:val="TAL"/>
            </w:pPr>
            <w:r>
              <w:t>isOrdered: True</w:t>
            </w:r>
          </w:p>
          <w:p w14:paraId="4F00BEC1" w14:textId="77777777" w:rsidR="002E5094" w:rsidRDefault="002E5094">
            <w:pPr>
              <w:pStyle w:val="TAL"/>
            </w:pPr>
            <w:r>
              <w:t>isUnique: True</w:t>
            </w:r>
          </w:p>
          <w:p w14:paraId="6AA2CAC0" w14:textId="77777777" w:rsidR="002E5094" w:rsidRDefault="002E5094">
            <w:pPr>
              <w:pStyle w:val="TAL"/>
            </w:pPr>
            <w:r>
              <w:t>defaultValue: None</w:t>
            </w:r>
          </w:p>
          <w:p w14:paraId="02492363" w14:textId="77777777" w:rsidR="002E5094" w:rsidRDefault="002E5094">
            <w:pPr>
              <w:pStyle w:val="TAL"/>
            </w:pPr>
            <w:r>
              <w:t>isNullable: False</w:t>
            </w:r>
          </w:p>
          <w:p w14:paraId="4ADF3533" w14:textId="77777777" w:rsidR="002E5094" w:rsidRDefault="002E5094">
            <w:pPr>
              <w:pStyle w:val="TAL"/>
            </w:pPr>
          </w:p>
        </w:tc>
      </w:tr>
      <w:tr w:rsidR="002E5094" w14:paraId="146228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BE9E01" w14:textId="77777777" w:rsidR="002E5094" w:rsidRDefault="002E509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34C03FD7" w14:textId="77777777" w:rsidR="002E5094" w:rsidRDefault="002E5094">
            <w:pPr>
              <w:pStyle w:val="TAL"/>
            </w:pPr>
            <w:r>
              <w:t>Remote address including IP address used for initialization of the underlying transport.</w:t>
            </w:r>
          </w:p>
          <w:p w14:paraId="4E5DECC7" w14:textId="77777777" w:rsidR="002E5094" w:rsidRDefault="002E509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45167B0" w14:textId="77777777" w:rsidR="002E5094" w:rsidRDefault="002E5094">
            <w:pPr>
              <w:pStyle w:val="TAL"/>
            </w:pPr>
            <w:r>
              <w:t>type: String</w:t>
            </w:r>
          </w:p>
          <w:p w14:paraId="420372CD" w14:textId="77777777" w:rsidR="002E5094" w:rsidRDefault="002E5094">
            <w:pPr>
              <w:pStyle w:val="TAL"/>
            </w:pPr>
            <w:r>
              <w:t>multiplicity: 1</w:t>
            </w:r>
          </w:p>
          <w:p w14:paraId="1957EE3A" w14:textId="77777777" w:rsidR="002E5094" w:rsidRDefault="002E5094">
            <w:pPr>
              <w:pStyle w:val="TAL"/>
            </w:pPr>
            <w:r>
              <w:t>isOrdered: N/A</w:t>
            </w:r>
          </w:p>
          <w:p w14:paraId="5D5AF30C" w14:textId="77777777" w:rsidR="002E5094" w:rsidRDefault="002E5094">
            <w:pPr>
              <w:pStyle w:val="TAL"/>
            </w:pPr>
            <w:r>
              <w:t>isUnique: N/A</w:t>
            </w:r>
          </w:p>
          <w:p w14:paraId="052AF43F" w14:textId="77777777" w:rsidR="002E5094" w:rsidRDefault="002E5094">
            <w:pPr>
              <w:pStyle w:val="TAL"/>
            </w:pPr>
            <w:r>
              <w:t>defaultValue: None</w:t>
            </w:r>
          </w:p>
          <w:p w14:paraId="5BE8C30B" w14:textId="77777777" w:rsidR="002E5094" w:rsidRDefault="002E5094">
            <w:pPr>
              <w:pStyle w:val="TAL"/>
            </w:pPr>
            <w:r>
              <w:t>isNullable: False</w:t>
            </w:r>
          </w:p>
          <w:p w14:paraId="0B8F52A5" w14:textId="77777777" w:rsidR="002E5094" w:rsidRDefault="002E5094">
            <w:pPr>
              <w:pStyle w:val="TAL"/>
            </w:pPr>
          </w:p>
        </w:tc>
      </w:tr>
      <w:tr w:rsidR="002E5094" w14:paraId="2BEC28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E8F06" w14:textId="77777777" w:rsidR="002E5094" w:rsidRDefault="002E5094">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6D81926C" w14:textId="77777777" w:rsidR="002E5094" w:rsidRDefault="002E509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1EDB30BF" w14:textId="77777777" w:rsidR="002E5094" w:rsidRDefault="002E5094">
            <w:pPr>
              <w:pStyle w:val="TAL"/>
              <w:keepNext w:val="0"/>
            </w:pPr>
            <w:r>
              <w:t>type: &lt;&lt;dataType&gt;&gt;</w:t>
            </w:r>
          </w:p>
          <w:p w14:paraId="59E9DE6F" w14:textId="77777777" w:rsidR="002E5094" w:rsidRDefault="002E5094">
            <w:pPr>
              <w:pStyle w:val="TAL"/>
              <w:keepNext w:val="0"/>
            </w:pPr>
            <w:r>
              <w:t>multiplicity: *</w:t>
            </w:r>
          </w:p>
          <w:p w14:paraId="7C073A5D" w14:textId="77777777" w:rsidR="002E5094" w:rsidRDefault="002E5094">
            <w:pPr>
              <w:pStyle w:val="TAL"/>
              <w:keepNext w:val="0"/>
            </w:pPr>
            <w:r>
              <w:t>isOrdered: False</w:t>
            </w:r>
          </w:p>
          <w:p w14:paraId="3C56ED28" w14:textId="77777777" w:rsidR="002E5094" w:rsidRDefault="002E5094">
            <w:pPr>
              <w:pStyle w:val="TAL"/>
              <w:keepNext w:val="0"/>
            </w:pPr>
            <w:r>
              <w:t>isUnique: True</w:t>
            </w:r>
          </w:p>
          <w:p w14:paraId="6DD4FC9B" w14:textId="77777777" w:rsidR="002E5094" w:rsidRDefault="002E5094">
            <w:pPr>
              <w:pStyle w:val="TAL"/>
              <w:keepNext w:val="0"/>
            </w:pPr>
            <w:r>
              <w:t>defaultValue: None</w:t>
            </w:r>
          </w:p>
          <w:p w14:paraId="1EEBC7C9" w14:textId="77777777" w:rsidR="002E5094" w:rsidRDefault="002E5094">
            <w:pPr>
              <w:pStyle w:val="TAL"/>
              <w:keepNext w:val="0"/>
            </w:pPr>
            <w:r>
              <w:t>allowedValues: N/A</w:t>
            </w:r>
          </w:p>
          <w:p w14:paraId="565C3F10" w14:textId="77777777" w:rsidR="002E5094" w:rsidRDefault="002E5094">
            <w:pPr>
              <w:pStyle w:val="TAL"/>
              <w:keepNext w:val="0"/>
            </w:pPr>
            <w:r>
              <w:t>isNullable: False</w:t>
            </w:r>
          </w:p>
        </w:tc>
      </w:tr>
      <w:tr w:rsidR="002E5094" w14:paraId="35D0B93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8C79C" w14:textId="77777777" w:rsidR="002E5094" w:rsidRDefault="002E509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063E61EC" w14:textId="77777777" w:rsidR="002E5094" w:rsidRDefault="002E509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23F61B2" w14:textId="77777777" w:rsidR="002E5094" w:rsidRDefault="002E5094">
            <w:pPr>
              <w:pStyle w:val="TAL"/>
              <w:keepNext w:val="0"/>
            </w:pPr>
            <w:r>
              <w:t>type: String</w:t>
            </w:r>
          </w:p>
          <w:p w14:paraId="74939DA9" w14:textId="77777777" w:rsidR="002E5094" w:rsidRDefault="002E5094">
            <w:pPr>
              <w:pStyle w:val="TAL"/>
              <w:keepNext w:val="0"/>
            </w:pPr>
            <w:r>
              <w:t>multiplicity: *</w:t>
            </w:r>
          </w:p>
          <w:p w14:paraId="5E145ED8" w14:textId="77777777" w:rsidR="002E5094" w:rsidRDefault="002E5094">
            <w:pPr>
              <w:pStyle w:val="TAL"/>
              <w:keepNext w:val="0"/>
            </w:pPr>
            <w:r>
              <w:t>isOrdered: False</w:t>
            </w:r>
          </w:p>
          <w:p w14:paraId="4E876773" w14:textId="77777777" w:rsidR="002E5094" w:rsidRDefault="002E5094">
            <w:pPr>
              <w:pStyle w:val="TAL"/>
              <w:keepNext w:val="0"/>
            </w:pPr>
            <w:r>
              <w:t>isUnique: True</w:t>
            </w:r>
          </w:p>
          <w:p w14:paraId="3B987E98" w14:textId="77777777" w:rsidR="002E5094" w:rsidRDefault="002E5094">
            <w:pPr>
              <w:pStyle w:val="TAL"/>
              <w:keepNext w:val="0"/>
            </w:pPr>
            <w:r>
              <w:t>defaultValue: None</w:t>
            </w:r>
          </w:p>
          <w:p w14:paraId="643D628F" w14:textId="77777777" w:rsidR="002E5094" w:rsidRDefault="002E5094">
            <w:pPr>
              <w:pStyle w:val="TAL"/>
              <w:keepNext w:val="0"/>
            </w:pPr>
            <w:r>
              <w:t>allowedValues: N/A</w:t>
            </w:r>
          </w:p>
          <w:p w14:paraId="21FB03E2" w14:textId="77777777" w:rsidR="002E5094" w:rsidRDefault="002E5094">
            <w:pPr>
              <w:pStyle w:val="TAL"/>
              <w:keepNext w:val="0"/>
            </w:pPr>
            <w:r>
              <w:t>isNullable: False</w:t>
            </w:r>
          </w:p>
        </w:tc>
      </w:tr>
      <w:tr w:rsidR="002E5094" w14:paraId="1694D0D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E2ABB" w14:textId="77777777" w:rsidR="002E5094" w:rsidRDefault="002E509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A00CD" w14:textId="77777777" w:rsidR="002E5094" w:rsidRDefault="002E5094">
            <w:pPr>
              <w:pStyle w:val="TAL"/>
              <w:rPr>
                <w:lang w:eastAsia="zh-CN"/>
              </w:rPr>
            </w:pPr>
            <w:r>
              <w:t xml:space="preserve">This attribute allows management system to initiate energy saving activation or deactivation for the edge </w:t>
            </w:r>
            <w:r>
              <w:rPr>
                <w:lang w:eastAsia="zh-CN"/>
              </w:rPr>
              <w:t>UPF</w:t>
            </w:r>
            <w:r>
              <w:t>.</w:t>
            </w:r>
          </w:p>
          <w:p w14:paraId="251DB382" w14:textId="77777777" w:rsidR="002E5094" w:rsidRDefault="002E5094">
            <w:pPr>
              <w:pStyle w:val="TAL"/>
              <w:rPr>
                <w:lang w:eastAsia="zh-CN"/>
              </w:rPr>
            </w:pPr>
          </w:p>
          <w:p w14:paraId="7F7C3F97" w14:textId="77777777" w:rsidR="002E5094" w:rsidRDefault="002E5094">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5CA07AFD" w14:textId="77777777" w:rsidR="002E5094" w:rsidRDefault="002E5094">
            <w:pPr>
              <w:pStyle w:val="TAL"/>
            </w:pPr>
            <w:r>
              <w:t>type: ENUM</w:t>
            </w:r>
          </w:p>
          <w:p w14:paraId="139B34EC" w14:textId="77777777" w:rsidR="002E5094" w:rsidRDefault="002E5094">
            <w:pPr>
              <w:pStyle w:val="TAL"/>
            </w:pPr>
            <w:r>
              <w:t>multiplicity: 1</w:t>
            </w:r>
          </w:p>
          <w:p w14:paraId="444A029F" w14:textId="77777777" w:rsidR="002E5094" w:rsidRDefault="002E5094">
            <w:pPr>
              <w:pStyle w:val="TAL"/>
            </w:pPr>
            <w:r>
              <w:t>isOrdered: N/A</w:t>
            </w:r>
          </w:p>
          <w:p w14:paraId="66537323" w14:textId="77777777" w:rsidR="002E5094" w:rsidRDefault="002E5094">
            <w:pPr>
              <w:pStyle w:val="TAL"/>
              <w:rPr>
                <w:lang w:val="fr-FR"/>
              </w:rPr>
            </w:pPr>
            <w:r>
              <w:rPr>
                <w:lang w:val="fr-FR"/>
              </w:rPr>
              <w:t>isUnique: N/A</w:t>
            </w:r>
          </w:p>
          <w:p w14:paraId="2A74FCB4" w14:textId="77777777" w:rsidR="002E5094" w:rsidRDefault="002E5094">
            <w:pPr>
              <w:pStyle w:val="TAL"/>
              <w:rPr>
                <w:lang w:val="fr-FR"/>
              </w:rPr>
            </w:pPr>
            <w:r>
              <w:rPr>
                <w:lang w:val="fr-FR"/>
              </w:rPr>
              <w:t>defaultValue: None</w:t>
            </w:r>
          </w:p>
          <w:p w14:paraId="650F49F3" w14:textId="77777777" w:rsidR="002E5094" w:rsidRDefault="002E5094">
            <w:pPr>
              <w:pStyle w:val="TAL"/>
              <w:keepNext w:val="0"/>
            </w:pPr>
            <w:r>
              <w:rPr>
                <w:lang w:val="fr-FR"/>
              </w:rPr>
              <w:t>isNullable: True</w:t>
            </w:r>
          </w:p>
        </w:tc>
      </w:tr>
      <w:tr w:rsidR="002E5094" w14:paraId="4E96A1E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C683F" w14:textId="77777777" w:rsidR="002E5094" w:rsidRDefault="002E509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AD8362A" w14:textId="77777777" w:rsidR="002E5094" w:rsidRDefault="002E5094">
            <w:pPr>
              <w:pStyle w:val="TAL"/>
            </w:pPr>
            <w:r>
              <w:t>This attribute specifies the status regarding the energy saving in the edge UPF.</w:t>
            </w:r>
          </w:p>
          <w:p w14:paraId="03A2DE13" w14:textId="77777777" w:rsidR="002E5094" w:rsidRDefault="002E5094">
            <w:pPr>
              <w:pStyle w:val="TAL"/>
            </w:pPr>
          </w:p>
          <w:p w14:paraId="1A2E3946" w14:textId="77777777" w:rsidR="002E5094" w:rsidRDefault="002E509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7A57F902" w14:textId="77777777" w:rsidR="002E5094" w:rsidRDefault="002E509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BF8C5FA" w14:textId="77777777" w:rsidR="002E5094" w:rsidRDefault="002E5094">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31CFD23A" w14:textId="77777777" w:rsidR="002E5094" w:rsidRDefault="002E5094">
            <w:pPr>
              <w:pStyle w:val="TAL"/>
            </w:pPr>
            <w:r>
              <w:t>type: ENUM</w:t>
            </w:r>
          </w:p>
          <w:p w14:paraId="0CC0BCB6" w14:textId="77777777" w:rsidR="002E5094" w:rsidRDefault="002E5094">
            <w:pPr>
              <w:pStyle w:val="TAL"/>
            </w:pPr>
            <w:r>
              <w:t>multiplicity: 1</w:t>
            </w:r>
          </w:p>
          <w:p w14:paraId="59144A16" w14:textId="77777777" w:rsidR="002E5094" w:rsidRDefault="002E5094">
            <w:pPr>
              <w:pStyle w:val="TAL"/>
            </w:pPr>
            <w:r>
              <w:t>isOrdered: N/A</w:t>
            </w:r>
          </w:p>
          <w:p w14:paraId="7A6B2221" w14:textId="77777777" w:rsidR="002E5094" w:rsidRDefault="002E5094">
            <w:pPr>
              <w:pStyle w:val="TAL"/>
              <w:rPr>
                <w:lang w:val="fr-FR"/>
              </w:rPr>
            </w:pPr>
            <w:r>
              <w:rPr>
                <w:lang w:val="fr-FR"/>
              </w:rPr>
              <w:t>isUnique: N/A</w:t>
            </w:r>
          </w:p>
          <w:p w14:paraId="7B093AA7" w14:textId="77777777" w:rsidR="002E5094" w:rsidRDefault="002E5094">
            <w:pPr>
              <w:pStyle w:val="TAL"/>
              <w:rPr>
                <w:lang w:val="fr-FR"/>
              </w:rPr>
            </w:pPr>
            <w:r>
              <w:rPr>
                <w:lang w:val="fr-FR"/>
              </w:rPr>
              <w:t>defaultValue: None</w:t>
            </w:r>
          </w:p>
          <w:p w14:paraId="2C1C23D0" w14:textId="77777777" w:rsidR="002E5094" w:rsidRDefault="002E5094">
            <w:pPr>
              <w:pStyle w:val="TAL"/>
              <w:keepNext w:val="0"/>
            </w:pPr>
            <w:r>
              <w:rPr>
                <w:lang w:val="fr-FR"/>
              </w:rPr>
              <w:t>isNullable: False</w:t>
            </w:r>
          </w:p>
        </w:tc>
      </w:tr>
      <w:tr w:rsidR="002E5094" w14:paraId="2D27BF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CFAE0" w14:textId="77777777" w:rsidR="002E5094" w:rsidRDefault="002E509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69C11773" w14:textId="77777777" w:rsidR="002E5094" w:rsidRDefault="002E509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FAD79D5" w14:textId="77777777" w:rsidR="002E5094" w:rsidRDefault="002E5094">
            <w:pPr>
              <w:pStyle w:val="TAL"/>
              <w:keepNext w:val="0"/>
            </w:pPr>
          </w:p>
        </w:tc>
      </w:tr>
      <w:tr w:rsidR="002E5094" w14:paraId="28BB99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D7F7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147067A1" w14:textId="77777777" w:rsidR="002E5094" w:rsidRDefault="002E5094">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37444C14" w14:textId="77777777" w:rsidR="002E5094" w:rsidRDefault="002E5094">
            <w:pPr>
              <w:pStyle w:val="TAL"/>
              <w:rPr>
                <w:lang w:eastAsia="zh-CN"/>
              </w:rPr>
            </w:pPr>
            <w:r>
              <w:t>type: PLMNInfo</w:t>
            </w:r>
          </w:p>
          <w:p w14:paraId="522764C5" w14:textId="77777777" w:rsidR="002E5094" w:rsidRDefault="002E5094">
            <w:pPr>
              <w:pStyle w:val="TAL"/>
              <w:rPr>
                <w:lang w:eastAsia="zh-CN"/>
              </w:rPr>
            </w:pPr>
            <w:r>
              <w:t>multiplicity: 1..*</w:t>
            </w:r>
          </w:p>
          <w:p w14:paraId="4C51BAAC" w14:textId="77777777" w:rsidR="002E5094" w:rsidRDefault="002E5094">
            <w:pPr>
              <w:pStyle w:val="TAL"/>
            </w:pPr>
            <w:r>
              <w:t>isOrdered: False</w:t>
            </w:r>
          </w:p>
          <w:p w14:paraId="767341E8" w14:textId="77777777" w:rsidR="002E5094" w:rsidRDefault="002E5094">
            <w:pPr>
              <w:pStyle w:val="TAL"/>
            </w:pPr>
            <w:r>
              <w:t>isUnique: True</w:t>
            </w:r>
          </w:p>
          <w:p w14:paraId="3EB450ED" w14:textId="77777777" w:rsidR="002E5094" w:rsidRDefault="002E5094">
            <w:pPr>
              <w:pStyle w:val="TAL"/>
            </w:pPr>
            <w:r>
              <w:t>defaultValue: None</w:t>
            </w:r>
          </w:p>
          <w:p w14:paraId="26916074" w14:textId="77777777" w:rsidR="002E5094" w:rsidRDefault="002E5094">
            <w:pPr>
              <w:pStyle w:val="TAL"/>
            </w:pPr>
            <w:r>
              <w:t>allowedValues: N/A</w:t>
            </w:r>
          </w:p>
          <w:p w14:paraId="322DF924" w14:textId="77777777" w:rsidR="002E5094" w:rsidRDefault="002E5094">
            <w:pPr>
              <w:pStyle w:val="TAL"/>
              <w:keepNext w:val="0"/>
            </w:pPr>
            <w:r>
              <w:t>isNullable: Fa</w:t>
            </w:r>
            <w:r>
              <w:rPr>
                <w:lang w:eastAsia="zh-CN"/>
              </w:rPr>
              <w:t>lse</w:t>
            </w:r>
          </w:p>
        </w:tc>
      </w:tr>
      <w:tr w:rsidR="002E5094" w14:paraId="2396D1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0F7CC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D333138" w14:textId="77777777" w:rsidR="002E5094" w:rsidRDefault="002E5094">
            <w:pPr>
              <w:pStyle w:val="TAL"/>
              <w:keepNext w:val="0"/>
            </w:pPr>
            <w:r>
              <w:t>It is used to indicate the FQDN of the registered NF instance in service-based interface, for example, NF instance FQDN structure is:</w:t>
            </w:r>
          </w:p>
          <w:p w14:paraId="1FF3F109" w14:textId="77777777" w:rsidR="002E5094" w:rsidRDefault="002E5094">
            <w:pPr>
              <w:pStyle w:val="TAL"/>
              <w:keepNext w:val="0"/>
            </w:pPr>
            <w:r>
              <w:t>nftype&lt;nfnum&gt;.slicetype&lt;sliceid&gt;.mnc&lt;MNC&gt;.mcc&lt;MCC&gt;.3gppnetwork.org</w:t>
            </w:r>
          </w:p>
          <w:p w14:paraId="6C72A8E1"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5C5ABF0" w14:textId="77777777" w:rsidR="002E5094" w:rsidRDefault="002E5094">
            <w:pPr>
              <w:pStyle w:val="TAL"/>
              <w:keepNext w:val="0"/>
              <w:rPr>
                <w:lang w:eastAsia="zh-CN"/>
              </w:rPr>
            </w:pPr>
            <w:r>
              <w:t xml:space="preserve">type: </w:t>
            </w:r>
            <w:r>
              <w:rPr>
                <w:lang w:eastAsia="zh-CN"/>
              </w:rPr>
              <w:t>String</w:t>
            </w:r>
          </w:p>
          <w:p w14:paraId="0B61D4C2" w14:textId="77777777" w:rsidR="002E5094" w:rsidRDefault="002E5094">
            <w:pPr>
              <w:pStyle w:val="TAL"/>
              <w:keepNext w:val="0"/>
              <w:rPr>
                <w:lang w:eastAsia="zh-CN"/>
              </w:rPr>
            </w:pPr>
            <w:r>
              <w:t>multiplicity: 1</w:t>
            </w:r>
          </w:p>
          <w:p w14:paraId="432BBD4A" w14:textId="77777777" w:rsidR="002E5094" w:rsidRDefault="002E5094">
            <w:pPr>
              <w:pStyle w:val="TAL"/>
              <w:keepNext w:val="0"/>
            </w:pPr>
            <w:r>
              <w:t>isOrdered: N/A</w:t>
            </w:r>
          </w:p>
          <w:p w14:paraId="00099D2C" w14:textId="77777777" w:rsidR="002E5094" w:rsidRDefault="002E5094">
            <w:pPr>
              <w:pStyle w:val="TAL"/>
              <w:keepNext w:val="0"/>
            </w:pPr>
            <w:r>
              <w:t>isUnique: N/A</w:t>
            </w:r>
          </w:p>
          <w:p w14:paraId="0BDF59EF" w14:textId="77777777" w:rsidR="002E5094" w:rsidRDefault="002E5094">
            <w:pPr>
              <w:pStyle w:val="TAL"/>
              <w:keepNext w:val="0"/>
            </w:pPr>
            <w:r>
              <w:t>defaultValue: None</w:t>
            </w:r>
          </w:p>
          <w:p w14:paraId="1289DB1A" w14:textId="77777777" w:rsidR="002E5094" w:rsidRDefault="002E5094">
            <w:pPr>
              <w:pStyle w:val="TAL"/>
              <w:keepNext w:val="0"/>
            </w:pPr>
            <w:r>
              <w:t>allowedValues: N/A</w:t>
            </w:r>
          </w:p>
          <w:p w14:paraId="4DA73B32" w14:textId="77777777" w:rsidR="002E5094" w:rsidRDefault="002E5094">
            <w:pPr>
              <w:pStyle w:val="TAL"/>
              <w:keepNext w:val="0"/>
            </w:pPr>
            <w:r>
              <w:t>isNullable: Fa</w:t>
            </w:r>
            <w:r>
              <w:rPr>
                <w:lang w:eastAsia="zh-CN"/>
              </w:rPr>
              <w:t>lse</w:t>
            </w:r>
          </w:p>
        </w:tc>
      </w:tr>
      <w:tr w:rsidR="002E5094" w14:paraId="7451F21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20986" w14:textId="77777777" w:rsidR="002E5094" w:rsidRDefault="002E5094">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59944367" w14:textId="77777777" w:rsidR="002E5094" w:rsidRDefault="002E5094">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27EAABA6"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0C7C1FD" w14:textId="77777777" w:rsidR="002E5094" w:rsidRDefault="002E5094">
            <w:pPr>
              <w:pStyle w:val="TAL"/>
              <w:rPr>
                <w:lang w:eastAsia="zh-CN"/>
              </w:rPr>
            </w:pPr>
            <w:r>
              <w:t xml:space="preserve">type: </w:t>
            </w:r>
            <w:r>
              <w:rPr>
                <w:lang w:eastAsia="zh-CN"/>
              </w:rPr>
              <w:t>String</w:t>
            </w:r>
          </w:p>
          <w:p w14:paraId="3A69FA13" w14:textId="77777777" w:rsidR="002E5094" w:rsidRDefault="002E5094">
            <w:pPr>
              <w:pStyle w:val="TAL"/>
              <w:rPr>
                <w:lang w:eastAsia="zh-CN"/>
              </w:rPr>
            </w:pPr>
            <w:r>
              <w:t>multiplicity: 0..1</w:t>
            </w:r>
          </w:p>
          <w:p w14:paraId="0EAB8BCA" w14:textId="77777777" w:rsidR="002E5094" w:rsidRDefault="002E5094">
            <w:pPr>
              <w:pStyle w:val="TAL"/>
            </w:pPr>
            <w:r>
              <w:t>isOrdered: N/A</w:t>
            </w:r>
          </w:p>
          <w:p w14:paraId="661E7289" w14:textId="77777777" w:rsidR="002E5094" w:rsidRDefault="002E5094">
            <w:pPr>
              <w:pStyle w:val="TAL"/>
            </w:pPr>
            <w:r>
              <w:t>isUnique: N/A</w:t>
            </w:r>
          </w:p>
          <w:p w14:paraId="391CEDC7" w14:textId="77777777" w:rsidR="002E5094" w:rsidRDefault="002E5094">
            <w:pPr>
              <w:pStyle w:val="TAL"/>
            </w:pPr>
            <w:r>
              <w:t>defaultValue: None</w:t>
            </w:r>
          </w:p>
          <w:p w14:paraId="25DAB65F" w14:textId="77777777" w:rsidR="002E5094" w:rsidRDefault="002E5094">
            <w:pPr>
              <w:pStyle w:val="TAL"/>
            </w:pPr>
            <w:r>
              <w:t>allowedValues: N/A</w:t>
            </w:r>
          </w:p>
          <w:p w14:paraId="52933480" w14:textId="77777777" w:rsidR="002E5094" w:rsidRDefault="002E5094">
            <w:pPr>
              <w:pStyle w:val="TAL"/>
              <w:keepNext w:val="0"/>
            </w:pPr>
            <w:r>
              <w:t>isNullable: Fa</w:t>
            </w:r>
            <w:r>
              <w:rPr>
                <w:lang w:eastAsia="zh-CN"/>
              </w:rPr>
              <w:t>lse</w:t>
            </w:r>
          </w:p>
        </w:tc>
      </w:tr>
      <w:tr w:rsidR="002E5094" w14:paraId="0570BD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C1ED5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58BA31D6" w14:textId="77777777" w:rsidR="002E5094" w:rsidRDefault="002E509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7A16D0C8" w14:textId="77777777" w:rsidR="002E5094" w:rsidRDefault="002E5094">
            <w:pPr>
              <w:pStyle w:val="TAL"/>
              <w:keepNext w:val="0"/>
              <w:rPr>
                <w:lang w:eastAsia="zh-CN"/>
              </w:rPr>
            </w:pPr>
            <w:r>
              <w:t xml:space="preserve">type: </w:t>
            </w:r>
            <w:r>
              <w:rPr>
                <w:lang w:eastAsia="zh-CN"/>
              </w:rPr>
              <w:t>String</w:t>
            </w:r>
          </w:p>
          <w:p w14:paraId="58547407" w14:textId="77777777" w:rsidR="002E5094" w:rsidRDefault="002E5094">
            <w:pPr>
              <w:pStyle w:val="TAL"/>
              <w:keepNext w:val="0"/>
              <w:rPr>
                <w:lang w:eastAsia="zh-CN"/>
              </w:rPr>
            </w:pPr>
            <w:r>
              <w:t xml:space="preserve">multiplicity: </w:t>
            </w:r>
            <w:r>
              <w:rPr>
                <w:lang w:eastAsia="zh-CN"/>
              </w:rPr>
              <w:t>*</w:t>
            </w:r>
          </w:p>
          <w:p w14:paraId="3AF4159F" w14:textId="77777777" w:rsidR="002E5094" w:rsidRDefault="002E5094">
            <w:pPr>
              <w:pStyle w:val="TAL"/>
              <w:keepNext w:val="0"/>
            </w:pPr>
            <w:r>
              <w:t>isOrdered: False</w:t>
            </w:r>
          </w:p>
          <w:p w14:paraId="40EE4FE0" w14:textId="77777777" w:rsidR="002E5094" w:rsidRDefault="002E5094">
            <w:pPr>
              <w:pStyle w:val="TAL"/>
              <w:keepNext w:val="0"/>
            </w:pPr>
            <w:r>
              <w:t>isUnique: True</w:t>
            </w:r>
          </w:p>
          <w:p w14:paraId="117B196C" w14:textId="77777777" w:rsidR="002E5094" w:rsidRDefault="002E5094">
            <w:pPr>
              <w:pStyle w:val="TAL"/>
              <w:keepNext w:val="0"/>
            </w:pPr>
            <w:r>
              <w:t>defaultValue: None</w:t>
            </w:r>
          </w:p>
          <w:p w14:paraId="3A8AFDEE" w14:textId="77777777" w:rsidR="002E5094" w:rsidRDefault="002E5094">
            <w:pPr>
              <w:pStyle w:val="TAL"/>
              <w:keepNext w:val="0"/>
            </w:pPr>
            <w:r>
              <w:t>allowedValues: N/A</w:t>
            </w:r>
          </w:p>
          <w:p w14:paraId="013C680F" w14:textId="77777777" w:rsidR="002E5094" w:rsidRDefault="002E5094">
            <w:pPr>
              <w:pStyle w:val="TAL"/>
              <w:keepNext w:val="0"/>
            </w:pPr>
            <w:r>
              <w:t>isNullable: False</w:t>
            </w:r>
          </w:p>
        </w:tc>
      </w:tr>
      <w:tr w:rsidR="002E5094" w14:paraId="468CFC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A42FC" w14:textId="77777777" w:rsidR="002E5094" w:rsidRDefault="002E5094">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5D58A368" w14:textId="77777777" w:rsidR="002E5094" w:rsidRDefault="002E5094">
            <w:pPr>
              <w:pStyle w:val="TAL"/>
              <w:keepNext w:val="0"/>
              <w:rPr>
                <w:szCs w:val="18"/>
                <w:lang w:eastAsia="zh-CN"/>
              </w:rPr>
            </w:pPr>
            <w:r>
              <w:rPr>
                <w:szCs w:val="18"/>
                <w:lang w:eastAsia="zh-CN"/>
              </w:rPr>
              <w:t xml:space="preserve">It is the list of Tracking Area Codes (either legacy TAC or extended TAC). </w:t>
            </w:r>
          </w:p>
          <w:p w14:paraId="2C81AFEA" w14:textId="77777777" w:rsidR="002E5094" w:rsidRDefault="002E5094">
            <w:pPr>
              <w:pStyle w:val="TAL"/>
              <w:keepNext w:val="0"/>
              <w:rPr>
                <w:szCs w:val="18"/>
                <w:lang w:eastAsia="zh-CN"/>
              </w:rPr>
            </w:pPr>
          </w:p>
          <w:p w14:paraId="06466367" w14:textId="77777777" w:rsidR="002E5094" w:rsidRDefault="002E5094">
            <w:pPr>
              <w:pStyle w:val="TAL"/>
              <w:keepNext w:val="0"/>
              <w:rPr>
                <w:szCs w:val="18"/>
              </w:rPr>
            </w:pPr>
            <w:r>
              <w:rPr>
                <w:szCs w:val="18"/>
              </w:rPr>
              <w:t>allowedValues:</w:t>
            </w:r>
          </w:p>
          <w:p w14:paraId="55600D28" w14:textId="77777777" w:rsidR="002E5094" w:rsidRDefault="002E509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0E58DD9" w14:textId="77777777" w:rsidR="002E5094" w:rsidRDefault="002E5094">
            <w:pPr>
              <w:pStyle w:val="TAL"/>
              <w:keepNext w:val="0"/>
            </w:pPr>
            <w:r>
              <w:t>type: String</w:t>
            </w:r>
          </w:p>
          <w:p w14:paraId="617FA143" w14:textId="77777777" w:rsidR="002E5094" w:rsidRDefault="002E5094">
            <w:pPr>
              <w:pStyle w:val="TAL"/>
              <w:keepNext w:val="0"/>
              <w:rPr>
                <w:lang w:eastAsia="zh-CN"/>
              </w:rPr>
            </w:pPr>
            <w:r>
              <w:t xml:space="preserve">multiplicity: </w:t>
            </w:r>
            <w:r>
              <w:rPr>
                <w:lang w:eastAsia="zh-CN"/>
              </w:rPr>
              <w:t>1..*</w:t>
            </w:r>
          </w:p>
          <w:p w14:paraId="785A6299" w14:textId="77777777" w:rsidR="002E5094" w:rsidRDefault="002E5094">
            <w:pPr>
              <w:pStyle w:val="TAL"/>
              <w:keepNext w:val="0"/>
            </w:pPr>
            <w:r>
              <w:t>isOrdered: False</w:t>
            </w:r>
          </w:p>
          <w:p w14:paraId="3E8590ED" w14:textId="77777777" w:rsidR="002E5094" w:rsidRDefault="002E5094">
            <w:pPr>
              <w:pStyle w:val="TAL"/>
              <w:keepNext w:val="0"/>
            </w:pPr>
            <w:r>
              <w:t>isUnique: True</w:t>
            </w:r>
          </w:p>
          <w:p w14:paraId="2515ABFE" w14:textId="77777777" w:rsidR="002E5094" w:rsidRDefault="002E5094">
            <w:pPr>
              <w:pStyle w:val="TAL"/>
              <w:keepNext w:val="0"/>
            </w:pPr>
            <w:r>
              <w:t>defaultValue: None</w:t>
            </w:r>
          </w:p>
          <w:p w14:paraId="4B73E539" w14:textId="77777777" w:rsidR="002E5094" w:rsidRDefault="002E5094">
            <w:pPr>
              <w:pStyle w:val="TAL"/>
              <w:keepNext w:val="0"/>
            </w:pPr>
            <w:r>
              <w:t>allowedValues: N/A</w:t>
            </w:r>
          </w:p>
          <w:p w14:paraId="382D8D28" w14:textId="77777777" w:rsidR="002E5094" w:rsidRDefault="002E5094">
            <w:pPr>
              <w:pStyle w:val="TAL"/>
              <w:keepNext w:val="0"/>
            </w:pPr>
            <w:r>
              <w:t>isNullable: False</w:t>
            </w:r>
          </w:p>
        </w:tc>
      </w:tr>
      <w:tr w:rsidR="002E5094" w14:paraId="2F85589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D000B"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CE7709F" w14:textId="77777777" w:rsidR="002E5094" w:rsidRDefault="002E5094">
            <w:pPr>
              <w:pStyle w:val="TAL"/>
              <w:rPr>
                <w:rFonts w:ascii="Courier New" w:hAnsi="Courier New" w:cs="Courier New"/>
                <w:lang w:eastAsia="zh-CN"/>
              </w:rPr>
            </w:pPr>
            <w:r>
              <w:rPr>
                <w:rFonts w:cs="Arial"/>
                <w:szCs w:val="18"/>
              </w:rPr>
              <w:t xml:space="preserve">The list of TAIs. </w:t>
            </w:r>
          </w:p>
          <w:p w14:paraId="05D880AC" w14:textId="77777777" w:rsidR="002E5094" w:rsidRDefault="002E509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CCF22B" w14:textId="77777777" w:rsidR="002E5094" w:rsidRDefault="002E5094">
            <w:pPr>
              <w:pStyle w:val="TAL"/>
            </w:pPr>
            <w:r>
              <w:t>type: TAI</w:t>
            </w:r>
          </w:p>
          <w:p w14:paraId="1A73317E" w14:textId="77777777" w:rsidR="002E5094" w:rsidRDefault="002E5094">
            <w:pPr>
              <w:pStyle w:val="TAL"/>
              <w:rPr>
                <w:lang w:eastAsia="zh-CN"/>
              </w:rPr>
            </w:pPr>
            <w:r>
              <w:t xml:space="preserve">multiplicity: </w:t>
            </w:r>
            <w:r>
              <w:rPr>
                <w:lang w:eastAsia="zh-CN"/>
              </w:rPr>
              <w:t>1..*</w:t>
            </w:r>
          </w:p>
          <w:p w14:paraId="503E6865" w14:textId="77777777" w:rsidR="002E5094" w:rsidRDefault="002E5094">
            <w:pPr>
              <w:pStyle w:val="TAL"/>
            </w:pPr>
            <w:r>
              <w:t>isOrdered: False</w:t>
            </w:r>
          </w:p>
          <w:p w14:paraId="0537B852" w14:textId="77777777" w:rsidR="002E5094" w:rsidRDefault="002E5094">
            <w:pPr>
              <w:pStyle w:val="TAL"/>
            </w:pPr>
            <w:r>
              <w:t>isUnique: True</w:t>
            </w:r>
          </w:p>
          <w:p w14:paraId="45A6DC28" w14:textId="77777777" w:rsidR="002E5094" w:rsidRDefault="002E5094">
            <w:pPr>
              <w:pStyle w:val="TAL"/>
            </w:pPr>
            <w:r>
              <w:t>defaultValue: None</w:t>
            </w:r>
          </w:p>
          <w:p w14:paraId="2D58D77A" w14:textId="77777777" w:rsidR="002E5094" w:rsidRDefault="002E5094">
            <w:pPr>
              <w:pStyle w:val="TAL"/>
            </w:pPr>
            <w:r>
              <w:t>allowedValues: N/A</w:t>
            </w:r>
          </w:p>
          <w:p w14:paraId="444F4135" w14:textId="77777777" w:rsidR="002E5094" w:rsidRDefault="002E5094">
            <w:pPr>
              <w:pStyle w:val="TAL"/>
              <w:keepNext w:val="0"/>
            </w:pPr>
            <w:r>
              <w:t>isNullable: False</w:t>
            </w:r>
          </w:p>
        </w:tc>
      </w:tr>
      <w:tr w:rsidR="002E5094" w14:paraId="3FE4CC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42D2A"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1A65605A" w14:textId="77777777" w:rsidR="002E5094" w:rsidRDefault="002E5094">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E2E2A19" w14:textId="77777777" w:rsidR="002E5094" w:rsidRDefault="002E5094">
            <w:pPr>
              <w:pStyle w:val="TAL"/>
            </w:pPr>
            <w:r>
              <w:t>type: TAIRange</w:t>
            </w:r>
          </w:p>
          <w:p w14:paraId="0C11CCEA" w14:textId="77777777" w:rsidR="002E5094" w:rsidRDefault="002E5094">
            <w:pPr>
              <w:pStyle w:val="TAL"/>
              <w:rPr>
                <w:lang w:eastAsia="zh-CN"/>
              </w:rPr>
            </w:pPr>
            <w:r>
              <w:t xml:space="preserve">multiplicity: </w:t>
            </w:r>
            <w:r>
              <w:rPr>
                <w:lang w:eastAsia="zh-CN"/>
              </w:rPr>
              <w:t>1..*</w:t>
            </w:r>
          </w:p>
          <w:p w14:paraId="21EED998" w14:textId="77777777" w:rsidR="002E5094" w:rsidRDefault="002E5094">
            <w:pPr>
              <w:pStyle w:val="TAL"/>
            </w:pPr>
            <w:r>
              <w:t>isOrdered: False</w:t>
            </w:r>
          </w:p>
          <w:p w14:paraId="631E529D" w14:textId="77777777" w:rsidR="002E5094" w:rsidRDefault="002E5094">
            <w:pPr>
              <w:pStyle w:val="TAL"/>
            </w:pPr>
            <w:r>
              <w:t>isUnique: True</w:t>
            </w:r>
          </w:p>
          <w:p w14:paraId="1D544C4B" w14:textId="77777777" w:rsidR="002E5094" w:rsidRDefault="002E5094">
            <w:pPr>
              <w:pStyle w:val="TAL"/>
            </w:pPr>
            <w:r>
              <w:t>defaultValue: None</w:t>
            </w:r>
          </w:p>
          <w:p w14:paraId="45FFAB5E" w14:textId="77777777" w:rsidR="002E5094" w:rsidRDefault="002E5094">
            <w:pPr>
              <w:pStyle w:val="TAL"/>
            </w:pPr>
            <w:r>
              <w:t>allowedValues: N/A</w:t>
            </w:r>
          </w:p>
          <w:p w14:paraId="7C5E11FB" w14:textId="77777777" w:rsidR="002E5094" w:rsidRDefault="002E5094">
            <w:pPr>
              <w:pStyle w:val="TAL"/>
              <w:keepNext w:val="0"/>
            </w:pPr>
            <w:r>
              <w:t>isNullable: False</w:t>
            </w:r>
          </w:p>
        </w:tc>
      </w:tr>
      <w:tr w:rsidR="002E5094" w14:paraId="74AAAF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2A64B" w14:textId="77777777" w:rsidR="002E5094" w:rsidRDefault="002E509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A327664" w14:textId="77777777" w:rsidR="002E5094" w:rsidRDefault="002E5094">
            <w:pPr>
              <w:pStyle w:val="TAL"/>
              <w:keepNext w:val="0"/>
              <w:rPr>
                <w:rFonts w:cs="Arial"/>
                <w:szCs w:val="18"/>
              </w:rPr>
            </w:pPr>
            <w:r>
              <w:rPr>
                <w:rFonts w:cs="Arial"/>
                <w:szCs w:val="18"/>
              </w:rPr>
              <w:t>List of parameters supported by the SMF per S-NSSAI</w:t>
            </w:r>
          </w:p>
          <w:p w14:paraId="7CF4D0C9" w14:textId="77777777" w:rsidR="002E5094" w:rsidRDefault="002E509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FAB5F7" w14:textId="77777777" w:rsidR="002E5094" w:rsidRDefault="002E5094">
            <w:pPr>
              <w:pStyle w:val="TAL"/>
            </w:pPr>
            <w:r>
              <w:t>type: SnssaiSmfInfoItem</w:t>
            </w:r>
          </w:p>
          <w:p w14:paraId="6B23A3D0" w14:textId="77777777" w:rsidR="002E5094" w:rsidRDefault="002E5094">
            <w:pPr>
              <w:pStyle w:val="TAL"/>
              <w:rPr>
                <w:lang w:eastAsia="zh-CN"/>
              </w:rPr>
            </w:pPr>
            <w:r>
              <w:t xml:space="preserve">multiplicity: </w:t>
            </w:r>
            <w:r>
              <w:rPr>
                <w:lang w:eastAsia="zh-CN"/>
              </w:rPr>
              <w:t>0..1</w:t>
            </w:r>
          </w:p>
          <w:p w14:paraId="51504FA8" w14:textId="77777777" w:rsidR="002E5094" w:rsidRDefault="002E5094">
            <w:pPr>
              <w:pStyle w:val="TAL"/>
            </w:pPr>
            <w:r>
              <w:t>isOrdered: N/A</w:t>
            </w:r>
          </w:p>
          <w:p w14:paraId="110CCBDB" w14:textId="77777777" w:rsidR="002E5094" w:rsidRDefault="002E5094">
            <w:pPr>
              <w:pStyle w:val="TAL"/>
            </w:pPr>
            <w:r>
              <w:t>isUnique: N/A</w:t>
            </w:r>
          </w:p>
          <w:p w14:paraId="32F552A5" w14:textId="77777777" w:rsidR="002E5094" w:rsidRDefault="002E5094">
            <w:pPr>
              <w:pStyle w:val="TAL"/>
            </w:pPr>
            <w:r>
              <w:t>defaultValue: None</w:t>
            </w:r>
          </w:p>
          <w:p w14:paraId="087065BA" w14:textId="77777777" w:rsidR="002E5094" w:rsidRDefault="002E5094">
            <w:pPr>
              <w:pStyle w:val="TAL"/>
            </w:pPr>
            <w:r>
              <w:t>allowedValues: N/A</w:t>
            </w:r>
          </w:p>
          <w:p w14:paraId="5AFB459E" w14:textId="77777777" w:rsidR="002E5094" w:rsidRDefault="002E5094">
            <w:pPr>
              <w:pStyle w:val="TAL"/>
            </w:pPr>
            <w:r>
              <w:t>isNullable: False</w:t>
            </w:r>
          </w:p>
        </w:tc>
      </w:tr>
      <w:tr w:rsidR="002E5094" w14:paraId="0248FCA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48600" w14:textId="77777777" w:rsidR="002E5094" w:rsidRDefault="002E509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5565843E" w14:textId="77777777" w:rsidR="002E5094" w:rsidRDefault="002E5094">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328F1AFC" w14:textId="77777777" w:rsidR="002E5094" w:rsidRDefault="002E5094">
            <w:pPr>
              <w:pStyle w:val="TAL"/>
            </w:pPr>
            <w:r>
              <w:t>type: DnnSmfInfoItem</w:t>
            </w:r>
          </w:p>
          <w:p w14:paraId="370B14EE" w14:textId="77777777" w:rsidR="002E5094" w:rsidRDefault="002E5094">
            <w:pPr>
              <w:pStyle w:val="TAL"/>
              <w:rPr>
                <w:lang w:eastAsia="zh-CN"/>
              </w:rPr>
            </w:pPr>
            <w:r>
              <w:t xml:space="preserve">multiplicity: </w:t>
            </w:r>
            <w:r>
              <w:rPr>
                <w:lang w:eastAsia="zh-CN"/>
              </w:rPr>
              <w:t>1..N</w:t>
            </w:r>
          </w:p>
          <w:p w14:paraId="3F2ED111" w14:textId="77777777" w:rsidR="002E5094" w:rsidRDefault="002E5094">
            <w:pPr>
              <w:pStyle w:val="TAL"/>
            </w:pPr>
            <w:r>
              <w:t>isOrdered: False</w:t>
            </w:r>
          </w:p>
          <w:p w14:paraId="02175484" w14:textId="77777777" w:rsidR="002E5094" w:rsidRDefault="002E5094">
            <w:pPr>
              <w:pStyle w:val="TAL"/>
            </w:pPr>
            <w:r>
              <w:t>isUnique: True</w:t>
            </w:r>
          </w:p>
          <w:p w14:paraId="54120F8A" w14:textId="77777777" w:rsidR="002E5094" w:rsidRDefault="002E5094">
            <w:pPr>
              <w:pStyle w:val="TAL"/>
            </w:pPr>
            <w:r>
              <w:t>defaultValue: None</w:t>
            </w:r>
          </w:p>
          <w:p w14:paraId="53EAF4D4" w14:textId="77777777" w:rsidR="002E5094" w:rsidRDefault="002E5094">
            <w:pPr>
              <w:pStyle w:val="TAL"/>
            </w:pPr>
            <w:r>
              <w:t>allowedValues: N/A</w:t>
            </w:r>
          </w:p>
          <w:p w14:paraId="77BF55BC" w14:textId="77777777" w:rsidR="002E5094" w:rsidRDefault="002E5094">
            <w:pPr>
              <w:pStyle w:val="TAL"/>
            </w:pPr>
            <w:r>
              <w:t>isNullable: False</w:t>
            </w:r>
          </w:p>
        </w:tc>
      </w:tr>
      <w:tr w:rsidR="002E5094" w14:paraId="029EE4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0F66C" w14:textId="77777777" w:rsidR="002E5094" w:rsidRDefault="002E509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6CA54B8" w14:textId="77777777" w:rsidR="002E5094" w:rsidRDefault="002E5094">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B20EC44" w14:textId="77777777" w:rsidR="002E5094" w:rsidRDefault="002E5094">
            <w:pPr>
              <w:pStyle w:val="TAL"/>
              <w:keepNext w:val="0"/>
            </w:pPr>
          </w:p>
          <w:p w14:paraId="0914A2E1" w14:textId="77777777" w:rsidR="002E5094" w:rsidRDefault="002E509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77B951B9" w14:textId="77777777" w:rsidR="002E5094" w:rsidRDefault="002E5094">
            <w:pPr>
              <w:pStyle w:val="TAL"/>
            </w:pPr>
            <w:r>
              <w:t>type: string</w:t>
            </w:r>
          </w:p>
          <w:p w14:paraId="1B812B0F" w14:textId="77777777" w:rsidR="002E5094" w:rsidRDefault="002E5094">
            <w:pPr>
              <w:pStyle w:val="TAL"/>
              <w:rPr>
                <w:lang w:eastAsia="zh-CN"/>
              </w:rPr>
            </w:pPr>
            <w:r>
              <w:t xml:space="preserve">multiplicity: </w:t>
            </w:r>
            <w:r>
              <w:rPr>
                <w:lang w:eastAsia="zh-CN"/>
              </w:rPr>
              <w:t>1</w:t>
            </w:r>
          </w:p>
          <w:p w14:paraId="455D93E0" w14:textId="77777777" w:rsidR="002E5094" w:rsidRDefault="002E5094">
            <w:pPr>
              <w:pStyle w:val="TAL"/>
            </w:pPr>
            <w:r>
              <w:t>isOrdered: N/A</w:t>
            </w:r>
          </w:p>
          <w:p w14:paraId="31FEBF69" w14:textId="77777777" w:rsidR="002E5094" w:rsidRDefault="002E5094">
            <w:pPr>
              <w:pStyle w:val="TAL"/>
            </w:pPr>
            <w:r>
              <w:t>isUnique: N/A</w:t>
            </w:r>
          </w:p>
          <w:p w14:paraId="1501DA1E" w14:textId="77777777" w:rsidR="002E5094" w:rsidRDefault="002E5094">
            <w:pPr>
              <w:pStyle w:val="TAL"/>
            </w:pPr>
            <w:r>
              <w:t>defaultValue: None</w:t>
            </w:r>
          </w:p>
          <w:p w14:paraId="03196281" w14:textId="77777777" w:rsidR="002E5094" w:rsidRDefault="002E5094">
            <w:pPr>
              <w:pStyle w:val="TAL"/>
            </w:pPr>
            <w:r>
              <w:t>allowedValues: N/A</w:t>
            </w:r>
          </w:p>
          <w:p w14:paraId="7FE4ABC7" w14:textId="77777777" w:rsidR="002E5094" w:rsidRDefault="002E5094">
            <w:pPr>
              <w:pStyle w:val="TAL"/>
            </w:pPr>
            <w:r>
              <w:t>isNullable: False</w:t>
            </w:r>
          </w:p>
        </w:tc>
      </w:tr>
      <w:tr w:rsidR="002E5094" w14:paraId="045269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C3737C" w14:textId="77777777" w:rsidR="002E5094" w:rsidRDefault="002E509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79323104" w14:textId="77777777" w:rsidR="002E5094" w:rsidRDefault="002E5094">
            <w:pPr>
              <w:pStyle w:val="TAL"/>
              <w:keepNext w:val="0"/>
            </w:pPr>
            <w:r>
              <w:rPr>
                <w:rFonts w:cs="Arial"/>
                <w:szCs w:val="18"/>
              </w:rPr>
              <w:t xml:space="preserve">List of </w:t>
            </w:r>
            <w:r>
              <w:rPr>
                <w:lang w:eastAsia="zh-CN"/>
              </w:rPr>
              <w:t xml:space="preserve">Data network access identifiers supported for this DNN. </w:t>
            </w:r>
          </w:p>
          <w:p w14:paraId="158F568C" w14:textId="77777777" w:rsidR="002E5094" w:rsidRDefault="002E5094">
            <w:pPr>
              <w:pStyle w:val="TAL"/>
              <w:keepNext w:val="0"/>
              <w:rPr>
                <w:szCs w:val="18"/>
              </w:rPr>
            </w:pPr>
            <w:r>
              <w:rPr>
                <w:szCs w:val="18"/>
              </w:rPr>
              <w:t>allowedValues:</w:t>
            </w:r>
          </w:p>
          <w:p w14:paraId="36F80882" w14:textId="77777777" w:rsidR="002E5094" w:rsidRDefault="002E5094">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646B4049" w14:textId="77777777" w:rsidR="002E5094" w:rsidRDefault="002E5094">
            <w:pPr>
              <w:pStyle w:val="TAL"/>
            </w:pPr>
            <w:r>
              <w:t>type: string</w:t>
            </w:r>
          </w:p>
          <w:p w14:paraId="018E214A" w14:textId="77777777" w:rsidR="002E5094" w:rsidRDefault="002E5094">
            <w:pPr>
              <w:pStyle w:val="TAL"/>
              <w:rPr>
                <w:lang w:eastAsia="zh-CN"/>
              </w:rPr>
            </w:pPr>
            <w:r>
              <w:t xml:space="preserve">multiplicity: </w:t>
            </w:r>
            <w:r>
              <w:rPr>
                <w:lang w:eastAsia="zh-CN"/>
              </w:rPr>
              <w:t>1..N</w:t>
            </w:r>
          </w:p>
          <w:p w14:paraId="449FD585" w14:textId="77777777" w:rsidR="002E5094" w:rsidRDefault="002E5094">
            <w:pPr>
              <w:pStyle w:val="TAL"/>
            </w:pPr>
            <w:r>
              <w:t>isOrdered: False</w:t>
            </w:r>
          </w:p>
          <w:p w14:paraId="42CF2DA7" w14:textId="77777777" w:rsidR="002E5094" w:rsidRDefault="002E5094">
            <w:pPr>
              <w:pStyle w:val="TAL"/>
            </w:pPr>
            <w:r>
              <w:t>isUnique: True</w:t>
            </w:r>
          </w:p>
          <w:p w14:paraId="211738E9" w14:textId="77777777" w:rsidR="002E5094" w:rsidRDefault="002E5094">
            <w:pPr>
              <w:pStyle w:val="TAL"/>
            </w:pPr>
            <w:r>
              <w:t>defaultValue: None</w:t>
            </w:r>
          </w:p>
          <w:p w14:paraId="12EF02F0" w14:textId="77777777" w:rsidR="002E5094" w:rsidRDefault="002E5094">
            <w:pPr>
              <w:pStyle w:val="TAL"/>
            </w:pPr>
            <w:r>
              <w:t>allowedValues: N/A</w:t>
            </w:r>
          </w:p>
          <w:p w14:paraId="76505ED1" w14:textId="77777777" w:rsidR="002E5094" w:rsidRDefault="002E5094">
            <w:pPr>
              <w:pStyle w:val="TAL"/>
            </w:pPr>
            <w:r>
              <w:t>isNullable: False</w:t>
            </w:r>
          </w:p>
        </w:tc>
      </w:tr>
      <w:tr w:rsidR="002E5094" w14:paraId="7F99EE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6D4E0" w14:textId="77777777" w:rsidR="002E5094" w:rsidRDefault="002E509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6341931A" w14:textId="77777777" w:rsidR="002E5094" w:rsidRDefault="002E5094">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65B544B4" w14:textId="77777777" w:rsidR="002E5094" w:rsidRDefault="002E5094">
            <w:pPr>
              <w:pStyle w:val="TAL"/>
            </w:pPr>
            <w:r>
              <w:t>type: string</w:t>
            </w:r>
          </w:p>
          <w:p w14:paraId="76199BAF" w14:textId="77777777" w:rsidR="002E5094" w:rsidRDefault="002E5094">
            <w:pPr>
              <w:pStyle w:val="TAL"/>
              <w:rPr>
                <w:lang w:eastAsia="zh-CN"/>
              </w:rPr>
            </w:pPr>
            <w:r>
              <w:t xml:space="preserve">multiplicity: </w:t>
            </w:r>
            <w:r>
              <w:rPr>
                <w:lang w:eastAsia="zh-CN"/>
              </w:rPr>
              <w:t>0..1</w:t>
            </w:r>
          </w:p>
          <w:p w14:paraId="4F7670CD" w14:textId="77777777" w:rsidR="002E5094" w:rsidRDefault="002E5094">
            <w:pPr>
              <w:pStyle w:val="TAL"/>
            </w:pPr>
            <w:r>
              <w:t>isOrdered: N/A</w:t>
            </w:r>
          </w:p>
          <w:p w14:paraId="0DD2356D" w14:textId="77777777" w:rsidR="002E5094" w:rsidRDefault="002E5094">
            <w:pPr>
              <w:pStyle w:val="TAL"/>
            </w:pPr>
            <w:r>
              <w:t>isUnique: N/A</w:t>
            </w:r>
          </w:p>
          <w:p w14:paraId="54585EFA" w14:textId="77777777" w:rsidR="002E5094" w:rsidRDefault="002E5094">
            <w:pPr>
              <w:pStyle w:val="TAL"/>
            </w:pPr>
            <w:r>
              <w:t>defaultValue: None</w:t>
            </w:r>
          </w:p>
          <w:p w14:paraId="5D40887E" w14:textId="77777777" w:rsidR="002E5094" w:rsidRDefault="002E5094">
            <w:pPr>
              <w:pStyle w:val="TAL"/>
            </w:pPr>
            <w:r>
              <w:t>allowedValues: N/A</w:t>
            </w:r>
          </w:p>
          <w:p w14:paraId="0FC1244A" w14:textId="77777777" w:rsidR="002E5094" w:rsidRDefault="002E5094">
            <w:pPr>
              <w:pStyle w:val="TAL"/>
            </w:pPr>
            <w:r>
              <w:t>isNullable: False</w:t>
            </w:r>
          </w:p>
        </w:tc>
      </w:tr>
      <w:tr w:rsidR="002E5094" w14:paraId="6FACE6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612529" w14:textId="77777777" w:rsidR="002E5094" w:rsidRDefault="002E5094">
            <w:pPr>
              <w:pStyle w:val="TAL"/>
              <w:keepNext w:val="0"/>
              <w:rPr>
                <w:rFonts w:ascii="Courier New" w:hAnsi="Courier New" w:cs="Courier New"/>
                <w:szCs w:val="18"/>
              </w:rPr>
            </w:pPr>
            <w:r>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5CDB67A4" w14:textId="77777777" w:rsidR="002E5094" w:rsidRDefault="002E5094">
            <w:pPr>
              <w:pStyle w:val="TAL"/>
              <w:rPr>
                <w:rFonts w:cs="Arial"/>
                <w:szCs w:val="18"/>
              </w:rPr>
            </w:pPr>
            <w:r>
              <w:rPr>
                <w:rFonts w:cs="Arial"/>
                <w:szCs w:val="18"/>
              </w:rPr>
              <w:t>The PGW IP addresses of the combined SMF/PGW-C.</w:t>
            </w:r>
          </w:p>
          <w:p w14:paraId="6823DEEF" w14:textId="77777777" w:rsidR="002E5094" w:rsidRDefault="002E5094">
            <w:pPr>
              <w:pStyle w:val="TAL"/>
              <w:rPr>
                <w:rFonts w:cs="Arial"/>
                <w:szCs w:val="18"/>
              </w:rPr>
            </w:pPr>
          </w:p>
          <w:p w14:paraId="432C674B" w14:textId="77777777" w:rsidR="002E5094" w:rsidRDefault="002E509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9837460" w14:textId="77777777" w:rsidR="002E5094" w:rsidRDefault="002E5094">
            <w:pPr>
              <w:pStyle w:val="TAL"/>
            </w:pPr>
            <w:r>
              <w:t>type: IpAddr</w:t>
            </w:r>
          </w:p>
          <w:p w14:paraId="63144F54" w14:textId="77777777" w:rsidR="002E5094" w:rsidRDefault="002E5094">
            <w:pPr>
              <w:pStyle w:val="TAL"/>
              <w:rPr>
                <w:lang w:eastAsia="zh-CN"/>
              </w:rPr>
            </w:pPr>
            <w:r>
              <w:t xml:space="preserve">multiplicity: </w:t>
            </w:r>
            <w:r>
              <w:rPr>
                <w:lang w:eastAsia="zh-CN"/>
              </w:rPr>
              <w:t>0..1</w:t>
            </w:r>
          </w:p>
          <w:p w14:paraId="1D343C29" w14:textId="77777777" w:rsidR="002E5094" w:rsidRDefault="002E5094">
            <w:pPr>
              <w:pStyle w:val="TAL"/>
            </w:pPr>
            <w:r>
              <w:t>isOrdered: N/A</w:t>
            </w:r>
          </w:p>
          <w:p w14:paraId="77F4A0EC" w14:textId="77777777" w:rsidR="002E5094" w:rsidRDefault="002E5094">
            <w:pPr>
              <w:pStyle w:val="TAL"/>
            </w:pPr>
            <w:r>
              <w:t>isUnique: N/A</w:t>
            </w:r>
          </w:p>
          <w:p w14:paraId="7ECE6821" w14:textId="77777777" w:rsidR="002E5094" w:rsidRDefault="002E5094">
            <w:pPr>
              <w:pStyle w:val="TAL"/>
            </w:pPr>
            <w:r>
              <w:t>defaultValue: None</w:t>
            </w:r>
          </w:p>
          <w:p w14:paraId="4F7DB77E" w14:textId="77777777" w:rsidR="002E5094" w:rsidRDefault="002E5094">
            <w:pPr>
              <w:pStyle w:val="TAL"/>
            </w:pPr>
            <w:r>
              <w:t>allowedValues: N/A</w:t>
            </w:r>
          </w:p>
          <w:p w14:paraId="24F54035" w14:textId="77777777" w:rsidR="002E5094" w:rsidRDefault="002E5094">
            <w:pPr>
              <w:pStyle w:val="TAL"/>
            </w:pPr>
            <w:r>
              <w:t>isNullable: False</w:t>
            </w:r>
          </w:p>
        </w:tc>
      </w:tr>
      <w:tr w:rsidR="002E5094" w14:paraId="26B723C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64926" w14:textId="77777777" w:rsidR="002E5094" w:rsidRDefault="002E509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7310EB3" w14:textId="77777777" w:rsidR="002E5094" w:rsidRDefault="002E5094">
            <w:pPr>
              <w:pStyle w:val="TAL"/>
              <w:rPr>
                <w:rFonts w:cs="Arial"/>
                <w:szCs w:val="18"/>
              </w:rPr>
            </w:pPr>
            <w:r>
              <w:rPr>
                <w:rFonts w:cs="Arial"/>
                <w:szCs w:val="18"/>
              </w:rPr>
              <w:t>Used by an SMF to explicitly indicate the support of V-SMF capability and its preference to be selected as V-SMF.</w:t>
            </w:r>
          </w:p>
          <w:p w14:paraId="200D9EFA" w14:textId="77777777" w:rsidR="002E5094" w:rsidRDefault="002E5094">
            <w:pPr>
              <w:pStyle w:val="TAL"/>
              <w:rPr>
                <w:rFonts w:cs="Arial"/>
                <w:szCs w:val="18"/>
              </w:rPr>
            </w:pPr>
          </w:p>
          <w:p w14:paraId="4598AE44" w14:textId="77777777" w:rsidR="002E5094" w:rsidRDefault="002E5094">
            <w:pPr>
              <w:pStyle w:val="TAL"/>
              <w:rPr>
                <w:rFonts w:cs="Arial"/>
                <w:szCs w:val="18"/>
              </w:rPr>
            </w:pPr>
            <w:r>
              <w:rPr>
                <w:rFonts w:cs="Arial"/>
                <w:szCs w:val="18"/>
              </w:rPr>
              <w:t>When present it indicate whether the V-SMF capability is supported by the SMF:</w:t>
            </w:r>
          </w:p>
          <w:p w14:paraId="0D62518E" w14:textId="77777777" w:rsidR="002E5094" w:rsidRDefault="002E5094">
            <w:pPr>
              <w:pStyle w:val="TAL"/>
              <w:rPr>
                <w:lang w:eastAsia="zh-CN"/>
              </w:rPr>
            </w:pPr>
            <w:r>
              <w:rPr>
                <w:lang w:eastAsia="zh-CN"/>
              </w:rPr>
              <w:t>- true: V-SMF capability supported by the SMF</w:t>
            </w:r>
          </w:p>
          <w:p w14:paraId="0FDF68D0" w14:textId="77777777" w:rsidR="002E5094" w:rsidRDefault="002E5094">
            <w:pPr>
              <w:pStyle w:val="TAL"/>
              <w:rPr>
                <w:lang w:eastAsia="zh-CN"/>
              </w:rPr>
            </w:pPr>
            <w:r>
              <w:rPr>
                <w:lang w:eastAsia="zh-CN"/>
              </w:rPr>
              <w:t>- false: V-SMF capability not supported by the SMF.</w:t>
            </w:r>
          </w:p>
          <w:p w14:paraId="08C4BE32" w14:textId="77777777" w:rsidR="002E5094" w:rsidRDefault="002E5094">
            <w:pPr>
              <w:pStyle w:val="TAL"/>
              <w:rPr>
                <w:lang w:eastAsia="zh-CN"/>
              </w:rPr>
            </w:pPr>
          </w:p>
          <w:p w14:paraId="7EC13457" w14:textId="77777777" w:rsidR="002E5094" w:rsidRDefault="002E509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5501E5F0" w14:textId="77777777" w:rsidR="002E5094" w:rsidRDefault="002E5094">
            <w:pPr>
              <w:pStyle w:val="TAL"/>
            </w:pPr>
            <w:r>
              <w:t>type: boolean</w:t>
            </w:r>
          </w:p>
          <w:p w14:paraId="44DF1D9A" w14:textId="77777777" w:rsidR="002E5094" w:rsidRDefault="002E5094">
            <w:pPr>
              <w:pStyle w:val="TAL"/>
              <w:rPr>
                <w:lang w:eastAsia="zh-CN"/>
              </w:rPr>
            </w:pPr>
            <w:r>
              <w:t xml:space="preserve">multiplicity: </w:t>
            </w:r>
            <w:r>
              <w:rPr>
                <w:lang w:eastAsia="zh-CN"/>
              </w:rPr>
              <w:t>0..1</w:t>
            </w:r>
          </w:p>
          <w:p w14:paraId="3E7F68A0" w14:textId="77777777" w:rsidR="002E5094" w:rsidRDefault="002E5094">
            <w:pPr>
              <w:pStyle w:val="TAL"/>
            </w:pPr>
            <w:r>
              <w:t>isOrdered: N/A</w:t>
            </w:r>
          </w:p>
          <w:p w14:paraId="38DD8722" w14:textId="77777777" w:rsidR="002E5094" w:rsidRDefault="002E5094">
            <w:pPr>
              <w:pStyle w:val="TAL"/>
            </w:pPr>
            <w:r>
              <w:t>isUnique: N/A</w:t>
            </w:r>
          </w:p>
          <w:p w14:paraId="2596085B" w14:textId="77777777" w:rsidR="002E5094" w:rsidRDefault="002E5094">
            <w:pPr>
              <w:pStyle w:val="TAL"/>
            </w:pPr>
            <w:r>
              <w:t>defaultValue: None</w:t>
            </w:r>
          </w:p>
          <w:p w14:paraId="07CB5F35" w14:textId="77777777" w:rsidR="002E5094" w:rsidRDefault="002E5094">
            <w:pPr>
              <w:pStyle w:val="TAL"/>
            </w:pPr>
            <w:r>
              <w:t>allowedValues: N/A</w:t>
            </w:r>
          </w:p>
          <w:p w14:paraId="2010270F" w14:textId="77777777" w:rsidR="002E5094" w:rsidRDefault="002E5094">
            <w:pPr>
              <w:pStyle w:val="TAL"/>
            </w:pPr>
            <w:r>
              <w:t>isNullable: False</w:t>
            </w:r>
          </w:p>
        </w:tc>
      </w:tr>
      <w:tr w:rsidR="002E5094" w14:paraId="6F82A1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E414AE" w14:textId="77777777" w:rsidR="002E5094" w:rsidRDefault="002E5094">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AFA486D" w14:textId="77777777" w:rsidR="002E5094" w:rsidRDefault="002E5094">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6EB9690B" w14:textId="77777777" w:rsidR="002E5094" w:rsidRDefault="002E5094">
            <w:pPr>
              <w:pStyle w:val="TAL"/>
              <w:rPr>
                <w:rFonts w:cs="Arial"/>
                <w:szCs w:val="18"/>
                <w:lang w:eastAsia="zh-CN"/>
              </w:rPr>
            </w:pPr>
          </w:p>
          <w:p w14:paraId="59FFB71E" w14:textId="77777777" w:rsidR="002E5094" w:rsidRDefault="002E5094">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4220D7EF" w14:textId="77777777" w:rsidR="002E5094" w:rsidRDefault="002E5094">
            <w:pPr>
              <w:pStyle w:val="TAL"/>
            </w:pPr>
            <w:r>
              <w:t>type: string</w:t>
            </w:r>
          </w:p>
          <w:p w14:paraId="0108C418" w14:textId="77777777" w:rsidR="002E5094" w:rsidRDefault="002E5094">
            <w:pPr>
              <w:pStyle w:val="TAL"/>
              <w:rPr>
                <w:lang w:eastAsia="zh-CN"/>
              </w:rPr>
            </w:pPr>
            <w:r>
              <w:t xml:space="preserve">multiplicity: </w:t>
            </w:r>
            <w:r>
              <w:rPr>
                <w:lang w:eastAsia="zh-CN"/>
              </w:rPr>
              <w:t>0..N</w:t>
            </w:r>
          </w:p>
          <w:p w14:paraId="48577F25" w14:textId="77777777" w:rsidR="002E5094" w:rsidRDefault="002E5094">
            <w:pPr>
              <w:pStyle w:val="TAL"/>
            </w:pPr>
            <w:r>
              <w:t>isOrdered: False</w:t>
            </w:r>
          </w:p>
          <w:p w14:paraId="5FB591A5" w14:textId="77777777" w:rsidR="002E5094" w:rsidRDefault="002E5094">
            <w:pPr>
              <w:pStyle w:val="TAL"/>
            </w:pPr>
            <w:r>
              <w:t>isUnique: True</w:t>
            </w:r>
          </w:p>
          <w:p w14:paraId="53A15F20" w14:textId="77777777" w:rsidR="002E5094" w:rsidRDefault="002E5094">
            <w:pPr>
              <w:pStyle w:val="TAL"/>
            </w:pPr>
            <w:r>
              <w:t>defaultValue: None</w:t>
            </w:r>
          </w:p>
          <w:p w14:paraId="70CB35F3" w14:textId="77777777" w:rsidR="002E5094" w:rsidRDefault="002E5094">
            <w:pPr>
              <w:pStyle w:val="TAL"/>
            </w:pPr>
            <w:r>
              <w:t>allowedValues: N/A</w:t>
            </w:r>
          </w:p>
          <w:p w14:paraId="3EE197A0" w14:textId="77777777" w:rsidR="002E5094" w:rsidRDefault="002E5094">
            <w:pPr>
              <w:pStyle w:val="TAL"/>
            </w:pPr>
            <w:r>
              <w:t>isNullable: False</w:t>
            </w:r>
          </w:p>
        </w:tc>
      </w:tr>
      <w:tr w:rsidR="002E5094" w14:paraId="642E05A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5222B" w14:textId="77777777" w:rsidR="002E5094" w:rsidRDefault="002E509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6B7C7B33" w14:textId="77777777" w:rsidR="002E5094" w:rsidRDefault="002E5094">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218F3A7B" w14:textId="77777777" w:rsidR="002E5094" w:rsidRDefault="002E5094">
            <w:pPr>
              <w:pStyle w:val="TAL"/>
            </w:pPr>
            <w:r>
              <w:t>type: nrTACRange</w:t>
            </w:r>
          </w:p>
          <w:p w14:paraId="0EC355BB" w14:textId="77777777" w:rsidR="002E5094" w:rsidRDefault="002E5094">
            <w:pPr>
              <w:pStyle w:val="TAL"/>
              <w:rPr>
                <w:lang w:eastAsia="zh-CN"/>
              </w:rPr>
            </w:pPr>
            <w:r>
              <w:t xml:space="preserve">multiplicity: </w:t>
            </w:r>
            <w:r>
              <w:rPr>
                <w:lang w:eastAsia="zh-CN"/>
              </w:rPr>
              <w:t>1..*</w:t>
            </w:r>
          </w:p>
          <w:p w14:paraId="76BCA0A0" w14:textId="77777777" w:rsidR="002E5094" w:rsidRDefault="002E5094">
            <w:pPr>
              <w:pStyle w:val="TAL"/>
            </w:pPr>
            <w:r>
              <w:t>isOrdered: False</w:t>
            </w:r>
          </w:p>
          <w:p w14:paraId="3D6B1515" w14:textId="77777777" w:rsidR="002E5094" w:rsidRDefault="002E5094">
            <w:pPr>
              <w:pStyle w:val="TAL"/>
            </w:pPr>
            <w:r>
              <w:t>isUnique: True</w:t>
            </w:r>
          </w:p>
          <w:p w14:paraId="5014A351" w14:textId="77777777" w:rsidR="002E5094" w:rsidRDefault="002E5094">
            <w:pPr>
              <w:pStyle w:val="TAL"/>
            </w:pPr>
            <w:r>
              <w:t>defaultValue: None</w:t>
            </w:r>
          </w:p>
          <w:p w14:paraId="42CA285A" w14:textId="77777777" w:rsidR="002E5094" w:rsidRDefault="002E5094">
            <w:pPr>
              <w:pStyle w:val="TAL"/>
            </w:pPr>
            <w:r>
              <w:t>allowedValues: N/A</w:t>
            </w:r>
          </w:p>
          <w:p w14:paraId="607ADAF0" w14:textId="77777777" w:rsidR="002E5094" w:rsidRDefault="002E5094">
            <w:pPr>
              <w:pStyle w:val="TAL"/>
              <w:keepNext w:val="0"/>
            </w:pPr>
            <w:r>
              <w:t>isNullable: False</w:t>
            </w:r>
          </w:p>
        </w:tc>
      </w:tr>
      <w:tr w:rsidR="002E5094" w14:paraId="7E2CBE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9B90B0"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F0A928A" w14:textId="77777777" w:rsidR="002E5094" w:rsidRDefault="002E5094">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3A4B9D6" w14:textId="77777777" w:rsidR="002E5094" w:rsidRDefault="002E5094">
            <w:pPr>
              <w:pStyle w:val="TAL"/>
              <w:rPr>
                <w:rFonts w:cs="Arial"/>
                <w:szCs w:val="18"/>
              </w:rPr>
            </w:pPr>
          </w:p>
          <w:p w14:paraId="617A0A67" w14:textId="77777777" w:rsidR="002E5094" w:rsidRDefault="002E509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1EDEC15" w14:textId="77777777" w:rsidR="002E5094" w:rsidRDefault="002E5094">
            <w:pPr>
              <w:pStyle w:val="TAL"/>
            </w:pPr>
            <w:r>
              <w:t>type: String</w:t>
            </w:r>
          </w:p>
          <w:p w14:paraId="3F86B33A" w14:textId="77777777" w:rsidR="002E5094" w:rsidRDefault="002E5094">
            <w:pPr>
              <w:pStyle w:val="TAL"/>
              <w:rPr>
                <w:lang w:eastAsia="zh-CN"/>
              </w:rPr>
            </w:pPr>
            <w:r>
              <w:t>multiplicity: 0..1</w:t>
            </w:r>
          </w:p>
          <w:p w14:paraId="2D968A7E" w14:textId="77777777" w:rsidR="002E5094" w:rsidRDefault="002E5094">
            <w:pPr>
              <w:pStyle w:val="TAL"/>
            </w:pPr>
            <w:r>
              <w:t>isOrdered: N/A</w:t>
            </w:r>
          </w:p>
          <w:p w14:paraId="034BD620" w14:textId="77777777" w:rsidR="002E5094" w:rsidRDefault="002E5094">
            <w:pPr>
              <w:pStyle w:val="TAL"/>
            </w:pPr>
            <w:r>
              <w:t>isUnique: N/A</w:t>
            </w:r>
          </w:p>
          <w:p w14:paraId="0F622EA5" w14:textId="77777777" w:rsidR="002E5094" w:rsidRDefault="002E5094">
            <w:pPr>
              <w:pStyle w:val="TAL"/>
            </w:pPr>
            <w:r>
              <w:t>defaultValue: None</w:t>
            </w:r>
          </w:p>
          <w:p w14:paraId="44A41914" w14:textId="77777777" w:rsidR="002E5094" w:rsidRDefault="002E5094">
            <w:pPr>
              <w:pStyle w:val="TAL"/>
            </w:pPr>
            <w:r>
              <w:t>allowedValues: N/A</w:t>
            </w:r>
          </w:p>
          <w:p w14:paraId="6662FA64" w14:textId="77777777" w:rsidR="002E5094" w:rsidRDefault="002E5094">
            <w:pPr>
              <w:pStyle w:val="TAL"/>
              <w:keepNext w:val="0"/>
            </w:pPr>
            <w:r>
              <w:t>isNullable: False</w:t>
            </w:r>
          </w:p>
        </w:tc>
      </w:tr>
      <w:tr w:rsidR="002E5094" w14:paraId="7258AE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C4525"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1455B75" w14:textId="77777777" w:rsidR="002E5094" w:rsidRDefault="002E5094">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CD26821" w14:textId="77777777" w:rsidR="002E5094" w:rsidRDefault="002E5094">
            <w:pPr>
              <w:pStyle w:val="TAL"/>
              <w:rPr>
                <w:rFonts w:cs="Arial"/>
                <w:szCs w:val="18"/>
              </w:rPr>
            </w:pPr>
          </w:p>
          <w:p w14:paraId="4EF17E8C" w14:textId="77777777" w:rsidR="002E5094" w:rsidRDefault="002E509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190A26B" w14:textId="77777777" w:rsidR="002E5094" w:rsidRDefault="002E5094">
            <w:pPr>
              <w:pStyle w:val="TAL"/>
            </w:pPr>
            <w:r>
              <w:t>type: String</w:t>
            </w:r>
          </w:p>
          <w:p w14:paraId="44B3A961" w14:textId="77777777" w:rsidR="002E5094" w:rsidRDefault="002E5094">
            <w:pPr>
              <w:pStyle w:val="TAL"/>
              <w:rPr>
                <w:lang w:eastAsia="zh-CN"/>
              </w:rPr>
            </w:pPr>
            <w:r>
              <w:t>multiplicity: 0..1</w:t>
            </w:r>
          </w:p>
          <w:p w14:paraId="3B75C528" w14:textId="77777777" w:rsidR="002E5094" w:rsidRDefault="002E5094">
            <w:pPr>
              <w:pStyle w:val="TAL"/>
            </w:pPr>
            <w:r>
              <w:t>isOrdered: N/A</w:t>
            </w:r>
          </w:p>
          <w:p w14:paraId="30195DFC" w14:textId="77777777" w:rsidR="002E5094" w:rsidRDefault="002E5094">
            <w:pPr>
              <w:pStyle w:val="TAL"/>
            </w:pPr>
            <w:r>
              <w:t>isUnique: N/A</w:t>
            </w:r>
          </w:p>
          <w:p w14:paraId="583746D7" w14:textId="77777777" w:rsidR="002E5094" w:rsidRDefault="002E5094">
            <w:pPr>
              <w:pStyle w:val="TAL"/>
            </w:pPr>
            <w:r>
              <w:t>defaultValue: None</w:t>
            </w:r>
          </w:p>
          <w:p w14:paraId="5BA58C15" w14:textId="77777777" w:rsidR="002E5094" w:rsidRDefault="002E5094">
            <w:pPr>
              <w:pStyle w:val="TAL"/>
            </w:pPr>
            <w:r>
              <w:t>allowedValues: N/A</w:t>
            </w:r>
          </w:p>
          <w:p w14:paraId="78FBE3A2" w14:textId="77777777" w:rsidR="002E5094" w:rsidRDefault="002E5094">
            <w:pPr>
              <w:pStyle w:val="TAL"/>
              <w:keepNext w:val="0"/>
            </w:pPr>
            <w:r>
              <w:t>isNullable: False</w:t>
            </w:r>
          </w:p>
        </w:tc>
      </w:tr>
      <w:tr w:rsidR="002E5094" w14:paraId="1F7665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E8C40"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61F74AFD" w14:textId="77777777" w:rsidR="002E5094" w:rsidRDefault="002E5094">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704C0A5" w14:textId="77777777" w:rsidR="002E5094" w:rsidRDefault="002E5094">
            <w:pPr>
              <w:pStyle w:val="TAL"/>
            </w:pPr>
            <w:r>
              <w:t>type: String</w:t>
            </w:r>
          </w:p>
          <w:p w14:paraId="3C5F79FF" w14:textId="77777777" w:rsidR="002E5094" w:rsidRDefault="002E5094">
            <w:pPr>
              <w:pStyle w:val="TAL"/>
              <w:rPr>
                <w:lang w:eastAsia="zh-CN"/>
              </w:rPr>
            </w:pPr>
            <w:r>
              <w:t>multiplicity: 0..1</w:t>
            </w:r>
          </w:p>
          <w:p w14:paraId="35D7EF5F" w14:textId="77777777" w:rsidR="002E5094" w:rsidRDefault="002E5094">
            <w:pPr>
              <w:pStyle w:val="TAL"/>
            </w:pPr>
            <w:r>
              <w:t>isOrdered: N/A</w:t>
            </w:r>
          </w:p>
          <w:p w14:paraId="3806F125" w14:textId="77777777" w:rsidR="002E5094" w:rsidRDefault="002E5094">
            <w:pPr>
              <w:pStyle w:val="TAL"/>
            </w:pPr>
            <w:r>
              <w:t>isUnique: N/A</w:t>
            </w:r>
          </w:p>
          <w:p w14:paraId="7D5DE5EA" w14:textId="77777777" w:rsidR="002E5094" w:rsidRDefault="002E5094">
            <w:pPr>
              <w:pStyle w:val="TAL"/>
            </w:pPr>
            <w:r>
              <w:t>defaultValue: None</w:t>
            </w:r>
          </w:p>
          <w:p w14:paraId="164A3B2B" w14:textId="77777777" w:rsidR="002E5094" w:rsidRDefault="002E5094">
            <w:pPr>
              <w:pStyle w:val="TAL"/>
            </w:pPr>
            <w:r>
              <w:t>allowedValues: N/A</w:t>
            </w:r>
          </w:p>
          <w:p w14:paraId="38CCAF85" w14:textId="77777777" w:rsidR="002E5094" w:rsidRDefault="002E5094">
            <w:pPr>
              <w:pStyle w:val="TAL"/>
              <w:keepNext w:val="0"/>
            </w:pPr>
            <w:r>
              <w:t>isNullable: False</w:t>
            </w:r>
          </w:p>
        </w:tc>
      </w:tr>
      <w:tr w:rsidR="002E5094" w14:paraId="5262C06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1DAD7D" w14:textId="77777777" w:rsidR="002E5094" w:rsidRDefault="002E5094">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hideMark/>
          </w:tcPr>
          <w:p w14:paraId="3995524D" w14:textId="77777777" w:rsidR="002E5094" w:rsidRDefault="002E509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30832F29" w14:textId="77777777" w:rsidR="002E5094" w:rsidRDefault="002E5094">
            <w:pPr>
              <w:pStyle w:val="TAL"/>
              <w:keepNext w:val="0"/>
              <w:rPr>
                <w:rFonts w:cs="Arial"/>
                <w:szCs w:val="18"/>
                <w:lang w:eastAsia="zh-CN"/>
              </w:rPr>
            </w:pPr>
            <w:r>
              <w:rPr>
                <w:rFonts w:cs="Arial"/>
                <w:szCs w:val="18"/>
              </w:rPr>
              <w:t xml:space="preserve">type: </w:t>
            </w:r>
            <w:r>
              <w:rPr>
                <w:rFonts w:cs="Arial"/>
                <w:szCs w:val="18"/>
                <w:lang w:eastAsia="zh-CN"/>
              </w:rPr>
              <w:t>String</w:t>
            </w:r>
          </w:p>
          <w:p w14:paraId="33B513E8" w14:textId="77777777" w:rsidR="002E5094" w:rsidRDefault="002E5094">
            <w:pPr>
              <w:pStyle w:val="TAL"/>
              <w:keepNext w:val="0"/>
              <w:rPr>
                <w:rFonts w:cs="Arial"/>
                <w:szCs w:val="18"/>
                <w:lang w:eastAsia="zh-CN"/>
              </w:rPr>
            </w:pPr>
            <w:r>
              <w:rPr>
                <w:rFonts w:cs="Arial"/>
                <w:szCs w:val="18"/>
              </w:rPr>
              <w:t xml:space="preserve">multiplicity: </w:t>
            </w:r>
            <w:r>
              <w:rPr>
                <w:rFonts w:cs="Arial"/>
                <w:szCs w:val="18"/>
                <w:lang w:eastAsia="zh-CN"/>
              </w:rPr>
              <w:t>*</w:t>
            </w:r>
          </w:p>
          <w:p w14:paraId="44C98738" w14:textId="77777777" w:rsidR="002E5094" w:rsidRDefault="002E5094">
            <w:pPr>
              <w:pStyle w:val="TAL"/>
              <w:keepNext w:val="0"/>
              <w:rPr>
                <w:rFonts w:cs="Arial"/>
                <w:szCs w:val="18"/>
              </w:rPr>
            </w:pPr>
            <w:r>
              <w:rPr>
                <w:rFonts w:cs="Arial"/>
                <w:szCs w:val="18"/>
              </w:rPr>
              <w:t>isOrdered: False</w:t>
            </w:r>
          </w:p>
          <w:p w14:paraId="02554451" w14:textId="77777777" w:rsidR="002E5094" w:rsidRDefault="002E5094">
            <w:pPr>
              <w:pStyle w:val="TAL"/>
              <w:keepNext w:val="0"/>
              <w:rPr>
                <w:rFonts w:cs="Arial"/>
                <w:szCs w:val="18"/>
              </w:rPr>
            </w:pPr>
            <w:r>
              <w:rPr>
                <w:rFonts w:cs="Arial"/>
                <w:szCs w:val="18"/>
              </w:rPr>
              <w:t>isUnique: True</w:t>
            </w:r>
          </w:p>
          <w:p w14:paraId="1C2A8A28" w14:textId="77777777" w:rsidR="002E5094" w:rsidRDefault="002E5094">
            <w:pPr>
              <w:pStyle w:val="TAL"/>
              <w:keepNext w:val="0"/>
              <w:rPr>
                <w:rFonts w:cs="Arial"/>
                <w:szCs w:val="18"/>
              </w:rPr>
            </w:pPr>
            <w:r>
              <w:rPr>
                <w:rFonts w:cs="Arial"/>
                <w:szCs w:val="18"/>
              </w:rPr>
              <w:t>defaultValue: None</w:t>
            </w:r>
          </w:p>
          <w:p w14:paraId="2702D2E3"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2611B58" w14:textId="77777777" w:rsidR="002E5094" w:rsidRDefault="002E5094">
            <w:pPr>
              <w:pStyle w:val="TAL"/>
              <w:keepNext w:val="0"/>
            </w:pPr>
            <w:r>
              <w:rPr>
                <w:rFonts w:cs="Arial"/>
                <w:szCs w:val="18"/>
              </w:rPr>
              <w:t>isNullable: False</w:t>
            </w:r>
          </w:p>
        </w:tc>
      </w:tr>
      <w:tr w:rsidR="002E5094" w14:paraId="0595B6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7B390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F47C20B" w14:textId="77777777" w:rsidR="002E5094" w:rsidRDefault="002E5094">
            <w:pPr>
              <w:pStyle w:val="TAL"/>
              <w:keepNext w:val="0"/>
            </w:pPr>
            <w:r>
              <w:t xml:space="preserve">This parameter defines profile for managed NF (See TS 23.501 [2]).  </w:t>
            </w:r>
          </w:p>
          <w:p w14:paraId="5EEC0D8A" w14:textId="77777777" w:rsidR="002E5094" w:rsidRDefault="002E5094">
            <w:pPr>
              <w:pStyle w:val="TAL"/>
              <w:keepNext w:val="0"/>
            </w:pPr>
          </w:p>
          <w:p w14:paraId="20D05667" w14:textId="77777777" w:rsidR="002E5094" w:rsidRDefault="002E509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8F7D24" w14:textId="77777777" w:rsidR="002E5094" w:rsidRDefault="002E5094">
            <w:pPr>
              <w:pStyle w:val="TAL"/>
              <w:keepNext w:val="0"/>
            </w:pPr>
            <w:r>
              <w:t>type: ManagedNFProfile</w:t>
            </w:r>
          </w:p>
          <w:p w14:paraId="62C0B21B" w14:textId="77777777" w:rsidR="002E5094" w:rsidRDefault="002E5094">
            <w:pPr>
              <w:pStyle w:val="TAL"/>
              <w:keepNext w:val="0"/>
              <w:rPr>
                <w:lang w:eastAsia="zh-CN"/>
              </w:rPr>
            </w:pPr>
            <w:r>
              <w:t xml:space="preserve">multiplicity: </w:t>
            </w:r>
            <w:r>
              <w:rPr>
                <w:lang w:eastAsia="zh-CN"/>
              </w:rPr>
              <w:t>1</w:t>
            </w:r>
          </w:p>
          <w:p w14:paraId="157DA288" w14:textId="77777777" w:rsidR="002E5094" w:rsidRDefault="002E5094">
            <w:pPr>
              <w:pStyle w:val="TAL"/>
              <w:keepNext w:val="0"/>
            </w:pPr>
            <w:r>
              <w:t>isOrdered: N/A</w:t>
            </w:r>
          </w:p>
          <w:p w14:paraId="0FD10464" w14:textId="77777777" w:rsidR="002E5094" w:rsidRDefault="002E5094">
            <w:pPr>
              <w:pStyle w:val="TAL"/>
              <w:keepNext w:val="0"/>
            </w:pPr>
            <w:r>
              <w:t>isUnique: N/A</w:t>
            </w:r>
          </w:p>
          <w:p w14:paraId="60A220A8" w14:textId="77777777" w:rsidR="002E5094" w:rsidRDefault="002E5094">
            <w:pPr>
              <w:pStyle w:val="TAL"/>
              <w:keepNext w:val="0"/>
            </w:pPr>
            <w:r>
              <w:t>defaultValue: None</w:t>
            </w:r>
          </w:p>
          <w:p w14:paraId="46CBACF0" w14:textId="77777777" w:rsidR="002E5094" w:rsidRDefault="002E5094">
            <w:pPr>
              <w:pStyle w:val="TAL"/>
              <w:keepNext w:val="0"/>
            </w:pPr>
            <w:r>
              <w:t>allowedValues: N/A</w:t>
            </w:r>
          </w:p>
          <w:p w14:paraId="0EB66036" w14:textId="77777777" w:rsidR="002E5094" w:rsidRDefault="002E5094">
            <w:pPr>
              <w:pStyle w:val="TAL"/>
              <w:keepNext w:val="0"/>
              <w:rPr>
                <w:rFonts w:cs="Arial"/>
                <w:szCs w:val="18"/>
              </w:rPr>
            </w:pPr>
            <w:r>
              <w:t>isNullable: False</w:t>
            </w:r>
          </w:p>
        </w:tc>
      </w:tr>
      <w:tr w:rsidR="002E5094" w14:paraId="757AB4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81661" w14:textId="77777777" w:rsidR="002E5094" w:rsidRDefault="002E509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8FF68A6" w14:textId="77777777" w:rsidR="002E5094" w:rsidRDefault="002E509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95E60E0" w14:textId="77777777" w:rsidR="002E5094" w:rsidRDefault="002E5094">
            <w:pPr>
              <w:pStyle w:val="TAL"/>
              <w:keepNext w:val="0"/>
              <w:rPr>
                <w:rFonts w:cs="Arial"/>
                <w:szCs w:val="18"/>
                <w:lang w:eastAsia="zh-CN"/>
              </w:rPr>
            </w:pPr>
          </w:p>
          <w:p w14:paraId="64B75088" w14:textId="77777777" w:rsidR="002E5094" w:rsidRDefault="002E5094">
            <w:pPr>
              <w:pStyle w:val="TAL"/>
              <w:keepNext w:val="0"/>
              <w:rPr>
                <w:rFonts w:cs="Arial"/>
                <w:szCs w:val="18"/>
                <w:lang w:eastAsia="zh-CN"/>
              </w:rPr>
            </w:pPr>
            <w:r>
              <w:rPr>
                <w:rFonts w:cs="Arial"/>
                <w:szCs w:val="18"/>
                <w:lang w:eastAsia="zh-CN"/>
              </w:rPr>
              <w:t>allowedValues: N/A</w:t>
            </w:r>
          </w:p>
          <w:p w14:paraId="67996578" w14:textId="77777777" w:rsidR="002E5094" w:rsidRDefault="002E509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2D6944C" w14:textId="77777777" w:rsidR="002E5094" w:rsidRDefault="002E5094">
            <w:pPr>
              <w:pStyle w:val="TAL"/>
              <w:keepNext w:val="0"/>
              <w:rPr>
                <w:rFonts w:cs="Arial"/>
                <w:szCs w:val="18"/>
              </w:rPr>
            </w:pPr>
            <w:r>
              <w:rPr>
                <w:rFonts w:cs="Arial"/>
                <w:szCs w:val="18"/>
              </w:rPr>
              <w:t>type: String</w:t>
            </w:r>
          </w:p>
          <w:p w14:paraId="7D03EA11" w14:textId="77777777" w:rsidR="002E5094" w:rsidRDefault="002E5094">
            <w:pPr>
              <w:pStyle w:val="TAL"/>
              <w:keepNext w:val="0"/>
              <w:rPr>
                <w:rFonts w:cs="Arial"/>
                <w:szCs w:val="18"/>
              </w:rPr>
            </w:pPr>
            <w:r>
              <w:rPr>
                <w:rFonts w:cs="Arial"/>
                <w:szCs w:val="18"/>
              </w:rPr>
              <w:t>multiplicity: 1</w:t>
            </w:r>
          </w:p>
          <w:p w14:paraId="1A3792CE" w14:textId="77777777" w:rsidR="002E5094" w:rsidRDefault="002E5094">
            <w:pPr>
              <w:pStyle w:val="TAL"/>
              <w:keepNext w:val="0"/>
              <w:rPr>
                <w:rFonts w:cs="Arial"/>
                <w:szCs w:val="18"/>
              </w:rPr>
            </w:pPr>
            <w:r>
              <w:rPr>
                <w:rFonts w:cs="Arial"/>
                <w:szCs w:val="18"/>
              </w:rPr>
              <w:t>isOrdered: N/A</w:t>
            </w:r>
          </w:p>
          <w:p w14:paraId="6107A05B" w14:textId="77777777" w:rsidR="002E5094" w:rsidRDefault="002E5094">
            <w:pPr>
              <w:pStyle w:val="TAL"/>
              <w:keepNext w:val="0"/>
              <w:rPr>
                <w:rFonts w:cs="Arial"/>
                <w:szCs w:val="18"/>
              </w:rPr>
            </w:pPr>
            <w:r>
              <w:rPr>
                <w:rFonts w:cs="Arial"/>
                <w:szCs w:val="18"/>
              </w:rPr>
              <w:t>isUnique: N/A</w:t>
            </w:r>
          </w:p>
          <w:p w14:paraId="7C9FB3BF" w14:textId="77777777" w:rsidR="002E5094" w:rsidRDefault="002E5094">
            <w:pPr>
              <w:pStyle w:val="TAL"/>
              <w:keepNext w:val="0"/>
              <w:rPr>
                <w:rFonts w:cs="Arial"/>
                <w:szCs w:val="18"/>
              </w:rPr>
            </w:pPr>
            <w:r>
              <w:rPr>
                <w:rFonts w:cs="Arial"/>
                <w:szCs w:val="18"/>
              </w:rPr>
              <w:t>defaultValue: None</w:t>
            </w:r>
          </w:p>
          <w:p w14:paraId="15BFADC9" w14:textId="77777777" w:rsidR="002E5094" w:rsidRDefault="002E5094">
            <w:pPr>
              <w:pStyle w:val="TAL"/>
              <w:keepNext w:val="0"/>
            </w:pPr>
            <w:r>
              <w:rPr>
                <w:rFonts w:cs="Arial"/>
                <w:szCs w:val="18"/>
              </w:rPr>
              <w:t>isNullable: False</w:t>
            </w:r>
          </w:p>
        </w:tc>
      </w:tr>
      <w:tr w:rsidR="002E5094" w14:paraId="3A4CC1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5F69CE" w14:textId="77777777" w:rsidR="002E5094" w:rsidRDefault="002E509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A6AF20F" w14:textId="77777777" w:rsidR="002E5094" w:rsidRDefault="002E5094">
            <w:pPr>
              <w:pStyle w:val="TAL"/>
              <w:keepNext w:val="0"/>
              <w:rPr>
                <w:rFonts w:cs="Arial"/>
                <w:szCs w:val="18"/>
                <w:lang w:eastAsia="zh-CN"/>
              </w:rPr>
            </w:pPr>
            <w:r>
              <w:rPr>
                <w:rFonts w:cs="Arial"/>
                <w:szCs w:val="18"/>
                <w:lang w:eastAsia="zh-CN"/>
              </w:rPr>
              <w:t>This parameter defines type of Network Function</w:t>
            </w:r>
          </w:p>
          <w:p w14:paraId="43D4E46B" w14:textId="77777777" w:rsidR="002E5094" w:rsidRDefault="002E5094">
            <w:pPr>
              <w:pStyle w:val="TAL"/>
              <w:keepNext w:val="0"/>
              <w:rPr>
                <w:rFonts w:cs="Arial"/>
                <w:szCs w:val="18"/>
                <w:lang w:eastAsia="zh-CN"/>
              </w:rPr>
            </w:pPr>
          </w:p>
          <w:p w14:paraId="594BB4D6" w14:textId="77777777" w:rsidR="002E5094" w:rsidRDefault="002E509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8655906" w14:textId="77777777" w:rsidR="002E5094" w:rsidRDefault="002E5094">
            <w:pPr>
              <w:pStyle w:val="TAL"/>
              <w:keepNext w:val="0"/>
            </w:pPr>
            <w:r>
              <w:t>type:  ENUM</w:t>
            </w:r>
          </w:p>
          <w:p w14:paraId="73150881" w14:textId="77777777" w:rsidR="002E5094" w:rsidRDefault="002E5094">
            <w:pPr>
              <w:pStyle w:val="TAL"/>
              <w:keepNext w:val="0"/>
              <w:rPr>
                <w:lang w:eastAsia="zh-CN"/>
              </w:rPr>
            </w:pPr>
            <w:r>
              <w:t xml:space="preserve">multiplicity: </w:t>
            </w:r>
            <w:r>
              <w:rPr>
                <w:lang w:eastAsia="zh-CN"/>
              </w:rPr>
              <w:t>1..*</w:t>
            </w:r>
          </w:p>
          <w:p w14:paraId="08F42817" w14:textId="77777777" w:rsidR="002E5094" w:rsidRDefault="002E5094">
            <w:pPr>
              <w:pStyle w:val="TAL"/>
              <w:keepNext w:val="0"/>
            </w:pPr>
            <w:r>
              <w:t>isOrdered: False</w:t>
            </w:r>
          </w:p>
          <w:p w14:paraId="19B2AB23" w14:textId="77777777" w:rsidR="002E5094" w:rsidRDefault="002E5094">
            <w:pPr>
              <w:pStyle w:val="TAL"/>
              <w:keepNext w:val="0"/>
            </w:pPr>
            <w:r>
              <w:t>isUnique: True</w:t>
            </w:r>
          </w:p>
          <w:p w14:paraId="765C1AB4" w14:textId="77777777" w:rsidR="002E5094" w:rsidRDefault="002E5094">
            <w:pPr>
              <w:pStyle w:val="TAL"/>
              <w:keepNext w:val="0"/>
            </w:pPr>
            <w:r>
              <w:t>defaultValue: None</w:t>
            </w:r>
          </w:p>
          <w:p w14:paraId="4679660C" w14:textId="77777777" w:rsidR="002E5094" w:rsidRDefault="002E5094">
            <w:pPr>
              <w:pStyle w:val="TAL"/>
              <w:keepNext w:val="0"/>
              <w:rPr>
                <w:rFonts w:cs="Arial"/>
                <w:szCs w:val="18"/>
              </w:rPr>
            </w:pPr>
            <w:r>
              <w:t>isNullable: False</w:t>
            </w:r>
          </w:p>
        </w:tc>
      </w:tr>
      <w:tr w:rsidR="002E5094" w14:paraId="4D6DD0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A9832E" w14:textId="77777777" w:rsidR="002E5094" w:rsidRDefault="002E509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1A5074" w14:textId="77777777" w:rsidR="002E5094" w:rsidRDefault="002E5094">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1B8D5CB1" w14:textId="77777777" w:rsidR="002E5094" w:rsidRDefault="002E509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29B105" w14:textId="77777777" w:rsidR="002E5094" w:rsidRDefault="002E5094">
            <w:pPr>
              <w:pStyle w:val="TAL"/>
            </w:pPr>
            <w:r>
              <w:t>type: Integer</w:t>
            </w:r>
          </w:p>
          <w:p w14:paraId="6F78C190" w14:textId="77777777" w:rsidR="002E5094" w:rsidRDefault="002E5094">
            <w:pPr>
              <w:pStyle w:val="TAL"/>
              <w:rPr>
                <w:lang w:eastAsia="zh-CN"/>
              </w:rPr>
            </w:pPr>
            <w:r>
              <w:t xml:space="preserve">multiplicity: </w:t>
            </w:r>
            <w:r>
              <w:rPr>
                <w:lang w:eastAsia="zh-CN"/>
              </w:rPr>
              <w:t>1</w:t>
            </w:r>
          </w:p>
          <w:p w14:paraId="06A6ACB9" w14:textId="77777777" w:rsidR="002E5094" w:rsidRDefault="002E5094">
            <w:pPr>
              <w:pStyle w:val="TAL"/>
            </w:pPr>
            <w:r>
              <w:t>isOrdered: N/A</w:t>
            </w:r>
          </w:p>
          <w:p w14:paraId="433CEEFA" w14:textId="77777777" w:rsidR="002E5094" w:rsidRDefault="002E5094">
            <w:pPr>
              <w:pStyle w:val="TAL"/>
            </w:pPr>
            <w:r>
              <w:t>isUnique: N/A</w:t>
            </w:r>
          </w:p>
          <w:p w14:paraId="13A8C863" w14:textId="77777777" w:rsidR="002E5094" w:rsidRDefault="002E5094">
            <w:pPr>
              <w:pStyle w:val="TAL"/>
            </w:pPr>
            <w:r>
              <w:t>defaultValue: 0</w:t>
            </w:r>
          </w:p>
          <w:p w14:paraId="4D1C3017" w14:textId="77777777" w:rsidR="002E5094" w:rsidRDefault="002E5094">
            <w:pPr>
              <w:pStyle w:val="TAL"/>
              <w:keepNext w:val="0"/>
            </w:pPr>
            <w:r>
              <w:t>isNullable: False</w:t>
            </w:r>
          </w:p>
        </w:tc>
      </w:tr>
      <w:tr w:rsidR="002E5094" w14:paraId="003F06D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D35991" w14:textId="77777777" w:rsidR="002E5094" w:rsidRDefault="002E509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F1FD729" w14:textId="77777777" w:rsidR="002E5094" w:rsidRDefault="002E5094">
            <w:pPr>
              <w:pStyle w:val="TAL"/>
              <w:keepNext w:val="0"/>
              <w:rPr>
                <w:lang w:eastAsia="zh-CN"/>
              </w:rPr>
            </w:pPr>
            <w:r>
              <w:rPr>
                <w:lang w:eastAsia="zh-CN"/>
              </w:rPr>
              <w:t>This parameter defines FQDN of the Network Function (See TS 23.003 [13])</w:t>
            </w:r>
          </w:p>
          <w:p w14:paraId="738DFE4F" w14:textId="77777777" w:rsidR="002E5094" w:rsidRDefault="002E5094">
            <w:pPr>
              <w:pStyle w:val="TAL"/>
              <w:keepNext w:val="0"/>
              <w:rPr>
                <w:lang w:eastAsia="zh-CN"/>
              </w:rPr>
            </w:pPr>
          </w:p>
          <w:p w14:paraId="2962024E" w14:textId="77777777" w:rsidR="002E5094" w:rsidRDefault="002E5094">
            <w:pPr>
              <w:pStyle w:val="TAL"/>
              <w:keepNext w:val="0"/>
              <w:rPr>
                <w:lang w:eastAsia="zh-CN"/>
              </w:rPr>
            </w:pPr>
            <w:r>
              <w:rPr>
                <w:lang w:eastAsia="zh-CN"/>
              </w:rPr>
              <w:t>allowedValues: N/A</w:t>
            </w:r>
          </w:p>
          <w:p w14:paraId="2FFF2980" w14:textId="77777777" w:rsidR="002E5094" w:rsidRDefault="002E509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AE7F20F" w14:textId="77777777" w:rsidR="002E5094" w:rsidRDefault="002E5094">
            <w:pPr>
              <w:pStyle w:val="TAL"/>
              <w:keepNext w:val="0"/>
            </w:pPr>
            <w:r>
              <w:t>type: String</w:t>
            </w:r>
          </w:p>
          <w:p w14:paraId="5F3E0C21" w14:textId="77777777" w:rsidR="002E5094" w:rsidRDefault="002E5094">
            <w:pPr>
              <w:pStyle w:val="TAL"/>
              <w:keepNext w:val="0"/>
            </w:pPr>
            <w:r>
              <w:t>multiplicity: 1</w:t>
            </w:r>
          </w:p>
          <w:p w14:paraId="6A64305E" w14:textId="77777777" w:rsidR="002E5094" w:rsidRDefault="002E5094">
            <w:pPr>
              <w:pStyle w:val="TAL"/>
              <w:keepNext w:val="0"/>
            </w:pPr>
            <w:r>
              <w:t>isOrdered: N/A</w:t>
            </w:r>
          </w:p>
          <w:p w14:paraId="20A072F2" w14:textId="77777777" w:rsidR="002E5094" w:rsidRDefault="002E5094">
            <w:pPr>
              <w:pStyle w:val="TAL"/>
              <w:keepNext w:val="0"/>
            </w:pPr>
            <w:r>
              <w:t>isUnique: N/A</w:t>
            </w:r>
          </w:p>
          <w:p w14:paraId="46667DDD" w14:textId="77777777" w:rsidR="002E5094" w:rsidRDefault="002E5094">
            <w:pPr>
              <w:pStyle w:val="TAL"/>
              <w:keepNext w:val="0"/>
            </w:pPr>
            <w:r>
              <w:t>defaultValue: None</w:t>
            </w:r>
          </w:p>
          <w:p w14:paraId="64F759DB" w14:textId="77777777" w:rsidR="002E5094" w:rsidRDefault="002E5094">
            <w:pPr>
              <w:pStyle w:val="TAL"/>
              <w:keepNext w:val="0"/>
            </w:pPr>
            <w:r>
              <w:t>isNullable: False</w:t>
            </w:r>
          </w:p>
        </w:tc>
      </w:tr>
      <w:tr w:rsidR="002E5094" w14:paraId="609BB7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64F9C" w14:textId="77777777" w:rsidR="002E5094" w:rsidRDefault="002E509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058BD8E" w14:textId="77777777" w:rsidR="002E5094" w:rsidRDefault="002E5094">
            <w:pPr>
              <w:pStyle w:val="TAL"/>
              <w:keepNext w:val="0"/>
              <w:rPr>
                <w:lang w:eastAsia="zh-CN"/>
              </w:rPr>
            </w:pPr>
            <w:r>
              <w:rPr>
                <w:lang w:eastAsia="zh-CN"/>
              </w:rPr>
              <w:t>This parameter defines IP Address of the Network Function. It can be IPv4 address (See RFC 791 [37]) or IPv6 address (See RFC 2373 [38]).</w:t>
            </w:r>
          </w:p>
          <w:p w14:paraId="476CED68" w14:textId="77777777" w:rsidR="002E5094" w:rsidRDefault="002E5094">
            <w:pPr>
              <w:pStyle w:val="TAL"/>
              <w:keepNext w:val="0"/>
              <w:rPr>
                <w:lang w:eastAsia="zh-CN"/>
              </w:rPr>
            </w:pPr>
          </w:p>
          <w:p w14:paraId="38DC90DD" w14:textId="77777777" w:rsidR="002E5094" w:rsidRDefault="002E5094">
            <w:pPr>
              <w:pStyle w:val="TAL"/>
              <w:keepNext w:val="0"/>
              <w:rPr>
                <w:lang w:eastAsia="zh-CN"/>
              </w:rPr>
            </w:pPr>
            <w:r>
              <w:rPr>
                <w:lang w:eastAsia="zh-CN"/>
              </w:rPr>
              <w:t>allowedValues: N/A</w:t>
            </w:r>
          </w:p>
          <w:p w14:paraId="00AE3F36"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BBB4B0" w14:textId="77777777" w:rsidR="002E5094" w:rsidRDefault="002E5094">
            <w:pPr>
              <w:pStyle w:val="TAL"/>
              <w:keepNext w:val="0"/>
            </w:pPr>
            <w:r>
              <w:t>type: String</w:t>
            </w:r>
          </w:p>
          <w:p w14:paraId="370F9503" w14:textId="77777777" w:rsidR="002E5094" w:rsidRDefault="002E5094">
            <w:pPr>
              <w:pStyle w:val="TAL"/>
              <w:keepNext w:val="0"/>
            </w:pPr>
            <w:r>
              <w:t>multiplicity: 1</w:t>
            </w:r>
          </w:p>
          <w:p w14:paraId="6BD4678F" w14:textId="77777777" w:rsidR="002E5094" w:rsidRDefault="002E5094">
            <w:pPr>
              <w:pStyle w:val="TAL"/>
              <w:keepNext w:val="0"/>
            </w:pPr>
            <w:r>
              <w:t>isOrdered: N/A</w:t>
            </w:r>
          </w:p>
          <w:p w14:paraId="4E95C020" w14:textId="77777777" w:rsidR="002E5094" w:rsidRDefault="002E5094">
            <w:pPr>
              <w:pStyle w:val="TAL"/>
              <w:keepNext w:val="0"/>
            </w:pPr>
            <w:r>
              <w:t>isUnique: N/A</w:t>
            </w:r>
          </w:p>
          <w:p w14:paraId="61F86A1C" w14:textId="77777777" w:rsidR="002E5094" w:rsidRDefault="002E5094">
            <w:pPr>
              <w:pStyle w:val="TAL"/>
              <w:keepNext w:val="0"/>
            </w:pPr>
            <w:r>
              <w:t>defaultValue: None</w:t>
            </w:r>
          </w:p>
          <w:p w14:paraId="120B8FE3" w14:textId="77777777" w:rsidR="002E5094" w:rsidRDefault="002E5094">
            <w:pPr>
              <w:pStyle w:val="TAL"/>
              <w:keepNext w:val="0"/>
            </w:pPr>
            <w:r>
              <w:t>isNullable: False</w:t>
            </w:r>
          </w:p>
        </w:tc>
      </w:tr>
      <w:tr w:rsidR="002E5094" w14:paraId="7DFA90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DC9B7F" w14:textId="77777777" w:rsidR="002E5094" w:rsidRDefault="002E509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3A462EBB" w14:textId="77777777" w:rsidR="002E5094" w:rsidRDefault="002E509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17B7C60"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5F2A71" w14:textId="77777777" w:rsidR="002E5094" w:rsidRDefault="002E5094">
            <w:pPr>
              <w:pStyle w:val="TAL"/>
              <w:keepNext w:val="0"/>
            </w:pPr>
            <w:r>
              <w:t>type: String</w:t>
            </w:r>
          </w:p>
          <w:p w14:paraId="02EC1A67" w14:textId="77777777" w:rsidR="002E5094" w:rsidRDefault="002E5094">
            <w:pPr>
              <w:pStyle w:val="TAL"/>
              <w:keepNext w:val="0"/>
            </w:pPr>
            <w:r>
              <w:t>multiplicity: 0..1</w:t>
            </w:r>
          </w:p>
          <w:p w14:paraId="36BDA3BB" w14:textId="77777777" w:rsidR="002E5094" w:rsidRDefault="002E5094">
            <w:pPr>
              <w:pStyle w:val="TAL"/>
              <w:keepNext w:val="0"/>
            </w:pPr>
            <w:r>
              <w:t>isOrdered: N/A</w:t>
            </w:r>
          </w:p>
          <w:p w14:paraId="243F0D43" w14:textId="77777777" w:rsidR="002E5094" w:rsidRDefault="002E5094">
            <w:pPr>
              <w:pStyle w:val="TAL"/>
              <w:keepNext w:val="0"/>
            </w:pPr>
            <w:r>
              <w:t>isUnique: N/A</w:t>
            </w:r>
          </w:p>
          <w:p w14:paraId="21EC8308" w14:textId="77777777" w:rsidR="002E5094" w:rsidRDefault="002E5094">
            <w:pPr>
              <w:pStyle w:val="TAL"/>
              <w:keepNext w:val="0"/>
            </w:pPr>
            <w:r>
              <w:t>defaultValue: None</w:t>
            </w:r>
          </w:p>
          <w:p w14:paraId="096B8C85" w14:textId="77777777" w:rsidR="002E5094" w:rsidRDefault="002E5094">
            <w:pPr>
              <w:pStyle w:val="TAL"/>
              <w:keepNext w:val="0"/>
            </w:pPr>
            <w:r>
              <w:t>isNullable: False</w:t>
            </w:r>
          </w:p>
        </w:tc>
      </w:tr>
      <w:tr w:rsidR="002E5094" w14:paraId="145E933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8E6BD" w14:textId="77777777" w:rsidR="002E5094" w:rsidRDefault="002E509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0938878D" w14:textId="77777777" w:rsidR="002E5094" w:rsidRDefault="002E5094">
            <w:pPr>
              <w:pStyle w:val="TAL"/>
              <w:rPr>
                <w:rFonts w:cs="Arial"/>
                <w:szCs w:val="18"/>
              </w:rPr>
            </w:pPr>
            <w:r>
              <w:rPr>
                <w:rFonts w:cs="Arial"/>
                <w:szCs w:val="18"/>
              </w:rPr>
              <w:t>PLMNs allowed to access the NF instance.</w:t>
            </w:r>
          </w:p>
          <w:p w14:paraId="58B4EA1D" w14:textId="77777777" w:rsidR="002E5094" w:rsidRDefault="002E5094">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F8635B9" w14:textId="77777777" w:rsidR="002E5094" w:rsidRDefault="002E5094">
            <w:pPr>
              <w:pStyle w:val="TAL"/>
            </w:pPr>
            <w:r>
              <w:t xml:space="preserve">type: </w:t>
            </w:r>
            <w:r>
              <w:rPr>
                <w:szCs w:val="18"/>
              </w:rPr>
              <w:t>PLMNId</w:t>
            </w:r>
          </w:p>
          <w:p w14:paraId="4AC7D638" w14:textId="77777777" w:rsidR="002E5094" w:rsidRDefault="002E5094">
            <w:pPr>
              <w:pStyle w:val="TAL"/>
            </w:pPr>
            <w:r>
              <w:t>multiplicity: *</w:t>
            </w:r>
          </w:p>
          <w:p w14:paraId="6F71FE47" w14:textId="77777777" w:rsidR="002E5094" w:rsidRDefault="002E5094">
            <w:pPr>
              <w:pStyle w:val="TAL"/>
            </w:pPr>
            <w:r>
              <w:t>isOrdered: False</w:t>
            </w:r>
          </w:p>
          <w:p w14:paraId="0334E521" w14:textId="77777777" w:rsidR="002E5094" w:rsidRDefault="002E5094">
            <w:pPr>
              <w:pStyle w:val="TAL"/>
            </w:pPr>
            <w:r>
              <w:t>isUnique: True</w:t>
            </w:r>
          </w:p>
          <w:p w14:paraId="1F46D5DE" w14:textId="77777777" w:rsidR="002E5094" w:rsidRDefault="002E5094">
            <w:pPr>
              <w:pStyle w:val="TAL"/>
            </w:pPr>
            <w:r>
              <w:t>defaultValue: None</w:t>
            </w:r>
          </w:p>
          <w:p w14:paraId="7B8765F0" w14:textId="77777777" w:rsidR="002E5094" w:rsidRDefault="002E5094">
            <w:pPr>
              <w:pStyle w:val="TAL"/>
              <w:keepNext w:val="0"/>
            </w:pPr>
            <w:r>
              <w:t>isNullable: False</w:t>
            </w:r>
          </w:p>
        </w:tc>
      </w:tr>
      <w:tr w:rsidR="002E5094" w14:paraId="51BAB1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15A9A" w14:textId="77777777" w:rsidR="002E5094" w:rsidRDefault="002E509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3D8854" w14:textId="77777777" w:rsidR="002E5094" w:rsidRDefault="002E5094">
            <w:pPr>
              <w:pStyle w:val="TAL"/>
              <w:rPr>
                <w:rFonts w:cs="Arial"/>
                <w:szCs w:val="18"/>
              </w:rPr>
            </w:pPr>
            <w:r>
              <w:rPr>
                <w:rFonts w:cs="Arial"/>
                <w:szCs w:val="18"/>
              </w:rPr>
              <w:t>SNPNs allowed to access the NF instance.</w:t>
            </w:r>
          </w:p>
          <w:p w14:paraId="04A3FC2D" w14:textId="77777777" w:rsidR="002E5094" w:rsidRDefault="002E5094">
            <w:pPr>
              <w:pStyle w:val="TAL"/>
              <w:rPr>
                <w:rFonts w:cs="Arial"/>
                <w:szCs w:val="18"/>
              </w:rPr>
            </w:pPr>
          </w:p>
          <w:p w14:paraId="220DEEEA" w14:textId="77777777" w:rsidR="002E5094" w:rsidRDefault="002E5094">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B935310" w14:textId="77777777" w:rsidR="002E5094" w:rsidRDefault="002E5094">
            <w:pPr>
              <w:pStyle w:val="TAL"/>
            </w:pPr>
            <w:r>
              <w:t>type: SNPNInfo</w:t>
            </w:r>
          </w:p>
          <w:p w14:paraId="2DE64E4D" w14:textId="77777777" w:rsidR="002E5094" w:rsidRDefault="002E5094">
            <w:pPr>
              <w:pStyle w:val="TAL"/>
            </w:pPr>
            <w:r>
              <w:t>multiplicity: *</w:t>
            </w:r>
          </w:p>
          <w:p w14:paraId="7756B05E" w14:textId="77777777" w:rsidR="002E5094" w:rsidRDefault="002E5094">
            <w:pPr>
              <w:pStyle w:val="TAL"/>
            </w:pPr>
            <w:r>
              <w:t>isOrdered: False</w:t>
            </w:r>
          </w:p>
          <w:p w14:paraId="53B90287" w14:textId="77777777" w:rsidR="002E5094" w:rsidRDefault="002E5094">
            <w:pPr>
              <w:pStyle w:val="TAL"/>
            </w:pPr>
            <w:r>
              <w:t>isUnique: True</w:t>
            </w:r>
          </w:p>
          <w:p w14:paraId="7BA2E2F6" w14:textId="77777777" w:rsidR="002E5094" w:rsidRDefault="002E5094">
            <w:pPr>
              <w:pStyle w:val="TAL"/>
            </w:pPr>
            <w:r>
              <w:t>defaultValue: None</w:t>
            </w:r>
          </w:p>
          <w:p w14:paraId="32E9E31D" w14:textId="77777777" w:rsidR="002E5094" w:rsidRDefault="002E5094">
            <w:pPr>
              <w:pStyle w:val="TAL"/>
              <w:keepNext w:val="0"/>
            </w:pPr>
            <w:r>
              <w:t>isNullable: False</w:t>
            </w:r>
          </w:p>
        </w:tc>
      </w:tr>
      <w:tr w:rsidR="002E5094" w14:paraId="46C0A6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2B8C1A"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BAA6DE0" w14:textId="77777777" w:rsidR="002E5094" w:rsidRDefault="002E5094">
            <w:pPr>
              <w:pStyle w:val="TAL"/>
              <w:rPr>
                <w:rFonts w:cs="Arial"/>
              </w:rPr>
            </w:pPr>
            <w:r>
              <w:rPr>
                <w:rFonts w:cs="Arial"/>
              </w:rPr>
              <w:t>This is the Mobile Country Code (MCC) of the PLMN identifier. See TS 23.003 [3] subclause 2.2 and 12.1.</w:t>
            </w:r>
          </w:p>
          <w:p w14:paraId="34461F91" w14:textId="77777777" w:rsidR="002E5094" w:rsidRDefault="002E5094">
            <w:pPr>
              <w:pStyle w:val="TAL"/>
              <w:rPr>
                <w:rFonts w:cs="Arial"/>
              </w:rPr>
            </w:pPr>
          </w:p>
          <w:p w14:paraId="0135CB75" w14:textId="77777777" w:rsidR="002E5094" w:rsidRDefault="002E5094">
            <w:pPr>
              <w:pStyle w:val="TAL"/>
            </w:pPr>
            <w:r>
              <w:rPr>
                <w:lang w:eastAsia="zh-CN"/>
              </w:rPr>
              <w:t>allowedValues:</w:t>
            </w:r>
            <w:r>
              <w:t xml:space="preserve"> a bounded string of 3 characters representing 3 digits.</w:t>
            </w:r>
          </w:p>
          <w:p w14:paraId="07CAE973"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6A9F1F" w14:textId="77777777" w:rsidR="002E5094" w:rsidRDefault="002E5094">
            <w:pPr>
              <w:pStyle w:val="TAL"/>
              <w:rPr>
                <w:lang w:eastAsia="zh-CN"/>
              </w:rPr>
            </w:pPr>
            <w:r>
              <w:t xml:space="preserve">type: </w:t>
            </w:r>
            <w:r>
              <w:rPr>
                <w:lang w:eastAsia="zh-CN"/>
              </w:rPr>
              <w:t>String</w:t>
            </w:r>
          </w:p>
          <w:p w14:paraId="2B672C09" w14:textId="77777777" w:rsidR="002E5094" w:rsidRDefault="002E5094">
            <w:pPr>
              <w:pStyle w:val="TAL"/>
              <w:rPr>
                <w:lang w:eastAsia="zh-CN"/>
              </w:rPr>
            </w:pPr>
            <w:r>
              <w:t>multiplicity: 1</w:t>
            </w:r>
          </w:p>
          <w:p w14:paraId="30112734" w14:textId="77777777" w:rsidR="002E5094" w:rsidRDefault="002E5094">
            <w:pPr>
              <w:pStyle w:val="TAL"/>
            </w:pPr>
            <w:r>
              <w:t>isOrdered: N/A</w:t>
            </w:r>
          </w:p>
          <w:p w14:paraId="1D19D47D" w14:textId="77777777" w:rsidR="002E5094" w:rsidRDefault="002E5094">
            <w:pPr>
              <w:pStyle w:val="TAL"/>
            </w:pPr>
            <w:r>
              <w:t>isUnique: N/A</w:t>
            </w:r>
          </w:p>
          <w:p w14:paraId="02F99266" w14:textId="77777777" w:rsidR="002E5094" w:rsidRDefault="002E5094">
            <w:pPr>
              <w:pStyle w:val="TAL"/>
            </w:pPr>
            <w:r>
              <w:t>defaultValue: None</w:t>
            </w:r>
          </w:p>
          <w:p w14:paraId="3B71F9C1" w14:textId="77777777" w:rsidR="002E5094" w:rsidRDefault="002E5094">
            <w:pPr>
              <w:pStyle w:val="TAL"/>
              <w:rPr>
                <w:lang w:val="en-US"/>
              </w:rPr>
            </w:pPr>
            <w:r>
              <w:t xml:space="preserve">isNullable: </w:t>
            </w:r>
            <w:r>
              <w:rPr>
                <w:lang w:val="en-US"/>
              </w:rPr>
              <w:t>False</w:t>
            </w:r>
          </w:p>
          <w:p w14:paraId="1E874722" w14:textId="77777777" w:rsidR="002E5094" w:rsidRDefault="002E5094">
            <w:pPr>
              <w:pStyle w:val="TAL"/>
              <w:keepNext w:val="0"/>
            </w:pPr>
          </w:p>
        </w:tc>
      </w:tr>
      <w:tr w:rsidR="002E5094" w14:paraId="0DFCC5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73A0B" w14:textId="77777777" w:rsidR="002E5094" w:rsidRDefault="002E509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B3AB2CD" w14:textId="77777777" w:rsidR="002E5094" w:rsidRDefault="002E5094">
            <w:pPr>
              <w:pStyle w:val="TAL"/>
              <w:rPr>
                <w:rFonts w:cs="Arial"/>
              </w:rPr>
            </w:pPr>
            <w:r>
              <w:rPr>
                <w:rFonts w:cs="Arial"/>
              </w:rPr>
              <w:t>This is the Mobile Network Code (MNC) of the PLMN identifier. See TS 23.003 [3] subclause 2.2 and 12.1.</w:t>
            </w:r>
          </w:p>
          <w:p w14:paraId="15EA5783" w14:textId="77777777" w:rsidR="002E5094" w:rsidRDefault="002E5094">
            <w:pPr>
              <w:pStyle w:val="TAL"/>
              <w:rPr>
                <w:rFonts w:cs="Arial"/>
              </w:rPr>
            </w:pPr>
          </w:p>
          <w:p w14:paraId="5A2C0BF0" w14:textId="77777777" w:rsidR="002E5094" w:rsidRDefault="002E509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D2DDBD"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91768C" w14:textId="77777777" w:rsidR="002E5094" w:rsidRDefault="002E5094">
            <w:pPr>
              <w:pStyle w:val="TAL"/>
              <w:rPr>
                <w:lang w:eastAsia="zh-CN"/>
              </w:rPr>
            </w:pPr>
            <w:r>
              <w:t xml:space="preserve">type: </w:t>
            </w:r>
            <w:r>
              <w:rPr>
                <w:lang w:eastAsia="zh-CN"/>
              </w:rPr>
              <w:t>String</w:t>
            </w:r>
          </w:p>
          <w:p w14:paraId="617DBF5C" w14:textId="77777777" w:rsidR="002E5094" w:rsidRDefault="002E5094">
            <w:pPr>
              <w:pStyle w:val="TAL"/>
              <w:rPr>
                <w:lang w:eastAsia="zh-CN"/>
              </w:rPr>
            </w:pPr>
            <w:r>
              <w:t>multiplicity: 1</w:t>
            </w:r>
          </w:p>
          <w:p w14:paraId="302318D8" w14:textId="77777777" w:rsidR="002E5094" w:rsidRDefault="002E5094">
            <w:pPr>
              <w:pStyle w:val="TAL"/>
            </w:pPr>
            <w:r>
              <w:t>isOrdered: N/A</w:t>
            </w:r>
          </w:p>
          <w:p w14:paraId="4D7CE9F0" w14:textId="77777777" w:rsidR="002E5094" w:rsidRDefault="002E5094">
            <w:pPr>
              <w:pStyle w:val="TAL"/>
            </w:pPr>
            <w:r>
              <w:t>isUnique: N/A</w:t>
            </w:r>
          </w:p>
          <w:p w14:paraId="4C27835D" w14:textId="77777777" w:rsidR="002E5094" w:rsidRDefault="002E5094">
            <w:pPr>
              <w:pStyle w:val="TAL"/>
            </w:pPr>
            <w:r>
              <w:t>defaultValue: None</w:t>
            </w:r>
          </w:p>
          <w:p w14:paraId="22E76532" w14:textId="77777777" w:rsidR="002E5094" w:rsidRDefault="002E5094">
            <w:pPr>
              <w:pStyle w:val="TAL"/>
              <w:rPr>
                <w:lang w:val="en-US"/>
              </w:rPr>
            </w:pPr>
            <w:r>
              <w:t xml:space="preserve">isNullable: </w:t>
            </w:r>
            <w:r>
              <w:rPr>
                <w:lang w:val="en-US"/>
              </w:rPr>
              <w:t>False</w:t>
            </w:r>
          </w:p>
          <w:p w14:paraId="222203E9" w14:textId="77777777" w:rsidR="002E5094" w:rsidRDefault="002E5094">
            <w:pPr>
              <w:pStyle w:val="TAL"/>
              <w:keepNext w:val="0"/>
            </w:pPr>
          </w:p>
        </w:tc>
      </w:tr>
      <w:tr w:rsidR="002E5094" w14:paraId="525889E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E3B18" w14:textId="77777777" w:rsidR="002E5094" w:rsidRDefault="002E509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2F6DE2D5" w14:textId="77777777" w:rsidR="002E5094" w:rsidRDefault="002E509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A3DA6D" w14:textId="77777777" w:rsidR="002E5094" w:rsidRDefault="002E5094">
            <w:pPr>
              <w:pStyle w:val="TAL"/>
              <w:rPr>
                <w:lang w:eastAsia="zh-CN"/>
              </w:rPr>
            </w:pPr>
            <w:r>
              <w:t xml:space="preserve">type: </w:t>
            </w:r>
            <w:r>
              <w:rPr>
                <w:lang w:eastAsia="zh-CN"/>
              </w:rPr>
              <w:t>String</w:t>
            </w:r>
          </w:p>
          <w:p w14:paraId="19FF414C" w14:textId="77777777" w:rsidR="002E5094" w:rsidRDefault="002E5094">
            <w:pPr>
              <w:pStyle w:val="TAL"/>
              <w:rPr>
                <w:lang w:eastAsia="zh-CN"/>
              </w:rPr>
            </w:pPr>
            <w:r>
              <w:t>multiplicity: 1</w:t>
            </w:r>
          </w:p>
          <w:p w14:paraId="7078AED6" w14:textId="77777777" w:rsidR="002E5094" w:rsidRDefault="002E5094">
            <w:pPr>
              <w:pStyle w:val="TAL"/>
            </w:pPr>
            <w:r>
              <w:t>isOrdered: N/A</w:t>
            </w:r>
          </w:p>
          <w:p w14:paraId="60D84AB7" w14:textId="77777777" w:rsidR="002E5094" w:rsidRDefault="002E5094">
            <w:pPr>
              <w:pStyle w:val="TAL"/>
            </w:pPr>
            <w:r>
              <w:t>isUnique: N/A</w:t>
            </w:r>
          </w:p>
          <w:p w14:paraId="64B73BCD" w14:textId="77777777" w:rsidR="002E5094" w:rsidRDefault="002E5094">
            <w:pPr>
              <w:pStyle w:val="TAL"/>
            </w:pPr>
            <w:r>
              <w:t>defaultValue: None</w:t>
            </w:r>
          </w:p>
          <w:p w14:paraId="647E01D6" w14:textId="77777777" w:rsidR="002E5094" w:rsidRDefault="002E5094">
            <w:pPr>
              <w:pStyle w:val="TAL"/>
              <w:rPr>
                <w:lang w:val="en-US"/>
              </w:rPr>
            </w:pPr>
            <w:r>
              <w:t xml:space="preserve">isNullable: </w:t>
            </w:r>
            <w:r>
              <w:rPr>
                <w:lang w:val="en-US"/>
              </w:rPr>
              <w:t>False</w:t>
            </w:r>
          </w:p>
          <w:p w14:paraId="51194AD4" w14:textId="77777777" w:rsidR="002E5094" w:rsidRDefault="002E5094">
            <w:pPr>
              <w:pStyle w:val="TAL"/>
              <w:keepNext w:val="0"/>
            </w:pPr>
          </w:p>
        </w:tc>
      </w:tr>
      <w:tr w:rsidR="002E5094" w14:paraId="36DB76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FF395" w14:textId="77777777" w:rsidR="002E5094" w:rsidRDefault="002E5094">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E207497" w14:textId="77777777" w:rsidR="002E5094" w:rsidRDefault="002E5094">
            <w:pPr>
              <w:pStyle w:val="TAL"/>
              <w:rPr>
                <w:rFonts w:cs="Arial"/>
                <w:szCs w:val="18"/>
              </w:rPr>
            </w:pPr>
            <w:r>
              <w:rPr>
                <w:rFonts w:cs="Arial"/>
                <w:szCs w:val="18"/>
              </w:rPr>
              <w:t>Type of the NFs allowed to access the NF instance.</w:t>
            </w:r>
          </w:p>
          <w:p w14:paraId="1E25C06A" w14:textId="77777777" w:rsidR="002E5094" w:rsidRDefault="002E5094">
            <w:pPr>
              <w:pStyle w:val="TAL"/>
              <w:rPr>
                <w:rFonts w:cs="Arial"/>
                <w:szCs w:val="18"/>
              </w:rPr>
            </w:pPr>
            <w:r>
              <w:rPr>
                <w:rFonts w:cs="Arial"/>
                <w:szCs w:val="18"/>
              </w:rPr>
              <w:t>If not provided, any NF type is allowed to access the NF.</w:t>
            </w:r>
          </w:p>
          <w:p w14:paraId="29536A24" w14:textId="77777777" w:rsidR="002E5094" w:rsidRDefault="002E5094">
            <w:pPr>
              <w:pStyle w:val="TAL"/>
              <w:rPr>
                <w:lang w:eastAsia="zh-CN"/>
              </w:rPr>
            </w:pPr>
          </w:p>
          <w:p w14:paraId="001BB36F" w14:textId="77777777" w:rsidR="002E5094" w:rsidRDefault="002E509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1BF6052" w14:textId="77777777" w:rsidR="002E5094" w:rsidRDefault="002E5094">
            <w:pPr>
              <w:pStyle w:val="TAL"/>
            </w:pPr>
            <w:r>
              <w:t>type: ENUM</w:t>
            </w:r>
          </w:p>
          <w:p w14:paraId="65DF1011" w14:textId="77777777" w:rsidR="002E5094" w:rsidRDefault="002E5094">
            <w:pPr>
              <w:pStyle w:val="TAL"/>
            </w:pPr>
            <w:r>
              <w:t>multiplicity: *</w:t>
            </w:r>
          </w:p>
          <w:p w14:paraId="39784214" w14:textId="77777777" w:rsidR="002E5094" w:rsidRDefault="002E5094">
            <w:pPr>
              <w:pStyle w:val="TAL"/>
            </w:pPr>
            <w:r>
              <w:t>isOrdered: False</w:t>
            </w:r>
          </w:p>
          <w:p w14:paraId="558BD44D" w14:textId="77777777" w:rsidR="002E5094" w:rsidRDefault="002E5094">
            <w:pPr>
              <w:pStyle w:val="TAL"/>
            </w:pPr>
            <w:r>
              <w:t>isUnique: True</w:t>
            </w:r>
          </w:p>
          <w:p w14:paraId="705C8269" w14:textId="77777777" w:rsidR="002E5094" w:rsidRDefault="002E5094">
            <w:pPr>
              <w:pStyle w:val="TAL"/>
            </w:pPr>
            <w:r>
              <w:t>defaultValue: None</w:t>
            </w:r>
          </w:p>
          <w:p w14:paraId="2803DA53" w14:textId="77777777" w:rsidR="002E5094" w:rsidRDefault="002E5094">
            <w:pPr>
              <w:pStyle w:val="TAL"/>
              <w:keepNext w:val="0"/>
            </w:pPr>
            <w:r>
              <w:t>isNullable: False</w:t>
            </w:r>
          </w:p>
        </w:tc>
      </w:tr>
      <w:tr w:rsidR="002E5094" w14:paraId="7E8AB9E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BDA85" w14:textId="77777777" w:rsidR="002E5094" w:rsidRDefault="002E509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ADAD166" w14:textId="77777777" w:rsidR="002E5094" w:rsidRDefault="002E5094">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079FE88F" w14:textId="77777777" w:rsidR="002E5094" w:rsidRDefault="002E5094">
            <w:pPr>
              <w:pStyle w:val="TAL"/>
              <w:rPr>
                <w:rFonts w:cs="Arial"/>
                <w:szCs w:val="18"/>
              </w:rPr>
            </w:pPr>
          </w:p>
          <w:p w14:paraId="1CA979C3" w14:textId="77777777" w:rsidR="002E5094" w:rsidRDefault="002E5094">
            <w:pPr>
              <w:pStyle w:val="TAL"/>
              <w:rPr>
                <w:rFonts w:cs="Arial"/>
                <w:szCs w:val="18"/>
              </w:rPr>
            </w:pPr>
            <w:r>
              <w:rPr>
                <w:rFonts w:cs="Arial"/>
                <w:szCs w:val="18"/>
              </w:rPr>
              <w:t>If not provided, any NF domain is allowed to access the NF.</w:t>
            </w:r>
          </w:p>
          <w:p w14:paraId="2CB0F014"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AF6F89F" w14:textId="77777777" w:rsidR="002E5094" w:rsidRDefault="002E5094">
            <w:pPr>
              <w:pStyle w:val="TAL"/>
            </w:pPr>
            <w:r>
              <w:t>type: String</w:t>
            </w:r>
          </w:p>
          <w:p w14:paraId="0FACBEEF" w14:textId="77777777" w:rsidR="002E5094" w:rsidRDefault="002E5094">
            <w:pPr>
              <w:pStyle w:val="TAL"/>
            </w:pPr>
            <w:r>
              <w:t>multiplicity: *</w:t>
            </w:r>
          </w:p>
          <w:p w14:paraId="7125A220" w14:textId="77777777" w:rsidR="002E5094" w:rsidRDefault="002E5094">
            <w:pPr>
              <w:pStyle w:val="TAL"/>
            </w:pPr>
            <w:r>
              <w:t>isOrdered: False</w:t>
            </w:r>
          </w:p>
          <w:p w14:paraId="4BC99485" w14:textId="77777777" w:rsidR="002E5094" w:rsidRDefault="002E5094">
            <w:pPr>
              <w:pStyle w:val="TAL"/>
            </w:pPr>
            <w:r>
              <w:t>isUnique: True</w:t>
            </w:r>
          </w:p>
          <w:p w14:paraId="0F538591" w14:textId="77777777" w:rsidR="002E5094" w:rsidRDefault="002E5094">
            <w:pPr>
              <w:pStyle w:val="TAL"/>
            </w:pPr>
            <w:r>
              <w:t>defaultValue: None</w:t>
            </w:r>
          </w:p>
          <w:p w14:paraId="1237B796" w14:textId="77777777" w:rsidR="002E5094" w:rsidRDefault="002E5094">
            <w:pPr>
              <w:pStyle w:val="TAL"/>
              <w:keepNext w:val="0"/>
            </w:pPr>
            <w:r>
              <w:t>isNullable: False</w:t>
            </w:r>
          </w:p>
        </w:tc>
      </w:tr>
      <w:tr w:rsidR="002E5094" w14:paraId="708AB15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AA68A" w14:textId="77777777" w:rsidR="002E5094" w:rsidRDefault="002E509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2A3CAE2" w14:textId="77777777" w:rsidR="002E5094" w:rsidRDefault="002E5094">
            <w:pPr>
              <w:pStyle w:val="TAL"/>
              <w:rPr>
                <w:rFonts w:cs="Arial"/>
                <w:szCs w:val="18"/>
              </w:rPr>
            </w:pPr>
            <w:r>
              <w:rPr>
                <w:rFonts w:cs="Arial"/>
                <w:szCs w:val="18"/>
              </w:rPr>
              <w:t>S-NSSAI of the allowed slices to access the NF instance.</w:t>
            </w:r>
          </w:p>
          <w:p w14:paraId="70AB1644" w14:textId="77777777" w:rsidR="002E5094" w:rsidRDefault="002E5094">
            <w:pPr>
              <w:pStyle w:val="TAL"/>
              <w:rPr>
                <w:rFonts w:cs="Arial"/>
                <w:szCs w:val="18"/>
              </w:rPr>
            </w:pPr>
          </w:p>
          <w:p w14:paraId="6E822A8F" w14:textId="77777777" w:rsidR="002E5094" w:rsidRDefault="002E5094">
            <w:pPr>
              <w:pStyle w:val="TAL"/>
              <w:rPr>
                <w:rFonts w:cs="Arial"/>
                <w:szCs w:val="18"/>
              </w:rPr>
            </w:pPr>
            <w:r>
              <w:rPr>
                <w:rFonts w:cs="Arial"/>
                <w:szCs w:val="18"/>
              </w:rPr>
              <w:t>If not provided, any slice is allowed to access the NF.</w:t>
            </w:r>
          </w:p>
          <w:p w14:paraId="12A79388"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D38B51" w14:textId="77777777" w:rsidR="002E5094" w:rsidRDefault="002E5094">
            <w:pPr>
              <w:pStyle w:val="TAL"/>
            </w:pPr>
            <w:r>
              <w:t xml:space="preserve">type: </w:t>
            </w:r>
            <w:r>
              <w:rPr>
                <w:rFonts w:cs="Arial"/>
                <w:szCs w:val="18"/>
              </w:rPr>
              <w:t>S-NSSAI</w:t>
            </w:r>
          </w:p>
          <w:p w14:paraId="6B948421" w14:textId="77777777" w:rsidR="002E5094" w:rsidRDefault="002E5094">
            <w:pPr>
              <w:pStyle w:val="TAL"/>
            </w:pPr>
            <w:r>
              <w:t>multiplicity: *</w:t>
            </w:r>
          </w:p>
          <w:p w14:paraId="3B9DE0CC" w14:textId="77777777" w:rsidR="002E5094" w:rsidRDefault="002E5094">
            <w:pPr>
              <w:pStyle w:val="TAL"/>
            </w:pPr>
            <w:r>
              <w:t>isOrdered: False</w:t>
            </w:r>
          </w:p>
          <w:p w14:paraId="32C5C0DC" w14:textId="77777777" w:rsidR="002E5094" w:rsidRDefault="002E5094">
            <w:pPr>
              <w:pStyle w:val="TAL"/>
            </w:pPr>
            <w:r>
              <w:t>isUnique: True</w:t>
            </w:r>
          </w:p>
          <w:p w14:paraId="67848E16" w14:textId="77777777" w:rsidR="002E5094" w:rsidRDefault="002E5094">
            <w:pPr>
              <w:pStyle w:val="TAL"/>
            </w:pPr>
            <w:r>
              <w:t>defaultValue: None</w:t>
            </w:r>
          </w:p>
          <w:p w14:paraId="634BDDD9" w14:textId="77777777" w:rsidR="002E5094" w:rsidRDefault="002E5094">
            <w:pPr>
              <w:pStyle w:val="TAL"/>
              <w:keepNext w:val="0"/>
            </w:pPr>
            <w:r>
              <w:t>isNullable: False</w:t>
            </w:r>
          </w:p>
        </w:tc>
      </w:tr>
      <w:tr w:rsidR="002E5094" w14:paraId="6B5656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2127A" w14:textId="77777777" w:rsidR="002E5094" w:rsidRDefault="002E509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74B8AE5" w14:textId="77777777" w:rsidR="002E5094" w:rsidRDefault="002E5094">
            <w:pPr>
              <w:pStyle w:val="TAL"/>
              <w:keepNext w:val="0"/>
              <w:rPr>
                <w:lang w:eastAsia="zh-CN"/>
              </w:rPr>
            </w:pPr>
            <w:r>
              <w:rPr>
                <w:lang w:eastAsia="zh-CN"/>
              </w:rPr>
              <w:t>The parameter defines information about the location of the NF instance (e.g. geographic location, data center) defined by operator (See TS 29.510[23]).</w:t>
            </w:r>
          </w:p>
          <w:p w14:paraId="481C2BFD" w14:textId="77777777" w:rsidR="002E5094" w:rsidRDefault="002E5094">
            <w:pPr>
              <w:pStyle w:val="TAL"/>
              <w:keepNext w:val="0"/>
              <w:rPr>
                <w:lang w:eastAsia="zh-CN"/>
              </w:rPr>
            </w:pPr>
          </w:p>
          <w:p w14:paraId="7BD0569C"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978660" w14:textId="77777777" w:rsidR="002E5094" w:rsidRDefault="002E5094">
            <w:pPr>
              <w:pStyle w:val="TAL"/>
              <w:keepNext w:val="0"/>
            </w:pPr>
            <w:r>
              <w:t>type: String</w:t>
            </w:r>
          </w:p>
          <w:p w14:paraId="0A0AD357" w14:textId="77777777" w:rsidR="002E5094" w:rsidRDefault="002E5094">
            <w:pPr>
              <w:pStyle w:val="TAL"/>
              <w:keepNext w:val="0"/>
            </w:pPr>
            <w:r>
              <w:t>multiplicity: 0..1</w:t>
            </w:r>
          </w:p>
          <w:p w14:paraId="5C5A6881" w14:textId="77777777" w:rsidR="002E5094" w:rsidRDefault="002E5094">
            <w:pPr>
              <w:pStyle w:val="TAL"/>
              <w:keepNext w:val="0"/>
            </w:pPr>
            <w:r>
              <w:t>isOrdered: N/A</w:t>
            </w:r>
          </w:p>
          <w:p w14:paraId="1367FAAB" w14:textId="77777777" w:rsidR="002E5094" w:rsidRDefault="002E5094">
            <w:pPr>
              <w:pStyle w:val="TAL"/>
              <w:keepNext w:val="0"/>
            </w:pPr>
            <w:r>
              <w:t>isUnique: N/A</w:t>
            </w:r>
          </w:p>
          <w:p w14:paraId="17082633" w14:textId="77777777" w:rsidR="002E5094" w:rsidRDefault="002E5094">
            <w:pPr>
              <w:pStyle w:val="TAL"/>
              <w:keepNext w:val="0"/>
            </w:pPr>
            <w:r>
              <w:t>defaultValue: None</w:t>
            </w:r>
          </w:p>
          <w:p w14:paraId="2EAE2F38" w14:textId="77777777" w:rsidR="002E5094" w:rsidRDefault="002E5094">
            <w:pPr>
              <w:pStyle w:val="TAL"/>
              <w:keepNext w:val="0"/>
            </w:pPr>
            <w:r>
              <w:t>isNullable: False</w:t>
            </w:r>
          </w:p>
        </w:tc>
      </w:tr>
      <w:tr w:rsidR="002E5094" w14:paraId="23B5932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330135" w14:textId="77777777" w:rsidR="002E5094" w:rsidRDefault="002E509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41C24A8F" w14:textId="77777777" w:rsidR="002E5094" w:rsidRDefault="002E509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5B336E6" w14:textId="77777777" w:rsidR="002E5094" w:rsidRDefault="002E509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74E056C" w14:textId="77777777" w:rsidR="002E5094" w:rsidRDefault="002E5094">
            <w:pPr>
              <w:pStyle w:val="TAL"/>
              <w:keepNext w:val="0"/>
            </w:pPr>
            <w:r>
              <w:t>type: Integer</w:t>
            </w:r>
          </w:p>
          <w:p w14:paraId="6732E157" w14:textId="77777777" w:rsidR="002E5094" w:rsidRDefault="002E5094">
            <w:pPr>
              <w:pStyle w:val="TAL"/>
              <w:keepNext w:val="0"/>
              <w:rPr>
                <w:lang w:eastAsia="zh-CN"/>
              </w:rPr>
            </w:pPr>
            <w:r>
              <w:t xml:space="preserve">multiplicity: </w:t>
            </w:r>
            <w:r>
              <w:rPr>
                <w:lang w:eastAsia="zh-CN"/>
              </w:rPr>
              <w:t>1</w:t>
            </w:r>
          </w:p>
          <w:p w14:paraId="25FBB008" w14:textId="77777777" w:rsidR="002E5094" w:rsidRDefault="002E5094">
            <w:pPr>
              <w:pStyle w:val="TAL"/>
              <w:keepNext w:val="0"/>
            </w:pPr>
            <w:r>
              <w:t>isOrdered: N/A</w:t>
            </w:r>
          </w:p>
          <w:p w14:paraId="439CEC30" w14:textId="77777777" w:rsidR="002E5094" w:rsidRDefault="002E5094">
            <w:pPr>
              <w:pStyle w:val="TAL"/>
              <w:keepNext w:val="0"/>
            </w:pPr>
            <w:r>
              <w:t>isUnique: N/A</w:t>
            </w:r>
          </w:p>
          <w:p w14:paraId="761DB9A3" w14:textId="77777777" w:rsidR="002E5094" w:rsidRDefault="002E5094">
            <w:pPr>
              <w:pStyle w:val="TAL"/>
              <w:keepNext w:val="0"/>
            </w:pPr>
            <w:r>
              <w:t>defaultValue: None</w:t>
            </w:r>
          </w:p>
          <w:p w14:paraId="6D679800" w14:textId="77777777" w:rsidR="002E5094" w:rsidRDefault="002E5094">
            <w:pPr>
              <w:pStyle w:val="TAL"/>
              <w:keepNext w:val="0"/>
            </w:pPr>
            <w:r>
              <w:t>allowedValues: N/A</w:t>
            </w:r>
          </w:p>
          <w:p w14:paraId="3A3F2685" w14:textId="77777777" w:rsidR="002E5094" w:rsidRDefault="002E5094">
            <w:pPr>
              <w:pStyle w:val="TAL"/>
              <w:keepNext w:val="0"/>
            </w:pPr>
            <w:r>
              <w:t>isNullable: False</w:t>
            </w:r>
          </w:p>
        </w:tc>
      </w:tr>
      <w:tr w:rsidR="002E5094" w14:paraId="1EAD4A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B5361" w14:textId="77777777" w:rsidR="002E5094" w:rsidRDefault="002E509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41A6EA8" w14:textId="77777777" w:rsidR="002E5094" w:rsidRDefault="002E509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0513E246"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DC5698" w14:textId="77777777" w:rsidR="002E5094" w:rsidRDefault="002E5094">
            <w:pPr>
              <w:pStyle w:val="TAL"/>
              <w:rPr>
                <w:rFonts w:cs="Arial"/>
                <w:szCs w:val="18"/>
                <w:lang w:eastAsia="zh-CN"/>
              </w:rPr>
            </w:pPr>
            <w:r>
              <w:t xml:space="preserve">type: </w:t>
            </w:r>
            <w:r>
              <w:rPr>
                <w:rFonts w:cs="Arial"/>
                <w:szCs w:val="18"/>
                <w:lang w:eastAsia="zh-CN"/>
              </w:rPr>
              <w:t>DateTime</w:t>
            </w:r>
          </w:p>
          <w:p w14:paraId="2DF2E3C8" w14:textId="77777777" w:rsidR="002E5094" w:rsidRDefault="002E5094">
            <w:pPr>
              <w:pStyle w:val="TAL"/>
              <w:rPr>
                <w:lang w:eastAsia="zh-CN"/>
              </w:rPr>
            </w:pPr>
            <w:r>
              <w:t>multiplicity: 0..</w:t>
            </w:r>
            <w:r>
              <w:rPr>
                <w:lang w:eastAsia="zh-CN"/>
              </w:rPr>
              <w:t>1</w:t>
            </w:r>
          </w:p>
          <w:p w14:paraId="5A192BF9" w14:textId="77777777" w:rsidR="002E5094" w:rsidRDefault="002E5094">
            <w:pPr>
              <w:pStyle w:val="TAL"/>
            </w:pPr>
            <w:r>
              <w:t>isOrdered: N/A</w:t>
            </w:r>
          </w:p>
          <w:p w14:paraId="12B8D1C4" w14:textId="77777777" w:rsidR="002E5094" w:rsidRDefault="002E5094">
            <w:pPr>
              <w:pStyle w:val="TAL"/>
            </w:pPr>
            <w:r>
              <w:t>isUnique: N/A</w:t>
            </w:r>
          </w:p>
          <w:p w14:paraId="57540BAB" w14:textId="77777777" w:rsidR="002E5094" w:rsidRDefault="002E5094">
            <w:pPr>
              <w:pStyle w:val="TAL"/>
            </w:pPr>
            <w:r>
              <w:t>defaultValue: None</w:t>
            </w:r>
          </w:p>
          <w:p w14:paraId="4E507331" w14:textId="77777777" w:rsidR="002E5094" w:rsidRDefault="002E5094">
            <w:pPr>
              <w:pStyle w:val="TAL"/>
            </w:pPr>
            <w:r>
              <w:t>allowedValues: N/A</w:t>
            </w:r>
          </w:p>
          <w:p w14:paraId="7F5FF0FE" w14:textId="77777777" w:rsidR="002E5094" w:rsidRDefault="002E5094">
            <w:pPr>
              <w:pStyle w:val="TAL"/>
              <w:keepNext w:val="0"/>
            </w:pPr>
            <w:r>
              <w:t>isNullable: False</w:t>
            </w:r>
          </w:p>
        </w:tc>
      </w:tr>
      <w:tr w:rsidR="002E5094" w14:paraId="56F0DD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DA8CA" w14:textId="77777777" w:rsidR="002E5094" w:rsidRDefault="002E5094">
            <w:pPr>
              <w:pStyle w:val="TAL"/>
              <w:keepNext w:val="0"/>
              <w:rPr>
                <w:rFonts w:ascii="Courier New" w:hAnsi="Courier New" w:cs="Courier New"/>
              </w:rPr>
            </w:pPr>
            <w:r>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1C114220" w14:textId="77777777" w:rsidR="002E5094" w:rsidRDefault="002E509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D227919"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E8CAC1F" w14:textId="77777777" w:rsidR="002E5094" w:rsidRDefault="002E5094">
            <w:pPr>
              <w:pStyle w:val="TAL"/>
              <w:rPr>
                <w:rFonts w:cs="Arial"/>
                <w:szCs w:val="18"/>
                <w:lang w:eastAsia="zh-CN"/>
              </w:rPr>
            </w:pPr>
            <w:r>
              <w:t xml:space="preserve">type: </w:t>
            </w:r>
            <w:r>
              <w:rPr>
                <w:rFonts w:cs="Arial"/>
                <w:szCs w:val="18"/>
                <w:lang w:eastAsia="zh-CN"/>
              </w:rPr>
              <w:t>Boolean</w:t>
            </w:r>
          </w:p>
          <w:p w14:paraId="45B3D44A" w14:textId="77777777" w:rsidR="002E5094" w:rsidRDefault="002E5094">
            <w:pPr>
              <w:pStyle w:val="TAL"/>
              <w:rPr>
                <w:lang w:eastAsia="zh-CN"/>
              </w:rPr>
            </w:pPr>
            <w:r>
              <w:t>multiplicity: 0..</w:t>
            </w:r>
            <w:r>
              <w:rPr>
                <w:lang w:eastAsia="zh-CN"/>
              </w:rPr>
              <w:t>1</w:t>
            </w:r>
          </w:p>
          <w:p w14:paraId="1EE3E91C" w14:textId="77777777" w:rsidR="002E5094" w:rsidRDefault="002E5094">
            <w:pPr>
              <w:pStyle w:val="TAL"/>
            </w:pPr>
            <w:r>
              <w:t>isOrdered: N/A</w:t>
            </w:r>
          </w:p>
          <w:p w14:paraId="2872A2ED" w14:textId="77777777" w:rsidR="002E5094" w:rsidRDefault="002E5094">
            <w:pPr>
              <w:pStyle w:val="TAL"/>
            </w:pPr>
            <w:r>
              <w:t>isUnique: N/A</w:t>
            </w:r>
          </w:p>
          <w:p w14:paraId="50E12A13" w14:textId="77777777" w:rsidR="002E5094" w:rsidRDefault="002E5094">
            <w:pPr>
              <w:pStyle w:val="TAL"/>
            </w:pPr>
            <w:r>
              <w:t>defaultValue: None</w:t>
            </w:r>
          </w:p>
          <w:p w14:paraId="6917FBC8" w14:textId="77777777" w:rsidR="002E5094" w:rsidRDefault="002E5094">
            <w:pPr>
              <w:pStyle w:val="TAL"/>
            </w:pPr>
            <w:r>
              <w:t>allowedValues: N/A</w:t>
            </w:r>
          </w:p>
          <w:p w14:paraId="5823228A" w14:textId="77777777" w:rsidR="002E5094" w:rsidRDefault="002E5094">
            <w:pPr>
              <w:pStyle w:val="TAL"/>
              <w:keepNext w:val="0"/>
            </w:pPr>
            <w:r>
              <w:t xml:space="preserve">isNullable: False </w:t>
            </w:r>
          </w:p>
        </w:tc>
      </w:tr>
      <w:tr w:rsidR="002E5094" w14:paraId="506E17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8E65E" w14:textId="77777777" w:rsidR="002E5094" w:rsidRDefault="002E509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462AA480" w14:textId="77777777" w:rsidR="002E5094" w:rsidRDefault="002E5094">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CF5A22E" w14:textId="77777777" w:rsidR="002E5094" w:rsidRDefault="002E5094">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265BBD31" w14:textId="77777777" w:rsidR="002E5094" w:rsidRDefault="002E5094">
            <w:pPr>
              <w:pStyle w:val="B10"/>
              <w:rPr>
                <w:rFonts w:ascii="Arial" w:hAnsi="Arial" w:cs="Arial"/>
                <w:sz w:val="18"/>
                <w:szCs w:val="18"/>
              </w:rPr>
            </w:pPr>
            <w:r>
              <w:rPr>
                <w:rFonts w:ascii="Arial" w:hAnsi="Arial" w:cs="Arial"/>
                <w:sz w:val="18"/>
                <w:szCs w:val="18"/>
              </w:rPr>
              <w:t>set&lt;Set ID&gt;.&lt;nftype&gt;set.5gc.mnc&lt;MNC&gt;.mcc&lt;MCC&gt; for a NF Set in a PLMN, or</w:t>
            </w:r>
          </w:p>
          <w:p w14:paraId="2875CBA8" w14:textId="77777777" w:rsidR="002E5094" w:rsidRDefault="002E5094">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4A12B11D" w14:textId="77777777" w:rsidR="002E5094" w:rsidRDefault="002E5094">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A219182" w14:textId="77777777" w:rsidR="002E5094" w:rsidRDefault="002E5094">
            <w:pPr>
              <w:pStyle w:val="TAL"/>
              <w:rPr>
                <w:rFonts w:cs="Arial"/>
                <w:szCs w:val="18"/>
                <w:lang w:eastAsia="zh-CN"/>
              </w:rPr>
            </w:pPr>
            <w:r>
              <w:t>type: String</w:t>
            </w:r>
          </w:p>
          <w:p w14:paraId="04D7F841" w14:textId="77777777" w:rsidR="002E5094" w:rsidRDefault="002E5094">
            <w:pPr>
              <w:pStyle w:val="TAL"/>
              <w:rPr>
                <w:lang w:eastAsia="zh-CN"/>
              </w:rPr>
            </w:pPr>
            <w:r>
              <w:t>multiplicity: 1..*</w:t>
            </w:r>
          </w:p>
          <w:p w14:paraId="6C5B88C9" w14:textId="77777777" w:rsidR="002E5094" w:rsidRDefault="002E5094">
            <w:pPr>
              <w:pStyle w:val="TAL"/>
            </w:pPr>
            <w:r>
              <w:t>isOrdered: False</w:t>
            </w:r>
          </w:p>
          <w:p w14:paraId="0E9B898C" w14:textId="77777777" w:rsidR="002E5094" w:rsidRDefault="002E5094">
            <w:pPr>
              <w:pStyle w:val="TAL"/>
            </w:pPr>
            <w:r>
              <w:t>isUnique: True</w:t>
            </w:r>
          </w:p>
          <w:p w14:paraId="7FF88384" w14:textId="77777777" w:rsidR="002E5094" w:rsidRDefault="002E5094">
            <w:pPr>
              <w:pStyle w:val="TAL"/>
            </w:pPr>
            <w:r>
              <w:t>defaultValue: None</w:t>
            </w:r>
          </w:p>
          <w:p w14:paraId="7BDA5FFA" w14:textId="77777777" w:rsidR="002E5094" w:rsidRDefault="002E5094">
            <w:pPr>
              <w:pStyle w:val="TAL"/>
            </w:pPr>
            <w:r>
              <w:t>allowedValues: N/A</w:t>
            </w:r>
          </w:p>
          <w:p w14:paraId="03A0F1EF" w14:textId="77777777" w:rsidR="002E5094" w:rsidRDefault="002E5094">
            <w:pPr>
              <w:pStyle w:val="TAL"/>
              <w:keepNext w:val="0"/>
            </w:pPr>
            <w:r>
              <w:t>isNullable: False</w:t>
            </w:r>
          </w:p>
        </w:tc>
      </w:tr>
      <w:tr w:rsidR="002E5094" w14:paraId="0B4B2E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77D44" w14:textId="77777777" w:rsidR="002E5094" w:rsidRDefault="002E5094">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0AD61B6" w14:textId="77777777" w:rsidR="002E5094" w:rsidRDefault="002E5094">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668A4BF2" w14:textId="77777777" w:rsidR="002E5094" w:rsidRDefault="002E509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907208" w14:textId="77777777" w:rsidR="002E5094" w:rsidRDefault="002E5094">
            <w:pPr>
              <w:pStyle w:val="TAL"/>
              <w:rPr>
                <w:rFonts w:cs="Arial"/>
                <w:szCs w:val="18"/>
                <w:lang w:eastAsia="zh-CN"/>
              </w:rPr>
            </w:pPr>
            <w:r>
              <w:t xml:space="preserve">type: </w:t>
            </w:r>
            <w:r>
              <w:rPr>
                <w:rFonts w:cs="Arial"/>
                <w:szCs w:val="18"/>
                <w:lang w:eastAsia="zh-CN"/>
              </w:rPr>
              <w:t>Boolean</w:t>
            </w:r>
          </w:p>
          <w:p w14:paraId="5A73850E" w14:textId="77777777" w:rsidR="002E5094" w:rsidRDefault="002E5094">
            <w:pPr>
              <w:pStyle w:val="TAL"/>
              <w:rPr>
                <w:lang w:eastAsia="zh-CN"/>
              </w:rPr>
            </w:pPr>
            <w:r>
              <w:t>multiplicity: 0..</w:t>
            </w:r>
            <w:r>
              <w:rPr>
                <w:lang w:eastAsia="zh-CN"/>
              </w:rPr>
              <w:t>1</w:t>
            </w:r>
          </w:p>
          <w:p w14:paraId="1CC4565C" w14:textId="77777777" w:rsidR="002E5094" w:rsidRDefault="002E5094">
            <w:pPr>
              <w:pStyle w:val="TAL"/>
            </w:pPr>
            <w:r>
              <w:t>isOrdered: N/A</w:t>
            </w:r>
          </w:p>
          <w:p w14:paraId="3331CCF5" w14:textId="77777777" w:rsidR="002E5094" w:rsidRDefault="002E5094">
            <w:pPr>
              <w:pStyle w:val="TAL"/>
            </w:pPr>
            <w:r>
              <w:t>isUnique: N/A</w:t>
            </w:r>
          </w:p>
          <w:p w14:paraId="18909C10" w14:textId="77777777" w:rsidR="002E5094" w:rsidRDefault="002E5094">
            <w:pPr>
              <w:pStyle w:val="TAL"/>
            </w:pPr>
            <w:r>
              <w:t>defaultValue: None</w:t>
            </w:r>
          </w:p>
          <w:p w14:paraId="7EBFC91B" w14:textId="77777777" w:rsidR="002E5094" w:rsidRDefault="002E5094">
            <w:pPr>
              <w:pStyle w:val="TAL"/>
            </w:pPr>
            <w:r>
              <w:t>allowedValues: N/A</w:t>
            </w:r>
          </w:p>
          <w:p w14:paraId="1E9312F6" w14:textId="77777777" w:rsidR="002E5094" w:rsidRDefault="002E5094">
            <w:pPr>
              <w:pStyle w:val="TAL"/>
            </w:pPr>
            <w:r>
              <w:t>isNullable: False</w:t>
            </w:r>
          </w:p>
        </w:tc>
      </w:tr>
      <w:tr w:rsidR="002E5094" w14:paraId="521678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42C041" w14:textId="77777777" w:rsidR="002E5094" w:rsidRDefault="002E509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D677D2" w14:textId="77777777" w:rsidR="002E5094" w:rsidRDefault="002E5094">
            <w:pPr>
              <w:pStyle w:val="TAL"/>
            </w:pPr>
            <w:r>
              <w:t>Notification endpoints for different notification types.</w:t>
            </w:r>
          </w:p>
          <w:p w14:paraId="5BBF96F1" w14:textId="77777777" w:rsidR="002E5094" w:rsidRDefault="002E5094">
            <w:pPr>
              <w:pStyle w:val="TAL"/>
            </w:pPr>
          </w:p>
          <w:p w14:paraId="600E8BB8" w14:textId="77777777" w:rsidR="002E5094" w:rsidRDefault="002E5094">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2912E876" w14:textId="77777777" w:rsidR="002E5094" w:rsidRDefault="002E5094">
            <w:pPr>
              <w:pStyle w:val="TAL"/>
              <w:rPr>
                <w:rFonts w:cs="Arial"/>
                <w:szCs w:val="18"/>
                <w:lang w:eastAsia="zh-CN"/>
              </w:rPr>
            </w:pPr>
            <w:r>
              <w:t>type: DefaultNotificationSubscription</w:t>
            </w:r>
          </w:p>
          <w:p w14:paraId="556CCFCE" w14:textId="77777777" w:rsidR="002E5094" w:rsidRDefault="002E5094">
            <w:pPr>
              <w:pStyle w:val="TAL"/>
              <w:rPr>
                <w:lang w:eastAsia="zh-CN"/>
              </w:rPr>
            </w:pPr>
            <w:r>
              <w:t>multiplicity: 1..*</w:t>
            </w:r>
          </w:p>
          <w:p w14:paraId="4A6D02FA" w14:textId="77777777" w:rsidR="002E5094" w:rsidRDefault="002E5094">
            <w:pPr>
              <w:pStyle w:val="TAL"/>
            </w:pPr>
            <w:r>
              <w:t>isOrdered: False</w:t>
            </w:r>
          </w:p>
          <w:p w14:paraId="5318154C" w14:textId="77777777" w:rsidR="002E5094" w:rsidRDefault="002E5094">
            <w:pPr>
              <w:pStyle w:val="TAL"/>
            </w:pPr>
            <w:r>
              <w:t>isUnique: True</w:t>
            </w:r>
          </w:p>
          <w:p w14:paraId="5DF5F4B3" w14:textId="77777777" w:rsidR="002E5094" w:rsidRDefault="002E5094">
            <w:pPr>
              <w:pStyle w:val="TAL"/>
            </w:pPr>
            <w:r>
              <w:t>defaultValue: None</w:t>
            </w:r>
          </w:p>
          <w:p w14:paraId="3FB96D0A" w14:textId="77777777" w:rsidR="002E5094" w:rsidRDefault="002E5094">
            <w:pPr>
              <w:pStyle w:val="TAL"/>
            </w:pPr>
            <w:r>
              <w:t>allowedValues: N/A</w:t>
            </w:r>
          </w:p>
          <w:p w14:paraId="4798F5B2" w14:textId="77777777" w:rsidR="002E5094" w:rsidRDefault="002E5094">
            <w:pPr>
              <w:pStyle w:val="TAL"/>
            </w:pPr>
            <w:r>
              <w:t>isNullable: False</w:t>
            </w:r>
          </w:p>
        </w:tc>
      </w:tr>
      <w:tr w:rsidR="002E5094" w14:paraId="30EC26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090C2D" w14:textId="77777777" w:rsidR="002E5094" w:rsidRDefault="002E509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D24F8AF" w14:textId="77777777" w:rsidR="002E5094" w:rsidRDefault="002E5094">
            <w:pPr>
              <w:pStyle w:val="TAL"/>
              <w:rPr>
                <w:lang w:eastAsia="zh-CN"/>
              </w:rPr>
            </w:pPr>
            <w:r>
              <w:rPr>
                <w:lang w:eastAsia="zh-CN"/>
              </w:rPr>
              <w:t>This parameter indicates the t</w:t>
            </w:r>
            <w:r>
              <w:t>ypes of notifications used in Default Notification URIs in the NF Profile of an NF Instance.</w:t>
            </w:r>
          </w:p>
          <w:p w14:paraId="1E651F5A" w14:textId="77777777" w:rsidR="002E5094" w:rsidRDefault="002E5094">
            <w:pPr>
              <w:pStyle w:val="TAL"/>
              <w:rPr>
                <w:lang w:eastAsia="zh-CN"/>
              </w:rPr>
            </w:pPr>
          </w:p>
          <w:p w14:paraId="28708801" w14:textId="77777777" w:rsidR="002E5094" w:rsidRDefault="002E5094">
            <w:pPr>
              <w:pStyle w:val="TAL"/>
              <w:rPr>
                <w:lang w:eastAsia="zh-CN"/>
              </w:rPr>
            </w:pPr>
            <w:r>
              <w:rPr>
                <w:lang w:eastAsia="zh-CN"/>
              </w:rPr>
              <w:t xml:space="preserve">allowedValues: </w:t>
            </w:r>
          </w:p>
          <w:p w14:paraId="001E4CB5" w14:textId="77777777" w:rsidR="002E5094" w:rsidRDefault="002E5094">
            <w:pPr>
              <w:pStyle w:val="TAL"/>
            </w:pPr>
            <w:r>
              <w:t xml:space="preserve">"N1_MESSAGES", </w:t>
            </w:r>
          </w:p>
          <w:p w14:paraId="25717407" w14:textId="77777777" w:rsidR="002E5094" w:rsidRDefault="002E5094">
            <w:pPr>
              <w:pStyle w:val="TAL"/>
            </w:pPr>
            <w:r>
              <w:t xml:space="preserve">"N2_INFORMATION", </w:t>
            </w:r>
          </w:p>
          <w:p w14:paraId="0C7CF3D5" w14:textId="77777777" w:rsidR="002E5094" w:rsidRDefault="002E5094">
            <w:pPr>
              <w:pStyle w:val="TAL"/>
            </w:pPr>
            <w:r>
              <w:t>"LOCATION_NOTIFICATION",</w:t>
            </w:r>
          </w:p>
          <w:p w14:paraId="30A2F897" w14:textId="77777777" w:rsidR="002E5094" w:rsidRDefault="002E5094">
            <w:pPr>
              <w:pStyle w:val="TAL"/>
            </w:pPr>
            <w:r>
              <w:t>”DATA_REMOVAL_NOTIFICATION”,</w:t>
            </w:r>
          </w:p>
          <w:p w14:paraId="772773E5" w14:textId="77777777" w:rsidR="002E5094" w:rsidRDefault="002E5094">
            <w:pPr>
              <w:pStyle w:val="TAL"/>
            </w:pPr>
            <w:r>
              <w:rPr>
                <w:lang w:val="en-US"/>
              </w:rPr>
              <w:t>"DATA_CHANGE_NOTIFICATION",</w:t>
            </w:r>
          </w:p>
          <w:p w14:paraId="3F961D7D" w14:textId="77777777" w:rsidR="002E5094" w:rsidRDefault="002E5094">
            <w:pPr>
              <w:pStyle w:val="TAL"/>
            </w:pPr>
            <w:r>
              <w:t>"</w:t>
            </w:r>
            <w:r>
              <w:rPr>
                <w:lang w:val="en-US"/>
              </w:rPr>
              <w:t>LOCATION_UPDATE_NOTIFICATION",</w:t>
            </w:r>
          </w:p>
          <w:p w14:paraId="7CF623A4" w14:textId="77777777" w:rsidR="002E5094" w:rsidRDefault="002E5094">
            <w:pPr>
              <w:pStyle w:val="TAL"/>
            </w:pPr>
            <w:r>
              <w:t>"NSSAA_REAUTH_NOTIFICATION",</w:t>
            </w:r>
          </w:p>
          <w:p w14:paraId="09C2459D" w14:textId="77777777" w:rsidR="002E5094" w:rsidRDefault="002E5094">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7CF55566" w14:textId="77777777" w:rsidR="002E5094" w:rsidRDefault="002E5094">
            <w:pPr>
              <w:pStyle w:val="TAL"/>
              <w:rPr>
                <w:rFonts w:cs="Arial"/>
                <w:szCs w:val="18"/>
                <w:lang w:eastAsia="zh-CN"/>
              </w:rPr>
            </w:pPr>
            <w:r>
              <w:t>type: ENUM</w:t>
            </w:r>
          </w:p>
          <w:p w14:paraId="6ADA2130" w14:textId="77777777" w:rsidR="002E5094" w:rsidRDefault="002E5094">
            <w:pPr>
              <w:pStyle w:val="TAL"/>
              <w:rPr>
                <w:lang w:eastAsia="zh-CN"/>
              </w:rPr>
            </w:pPr>
            <w:r>
              <w:t>multiplicity: 1</w:t>
            </w:r>
          </w:p>
          <w:p w14:paraId="4D382772" w14:textId="77777777" w:rsidR="002E5094" w:rsidRDefault="002E5094">
            <w:pPr>
              <w:pStyle w:val="TAL"/>
            </w:pPr>
            <w:r>
              <w:t>isOrdered: N/A</w:t>
            </w:r>
          </w:p>
          <w:p w14:paraId="7E4E27BD" w14:textId="77777777" w:rsidR="002E5094" w:rsidRDefault="002E5094">
            <w:pPr>
              <w:pStyle w:val="TAL"/>
            </w:pPr>
            <w:r>
              <w:t>isUnique: N/A</w:t>
            </w:r>
          </w:p>
          <w:p w14:paraId="17576A02" w14:textId="77777777" w:rsidR="002E5094" w:rsidRDefault="002E5094">
            <w:pPr>
              <w:pStyle w:val="TAL"/>
            </w:pPr>
            <w:r>
              <w:t>defaultValue: None</w:t>
            </w:r>
          </w:p>
          <w:p w14:paraId="0F8A9B62" w14:textId="77777777" w:rsidR="002E5094" w:rsidRDefault="002E5094">
            <w:pPr>
              <w:pStyle w:val="TAL"/>
            </w:pPr>
            <w:r>
              <w:t>allowedValues: N/A</w:t>
            </w:r>
          </w:p>
          <w:p w14:paraId="5377AB1C" w14:textId="77777777" w:rsidR="002E5094" w:rsidRDefault="002E5094">
            <w:pPr>
              <w:pStyle w:val="TAL"/>
            </w:pPr>
            <w:r>
              <w:t>isNullable: False</w:t>
            </w:r>
          </w:p>
        </w:tc>
      </w:tr>
      <w:tr w:rsidR="002E5094" w14:paraId="4A6F4EC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FAABE"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7E663321" w14:textId="77777777" w:rsidR="002E5094" w:rsidRDefault="002E509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31C47FC9" w14:textId="77777777" w:rsidR="002E5094" w:rsidRDefault="002E5094">
            <w:pPr>
              <w:pStyle w:val="TAL"/>
              <w:rPr>
                <w:rFonts w:cs="Arial"/>
                <w:szCs w:val="18"/>
                <w:lang w:eastAsia="zh-CN"/>
              </w:rPr>
            </w:pPr>
            <w:r>
              <w:t>type: String</w:t>
            </w:r>
          </w:p>
          <w:p w14:paraId="5A67132A" w14:textId="77777777" w:rsidR="002E5094" w:rsidRDefault="002E5094">
            <w:pPr>
              <w:pStyle w:val="TAL"/>
              <w:rPr>
                <w:lang w:eastAsia="zh-CN"/>
              </w:rPr>
            </w:pPr>
            <w:r>
              <w:t>multiplicity: 1</w:t>
            </w:r>
          </w:p>
          <w:p w14:paraId="3F572799" w14:textId="77777777" w:rsidR="002E5094" w:rsidRDefault="002E5094">
            <w:pPr>
              <w:pStyle w:val="TAL"/>
            </w:pPr>
            <w:r>
              <w:t>isOrdered: N/A</w:t>
            </w:r>
          </w:p>
          <w:p w14:paraId="0D96DD4B" w14:textId="77777777" w:rsidR="002E5094" w:rsidRDefault="002E5094">
            <w:pPr>
              <w:pStyle w:val="TAL"/>
            </w:pPr>
            <w:r>
              <w:t>isUnique: N/A</w:t>
            </w:r>
          </w:p>
          <w:p w14:paraId="6FB44F60" w14:textId="77777777" w:rsidR="002E5094" w:rsidRDefault="002E5094">
            <w:pPr>
              <w:pStyle w:val="TAL"/>
            </w:pPr>
            <w:r>
              <w:t>defaultValue: None</w:t>
            </w:r>
          </w:p>
          <w:p w14:paraId="7355FA80" w14:textId="77777777" w:rsidR="002E5094" w:rsidRDefault="002E5094">
            <w:pPr>
              <w:pStyle w:val="TAL"/>
            </w:pPr>
            <w:r>
              <w:t>allowedValues: N/A</w:t>
            </w:r>
          </w:p>
          <w:p w14:paraId="4477FE9B" w14:textId="77777777" w:rsidR="002E5094" w:rsidRDefault="002E5094">
            <w:pPr>
              <w:pStyle w:val="TAL"/>
            </w:pPr>
            <w:r>
              <w:t>isNullable: False</w:t>
            </w:r>
          </w:p>
        </w:tc>
      </w:tr>
      <w:tr w:rsidR="002E5094" w14:paraId="486C2C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2D492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035B8355" w14:textId="77777777" w:rsidR="002E5094" w:rsidRDefault="002E5094">
            <w:pPr>
              <w:pStyle w:val="TAL"/>
              <w:rPr>
                <w:lang w:eastAsia="zh-CN"/>
              </w:rPr>
            </w:pPr>
            <w:r>
              <w:t xml:space="preserve">This attribute (if it is present) identifies that class of N1 messages shall be notified as per </w:t>
            </w:r>
            <w:r>
              <w:rPr>
                <w:lang w:eastAsia="zh-CN"/>
              </w:rPr>
              <w:t xml:space="preserve">TS 29.518 [80].  </w:t>
            </w:r>
          </w:p>
          <w:p w14:paraId="68CA0F85"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AC251A3" w14:textId="77777777" w:rsidR="002E5094" w:rsidRDefault="002E5094">
            <w:pPr>
              <w:pStyle w:val="TAL"/>
              <w:rPr>
                <w:rFonts w:cs="Arial"/>
                <w:szCs w:val="18"/>
                <w:lang w:eastAsia="zh-CN"/>
              </w:rPr>
            </w:pPr>
            <w:r>
              <w:t xml:space="preserve">type: </w:t>
            </w:r>
            <w:r>
              <w:rPr>
                <w:rFonts w:cs="Arial"/>
                <w:szCs w:val="18"/>
                <w:lang w:eastAsia="zh-CN"/>
              </w:rPr>
              <w:t>Boolean</w:t>
            </w:r>
          </w:p>
          <w:p w14:paraId="7BC29867" w14:textId="77777777" w:rsidR="002E5094" w:rsidRDefault="002E5094">
            <w:pPr>
              <w:pStyle w:val="TAL"/>
              <w:rPr>
                <w:lang w:eastAsia="zh-CN"/>
              </w:rPr>
            </w:pPr>
            <w:r>
              <w:t>multiplicity: 0..1</w:t>
            </w:r>
          </w:p>
          <w:p w14:paraId="735D9E7A" w14:textId="77777777" w:rsidR="002E5094" w:rsidRDefault="002E5094">
            <w:pPr>
              <w:pStyle w:val="TAL"/>
            </w:pPr>
            <w:r>
              <w:t>isOrdered: N/A</w:t>
            </w:r>
          </w:p>
          <w:p w14:paraId="6995A049" w14:textId="77777777" w:rsidR="002E5094" w:rsidRDefault="002E5094">
            <w:pPr>
              <w:pStyle w:val="TAL"/>
            </w:pPr>
            <w:r>
              <w:t>isUnique: N/A</w:t>
            </w:r>
          </w:p>
          <w:p w14:paraId="2C32F500" w14:textId="77777777" w:rsidR="002E5094" w:rsidRDefault="002E5094">
            <w:pPr>
              <w:pStyle w:val="TAL"/>
            </w:pPr>
            <w:r>
              <w:t>defaultValue: None</w:t>
            </w:r>
          </w:p>
          <w:p w14:paraId="39EDCABB" w14:textId="77777777" w:rsidR="002E5094" w:rsidRDefault="002E5094">
            <w:pPr>
              <w:pStyle w:val="TAL"/>
            </w:pPr>
            <w:r>
              <w:t>allowedValues: N/A</w:t>
            </w:r>
          </w:p>
          <w:p w14:paraId="72873794" w14:textId="77777777" w:rsidR="002E5094" w:rsidRDefault="002E5094">
            <w:pPr>
              <w:pStyle w:val="TAL"/>
            </w:pPr>
            <w:r>
              <w:t>isNullable: False</w:t>
            </w:r>
          </w:p>
        </w:tc>
      </w:tr>
      <w:tr w:rsidR="002E5094" w14:paraId="6EE1B2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81E5A"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BE158A1" w14:textId="77777777" w:rsidR="002E5094" w:rsidRDefault="002E5094">
            <w:pPr>
              <w:pStyle w:val="TAL"/>
              <w:rPr>
                <w:lang w:eastAsia="zh-CN"/>
              </w:rPr>
            </w:pPr>
            <w:r>
              <w:t xml:space="preserve">This attribute (if it is present) identifies that class of N2 messages shall be notified as per </w:t>
            </w:r>
            <w:r>
              <w:rPr>
                <w:lang w:eastAsia="zh-CN"/>
              </w:rPr>
              <w:t xml:space="preserve">TS 29.518 [80].  </w:t>
            </w:r>
          </w:p>
          <w:p w14:paraId="0F121519" w14:textId="77777777" w:rsidR="002E5094" w:rsidRDefault="002E509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3C01641" w14:textId="77777777" w:rsidR="002E5094" w:rsidRDefault="002E5094">
            <w:pPr>
              <w:pStyle w:val="TAL"/>
              <w:rPr>
                <w:rFonts w:cs="Arial"/>
                <w:szCs w:val="18"/>
                <w:lang w:eastAsia="zh-CN"/>
              </w:rPr>
            </w:pPr>
            <w:r>
              <w:t xml:space="preserve">type: </w:t>
            </w:r>
            <w:r>
              <w:rPr>
                <w:rFonts w:cs="Arial"/>
                <w:szCs w:val="18"/>
                <w:lang w:eastAsia="zh-CN"/>
              </w:rPr>
              <w:t>Boolean</w:t>
            </w:r>
          </w:p>
          <w:p w14:paraId="3B22A1F7" w14:textId="77777777" w:rsidR="002E5094" w:rsidRDefault="002E5094">
            <w:pPr>
              <w:pStyle w:val="TAL"/>
              <w:rPr>
                <w:lang w:eastAsia="zh-CN"/>
              </w:rPr>
            </w:pPr>
            <w:r>
              <w:t>multiplicity: 0..1</w:t>
            </w:r>
          </w:p>
          <w:p w14:paraId="3AAC5F37" w14:textId="77777777" w:rsidR="002E5094" w:rsidRDefault="002E5094">
            <w:pPr>
              <w:pStyle w:val="TAL"/>
            </w:pPr>
            <w:r>
              <w:t>isOrdered: N/A</w:t>
            </w:r>
          </w:p>
          <w:p w14:paraId="01CD9CB2" w14:textId="77777777" w:rsidR="002E5094" w:rsidRDefault="002E5094">
            <w:pPr>
              <w:pStyle w:val="TAL"/>
            </w:pPr>
            <w:r>
              <w:t>isUnique: N/A</w:t>
            </w:r>
          </w:p>
          <w:p w14:paraId="480118BA" w14:textId="77777777" w:rsidR="002E5094" w:rsidRDefault="002E5094">
            <w:pPr>
              <w:pStyle w:val="TAL"/>
            </w:pPr>
            <w:r>
              <w:t>defaultValue: None</w:t>
            </w:r>
          </w:p>
          <w:p w14:paraId="6D1E7D06" w14:textId="77777777" w:rsidR="002E5094" w:rsidRDefault="002E5094">
            <w:pPr>
              <w:pStyle w:val="TAL"/>
            </w:pPr>
            <w:r>
              <w:t>allowedValues: N/A</w:t>
            </w:r>
          </w:p>
          <w:p w14:paraId="45AF3DC6" w14:textId="77777777" w:rsidR="002E5094" w:rsidRDefault="002E5094">
            <w:pPr>
              <w:pStyle w:val="TAL"/>
            </w:pPr>
            <w:r>
              <w:t>isNullable: False</w:t>
            </w:r>
          </w:p>
        </w:tc>
      </w:tr>
      <w:tr w:rsidR="002E5094" w14:paraId="4F38D88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90068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756B904" w14:textId="77777777" w:rsidR="002E5094" w:rsidRDefault="002E5094">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450497BC" w14:textId="77777777" w:rsidR="002E5094" w:rsidRDefault="002E5094">
            <w:pPr>
              <w:pStyle w:val="TAL"/>
              <w:rPr>
                <w:rFonts w:cs="Arial"/>
                <w:szCs w:val="18"/>
                <w:lang w:eastAsia="zh-CN"/>
              </w:rPr>
            </w:pPr>
            <w:r>
              <w:t>type: String</w:t>
            </w:r>
          </w:p>
          <w:p w14:paraId="5C3DD37F" w14:textId="77777777" w:rsidR="002E5094" w:rsidRDefault="002E5094">
            <w:pPr>
              <w:pStyle w:val="TAL"/>
              <w:rPr>
                <w:lang w:eastAsia="zh-CN"/>
              </w:rPr>
            </w:pPr>
            <w:r>
              <w:t>multiplicity: 1..*</w:t>
            </w:r>
          </w:p>
          <w:p w14:paraId="4AE7A4EC" w14:textId="77777777" w:rsidR="002E5094" w:rsidRDefault="002E5094">
            <w:pPr>
              <w:pStyle w:val="TAL"/>
            </w:pPr>
            <w:r>
              <w:t>isOrdered: False</w:t>
            </w:r>
          </w:p>
          <w:p w14:paraId="33AEE041" w14:textId="77777777" w:rsidR="002E5094" w:rsidRDefault="002E5094">
            <w:pPr>
              <w:pStyle w:val="TAL"/>
            </w:pPr>
            <w:r>
              <w:t>isUnique: True</w:t>
            </w:r>
          </w:p>
          <w:p w14:paraId="56DDF461" w14:textId="77777777" w:rsidR="002E5094" w:rsidRDefault="002E5094">
            <w:pPr>
              <w:pStyle w:val="TAL"/>
            </w:pPr>
            <w:r>
              <w:t>defaultValue: None</w:t>
            </w:r>
          </w:p>
          <w:p w14:paraId="1BF5141E" w14:textId="77777777" w:rsidR="002E5094" w:rsidRDefault="002E5094">
            <w:pPr>
              <w:pStyle w:val="TAL"/>
            </w:pPr>
            <w:r>
              <w:t>allowedValues: N/A</w:t>
            </w:r>
          </w:p>
          <w:p w14:paraId="24118570" w14:textId="77777777" w:rsidR="002E5094" w:rsidRDefault="002E5094">
            <w:pPr>
              <w:pStyle w:val="TAL"/>
            </w:pPr>
            <w:r>
              <w:t>isNullable: False</w:t>
            </w:r>
          </w:p>
        </w:tc>
      </w:tr>
      <w:tr w:rsidR="002E5094" w14:paraId="631B27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D88245"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570A843B" w14:textId="77777777" w:rsidR="002E5094" w:rsidRDefault="002E5094">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497FAC3E" w14:textId="77777777" w:rsidR="002E5094" w:rsidRDefault="002E5094">
            <w:pPr>
              <w:pStyle w:val="TAL"/>
              <w:rPr>
                <w:rFonts w:cs="Arial"/>
                <w:szCs w:val="18"/>
                <w:lang w:eastAsia="zh-CN"/>
              </w:rPr>
            </w:pPr>
            <w:r>
              <w:t>type: String</w:t>
            </w:r>
          </w:p>
          <w:p w14:paraId="41FF9413" w14:textId="77777777" w:rsidR="002E5094" w:rsidRDefault="002E5094">
            <w:pPr>
              <w:pStyle w:val="TAL"/>
              <w:rPr>
                <w:lang w:eastAsia="zh-CN"/>
              </w:rPr>
            </w:pPr>
            <w:r>
              <w:t>multiplicity: 1</w:t>
            </w:r>
          </w:p>
          <w:p w14:paraId="04E076AC" w14:textId="77777777" w:rsidR="002E5094" w:rsidRDefault="002E5094">
            <w:pPr>
              <w:pStyle w:val="TAL"/>
            </w:pPr>
            <w:r>
              <w:t>isOrdered: N/A</w:t>
            </w:r>
          </w:p>
          <w:p w14:paraId="323548D3" w14:textId="77777777" w:rsidR="002E5094" w:rsidRDefault="002E5094">
            <w:pPr>
              <w:pStyle w:val="TAL"/>
            </w:pPr>
            <w:r>
              <w:t>isUnique: N/A</w:t>
            </w:r>
          </w:p>
          <w:p w14:paraId="4137A42A" w14:textId="77777777" w:rsidR="002E5094" w:rsidRDefault="002E5094">
            <w:pPr>
              <w:pStyle w:val="TAL"/>
            </w:pPr>
            <w:r>
              <w:t>defaultValue: None</w:t>
            </w:r>
          </w:p>
          <w:p w14:paraId="0EA1AD1D" w14:textId="77777777" w:rsidR="002E5094" w:rsidRDefault="002E5094">
            <w:pPr>
              <w:pStyle w:val="TAL"/>
            </w:pPr>
            <w:r>
              <w:t>allowedValues: N/A</w:t>
            </w:r>
          </w:p>
          <w:p w14:paraId="6B7ADA72" w14:textId="77777777" w:rsidR="002E5094" w:rsidRDefault="002E5094">
            <w:pPr>
              <w:pStyle w:val="TAL"/>
            </w:pPr>
            <w:r>
              <w:t>isNullable: False</w:t>
            </w:r>
          </w:p>
        </w:tc>
      </w:tr>
      <w:tr w:rsidR="002E5094" w14:paraId="7617B42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A40B9" w14:textId="77777777" w:rsidR="002E5094" w:rsidRDefault="002E509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6F1BFF1" w14:textId="77777777" w:rsidR="002E5094" w:rsidRDefault="002E509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035D4603"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53A32E" w14:textId="77777777" w:rsidR="002E5094" w:rsidRDefault="002E5094">
            <w:pPr>
              <w:pStyle w:val="TAL"/>
              <w:rPr>
                <w:rFonts w:cs="Arial"/>
                <w:szCs w:val="18"/>
                <w:lang w:eastAsia="zh-CN"/>
              </w:rPr>
            </w:pPr>
            <w:r>
              <w:t>type: String</w:t>
            </w:r>
          </w:p>
          <w:p w14:paraId="1FA7D722" w14:textId="77777777" w:rsidR="002E5094" w:rsidRDefault="002E5094">
            <w:pPr>
              <w:pStyle w:val="TAL"/>
              <w:rPr>
                <w:lang w:eastAsia="zh-CN"/>
              </w:rPr>
            </w:pPr>
            <w:r>
              <w:t>multiplicity: 1..*</w:t>
            </w:r>
          </w:p>
          <w:p w14:paraId="04F4E868" w14:textId="77777777" w:rsidR="002E5094" w:rsidRDefault="002E5094">
            <w:pPr>
              <w:pStyle w:val="TAL"/>
            </w:pPr>
            <w:r>
              <w:t>isOrdered: False</w:t>
            </w:r>
          </w:p>
          <w:p w14:paraId="428481F9" w14:textId="77777777" w:rsidR="002E5094" w:rsidRDefault="002E5094">
            <w:pPr>
              <w:pStyle w:val="TAL"/>
            </w:pPr>
            <w:r>
              <w:t>isUnique: True</w:t>
            </w:r>
          </w:p>
          <w:p w14:paraId="707AFD07" w14:textId="77777777" w:rsidR="002E5094" w:rsidRDefault="002E5094">
            <w:pPr>
              <w:pStyle w:val="TAL"/>
            </w:pPr>
            <w:r>
              <w:t>defaultValue: None</w:t>
            </w:r>
          </w:p>
          <w:p w14:paraId="3949F200" w14:textId="77777777" w:rsidR="002E5094" w:rsidRDefault="002E5094">
            <w:pPr>
              <w:pStyle w:val="TAL"/>
            </w:pPr>
            <w:r>
              <w:t>allowedValues: N/A</w:t>
            </w:r>
          </w:p>
          <w:p w14:paraId="64D5B899" w14:textId="77777777" w:rsidR="002E5094" w:rsidRDefault="002E5094">
            <w:pPr>
              <w:pStyle w:val="TAL"/>
            </w:pPr>
            <w:r>
              <w:t>isNullable: False</w:t>
            </w:r>
          </w:p>
        </w:tc>
      </w:tr>
      <w:tr w:rsidR="002E5094" w14:paraId="5F138B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680016"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ED80875" w14:textId="77777777" w:rsidR="002E5094" w:rsidRDefault="002E509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0C960C0"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8915CF8" w14:textId="77777777" w:rsidR="002E5094" w:rsidRDefault="002E5094">
            <w:pPr>
              <w:pStyle w:val="TAL"/>
              <w:rPr>
                <w:rFonts w:cs="Arial"/>
                <w:szCs w:val="18"/>
                <w:lang w:eastAsia="zh-CN"/>
              </w:rPr>
            </w:pPr>
            <w:r>
              <w:t xml:space="preserve">type: </w:t>
            </w:r>
            <w:r>
              <w:rPr>
                <w:rFonts w:cs="Arial"/>
                <w:szCs w:val="18"/>
                <w:lang w:eastAsia="zh-CN"/>
              </w:rPr>
              <w:t>Boolean</w:t>
            </w:r>
          </w:p>
          <w:p w14:paraId="2BA89147" w14:textId="77777777" w:rsidR="002E5094" w:rsidRDefault="002E5094">
            <w:pPr>
              <w:pStyle w:val="TAL"/>
              <w:rPr>
                <w:lang w:eastAsia="zh-CN"/>
              </w:rPr>
            </w:pPr>
            <w:r>
              <w:t>multiplicity: 0..</w:t>
            </w:r>
            <w:r>
              <w:rPr>
                <w:lang w:eastAsia="zh-CN"/>
              </w:rPr>
              <w:t>1</w:t>
            </w:r>
          </w:p>
          <w:p w14:paraId="7CDA1BF1" w14:textId="77777777" w:rsidR="002E5094" w:rsidRDefault="002E5094">
            <w:pPr>
              <w:pStyle w:val="TAL"/>
            </w:pPr>
            <w:r>
              <w:t>isOrdered: N/A</w:t>
            </w:r>
          </w:p>
          <w:p w14:paraId="566EF3DF" w14:textId="77777777" w:rsidR="002E5094" w:rsidRDefault="002E5094">
            <w:pPr>
              <w:pStyle w:val="TAL"/>
            </w:pPr>
            <w:r>
              <w:t>isUnique: N/A</w:t>
            </w:r>
          </w:p>
          <w:p w14:paraId="798E8DA5" w14:textId="77777777" w:rsidR="002E5094" w:rsidRDefault="002E5094">
            <w:pPr>
              <w:pStyle w:val="TAL"/>
            </w:pPr>
            <w:r>
              <w:t>defaultValue: False</w:t>
            </w:r>
          </w:p>
          <w:p w14:paraId="6CDCF8C3" w14:textId="77777777" w:rsidR="002E5094" w:rsidRDefault="002E5094">
            <w:pPr>
              <w:pStyle w:val="TAL"/>
            </w:pPr>
            <w:r>
              <w:t>allowedValues: N/A</w:t>
            </w:r>
          </w:p>
          <w:p w14:paraId="74403A90" w14:textId="77777777" w:rsidR="002E5094" w:rsidRDefault="002E5094">
            <w:pPr>
              <w:pStyle w:val="TAL"/>
            </w:pPr>
            <w:r>
              <w:t xml:space="preserve">isNullable: False </w:t>
            </w:r>
          </w:p>
        </w:tc>
      </w:tr>
      <w:tr w:rsidR="002E5094" w14:paraId="67AC6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D1643"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BABB5BF" w14:textId="77777777" w:rsidR="002E5094" w:rsidRDefault="002E509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683D13"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AFBCFD4" w14:textId="77777777" w:rsidR="002E5094" w:rsidRDefault="002E5094">
            <w:pPr>
              <w:pStyle w:val="TAL"/>
              <w:rPr>
                <w:rFonts w:cs="Arial"/>
                <w:szCs w:val="18"/>
                <w:lang w:eastAsia="zh-CN"/>
              </w:rPr>
            </w:pPr>
            <w:r>
              <w:t xml:space="preserve">type: </w:t>
            </w:r>
            <w:r>
              <w:rPr>
                <w:rFonts w:cs="Arial"/>
                <w:szCs w:val="18"/>
                <w:lang w:eastAsia="zh-CN"/>
              </w:rPr>
              <w:t>Boolean</w:t>
            </w:r>
          </w:p>
          <w:p w14:paraId="3960CE42" w14:textId="77777777" w:rsidR="002E5094" w:rsidRDefault="002E5094">
            <w:pPr>
              <w:pStyle w:val="TAL"/>
              <w:rPr>
                <w:lang w:eastAsia="zh-CN"/>
              </w:rPr>
            </w:pPr>
            <w:r>
              <w:t>multiplicity: 0..</w:t>
            </w:r>
            <w:r>
              <w:rPr>
                <w:lang w:eastAsia="zh-CN"/>
              </w:rPr>
              <w:t>1</w:t>
            </w:r>
          </w:p>
          <w:p w14:paraId="51D59670" w14:textId="77777777" w:rsidR="002E5094" w:rsidRDefault="002E5094">
            <w:pPr>
              <w:pStyle w:val="TAL"/>
            </w:pPr>
            <w:r>
              <w:t>isOrdered: N/A</w:t>
            </w:r>
          </w:p>
          <w:p w14:paraId="09F92613" w14:textId="77777777" w:rsidR="002E5094" w:rsidRDefault="002E5094">
            <w:pPr>
              <w:pStyle w:val="TAL"/>
            </w:pPr>
            <w:r>
              <w:t>isUnique: N/A</w:t>
            </w:r>
          </w:p>
          <w:p w14:paraId="36366325" w14:textId="77777777" w:rsidR="002E5094" w:rsidRDefault="002E5094">
            <w:pPr>
              <w:pStyle w:val="TAL"/>
            </w:pPr>
            <w:r>
              <w:t>defaultValue: False</w:t>
            </w:r>
          </w:p>
          <w:p w14:paraId="5F865DC7" w14:textId="77777777" w:rsidR="002E5094" w:rsidRDefault="002E5094">
            <w:pPr>
              <w:pStyle w:val="TAL"/>
            </w:pPr>
            <w:r>
              <w:t>allowedValues: N/A</w:t>
            </w:r>
          </w:p>
          <w:p w14:paraId="40C8853E" w14:textId="77777777" w:rsidR="002E5094" w:rsidRDefault="002E5094">
            <w:pPr>
              <w:pStyle w:val="TAL"/>
            </w:pPr>
            <w:r>
              <w:t xml:space="preserve">isNullable: False </w:t>
            </w:r>
          </w:p>
        </w:tc>
      </w:tr>
      <w:tr w:rsidR="002E5094" w14:paraId="6A7954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38D0F" w14:textId="77777777" w:rsidR="002E5094" w:rsidRDefault="002E509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DB770DD" w14:textId="77777777" w:rsidR="002E5094" w:rsidRDefault="002E5094">
            <w:pPr>
              <w:pStyle w:val="TAL"/>
            </w:pPr>
            <w:r>
              <w:rPr>
                <w:lang w:eastAsia="zh-CN"/>
              </w:rPr>
              <w:t xml:space="preserve">This parameter contains </w:t>
            </w:r>
            <w:r>
              <w:t>the recovery time of NF Set(s) indicated by the NfSetId, where the NF instance belongs.</w:t>
            </w:r>
          </w:p>
          <w:p w14:paraId="21717DCB"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F38E5E" w14:textId="77777777" w:rsidR="002E5094" w:rsidRDefault="002E5094">
            <w:pPr>
              <w:pStyle w:val="TAL"/>
              <w:rPr>
                <w:rFonts w:cs="Arial"/>
                <w:szCs w:val="18"/>
                <w:lang w:eastAsia="zh-CN"/>
              </w:rPr>
            </w:pPr>
            <w:r>
              <w:t xml:space="preserve">type: </w:t>
            </w:r>
            <w:r>
              <w:rPr>
                <w:rFonts w:cs="Arial"/>
                <w:szCs w:val="18"/>
                <w:lang w:eastAsia="zh-CN"/>
              </w:rPr>
              <w:t>DateTime</w:t>
            </w:r>
          </w:p>
          <w:p w14:paraId="2FA979C7" w14:textId="77777777" w:rsidR="002E5094" w:rsidRDefault="002E5094">
            <w:pPr>
              <w:pStyle w:val="TAL"/>
              <w:rPr>
                <w:lang w:eastAsia="zh-CN"/>
              </w:rPr>
            </w:pPr>
            <w:r>
              <w:t>multiplicity: 1..*</w:t>
            </w:r>
          </w:p>
          <w:p w14:paraId="13B181AA" w14:textId="77777777" w:rsidR="002E5094" w:rsidRDefault="002E5094">
            <w:pPr>
              <w:pStyle w:val="TAL"/>
            </w:pPr>
            <w:r>
              <w:t>isOrdered: False</w:t>
            </w:r>
          </w:p>
          <w:p w14:paraId="1BC81D58" w14:textId="77777777" w:rsidR="002E5094" w:rsidRDefault="002E5094">
            <w:pPr>
              <w:pStyle w:val="TAL"/>
            </w:pPr>
            <w:r>
              <w:t>isUnique: True</w:t>
            </w:r>
          </w:p>
          <w:p w14:paraId="671A707D" w14:textId="77777777" w:rsidR="002E5094" w:rsidRDefault="002E5094">
            <w:pPr>
              <w:pStyle w:val="TAL"/>
            </w:pPr>
            <w:r>
              <w:t>defaultValue: None</w:t>
            </w:r>
          </w:p>
          <w:p w14:paraId="7C5A5C19" w14:textId="77777777" w:rsidR="002E5094" w:rsidRDefault="002E5094">
            <w:pPr>
              <w:pStyle w:val="TAL"/>
            </w:pPr>
            <w:r>
              <w:t>allowedValues: N/A</w:t>
            </w:r>
          </w:p>
          <w:p w14:paraId="318C327B" w14:textId="77777777" w:rsidR="002E5094" w:rsidRDefault="002E5094">
            <w:pPr>
              <w:pStyle w:val="TAL"/>
            </w:pPr>
            <w:r>
              <w:t>isNullable: False</w:t>
            </w:r>
          </w:p>
        </w:tc>
      </w:tr>
      <w:tr w:rsidR="002E5094" w14:paraId="347000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B90390" w14:textId="77777777" w:rsidR="002E5094" w:rsidRDefault="002E509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3CA9963" w14:textId="77777777" w:rsidR="002E5094" w:rsidRDefault="002E5094">
            <w:pPr>
              <w:pStyle w:val="TAL"/>
            </w:pPr>
            <w:r>
              <w:rPr>
                <w:lang w:eastAsia="zh-CN"/>
              </w:rPr>
              <w:t xml:space="preserve">This parameter contains </w:t>
            </w:r>
            <w:r>
              <w:t>the recovery time of NF Service Set(s) configured in the NF instance, which are indicated by the NfServiceSetId.</w:t>
            </w:r>
          </w:p>
          <w:p w14:paraId="5E6B17EC" w14:textId="77777777" w:rsidR="002E5094" w:rsidRDefault="002E50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D8191F9" w14:textId="77777777" w:rsidR="002E5094" w:rsidRDefault="002E5094">
            <w:pPr>
              <w:pStyle w:val="TAL"/>
            </w:pPr>
            <w:r>
              <w:t>type: DateTime</w:t>
            </w:r>
          </w:p>
          <w:p w14:paraId="7EC9E41B" w14:textId="77777777" w:rsidR="002E5094" w:rsidRDefault="002E5094">
            <w:pPr>
              <w:pStyle w:val="TAL"/>
            </w:pPr>
            <w:r>
              <w:t>multiplicity: 1..*</w:t>
            </w:r>
          </w:p>
          <w:p w14:paraId="2240DA2B" w14:textId="77777777" w:rsidR="002E5094" w:rsidRDefault="002E5094">
            <w:pPr>
              <w:pStyle w:val="TAL"/>
            </w:pPr>
            <w:r>
              <w:t>isOrdered: False</w:t>
            </w:r>
          </w:p>
          <w:p w14:paraId="2CFE6EED" w14:textId="77777777" w:rsidR="002E5094" w:rsidRDefault="002E5094">
            <w:pPr>
              <w:pStyle w:val="TAL"/>
            </w:pPr>
            <w:r>
              <w:t>isUnique: True</w:t>
            </w:r>
          </w:p>
          <w:p w14:paraId="37F242A1" w14:textId="77777777" w:rsidR="002E5094" w:rsidRDefault="002E5094">
            <w:pPr>
              <w:pStyle w:val="TAL"/>
            </w:pPr>
            <w:r>
              <w:t>defaultValue: None</w:t>
            </w:r>
          </w:p>
          <w:p w14:paraId="63F2EDBB" w14:textId="77777777" w:rsidR="002E5094" w:rsidRDefault="002E5094">
            <w:pPr>
              <w:pStyle w:val="TAL"/>
            </w:pPr>
            <w:r>
              <w:t>allowedValues: N/A</w:t>
            </w:r>
          </w:p>
          <w:p w14:paraId="79971791" w14:textId="77777777" w:rsidR="002E5094" w:rsidRDefault="002E5094">
            <w:pPr>
              <w:pStyle w:val="TAL"/>
              <w:rPr>
                <w:rFonts w:cs="Arial"/>
              </w:rPr>
            </w:pPr>
            <w:r>
              <w:t>isNullable: False</w:t>
            </w:r>
          </w:p>
        </w:tc>
      </w:tr>
      <w:tr w:rsidR="002E5094" w14:paraId="280CA0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E0F79" w14:textId="77777777" w:rsidR="002E5094" w:rsidRDefault="002E5094">
            <w:pPr>
              <w:pStyle w:val="TAL"/>
              <w:keepNext w:val="0"/>
              <w:rPr>
                <w:rFonts w:ascii="Courier New" w:hAnsi="Courier New" w:cs="Courier New"/>
              </w:rPr>
            </w:pPr>
            <w:r>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hideMark/>
          </w:tcPr>
          <w:p w14:paraId="47346AAD" w14:textId="77777777" w:rsidR="002E5094" w:rsidRDefault="002E5094">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40ED40E5" w14:textId="77777777" w:rsidR="002E5094" w:rsidRDefault="002E509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68DF670F" w14:textId="77777777" w:rsidR="002E5094" w:rsidRDefault="002E5094">
            <w:pPr>
              <w:pStyle w:val="TAL"/>
              <w:rPr>
                <w:rFonts w:cs="Arial"/>
                <w:szCs w:val="18"/>
                <w:lang w:eastAsia="zh-CN"/>
              </w:rPr>
            </w:pPr>
            <w:r>
              <w:t>type: String</w:t>
            </w:r>
          </w:p>
          <w:p w14:paraId="5D818A6E" w14:textId="77777777" w:rsidR="002E5094" w:rsidRDefault="002E5094">
            <w:pPr>
              <w:pStyle w:val="TAL"/>
              <w:rPr>
                <w:lang w:eastAsia="zh-CN"/>
              </w:rPr>
            </w:pPr>
            <w:r>
              <w:t>multiplicity: 1..*</w:t>
            </w:r>
          </w:p>
          <w:p w14:paraId="4DA891F3" w14:textId="77777777" w:rsidR="002E5094" w:rsidRDefault="002E5094">
            <w:pPr>
              <w:pStyle w:val="TAL"/>
            </w:pPr>
            <w:r>
              <w:t>isOrdered: False</w:t>
            </w:r>
          </w:p>
          <w:p w14:paraId="56F3F802" w14:textId="77777777" w:rsidR="002E5094" w:rsidRDefault="002E5094">
            <w:pPr>
              <w:pStyle w:val="TAL"/>
            </w:pPr>
            <w:r>
              <w:t>isUnique: True</w:t>
            </w:r>
          </w:p>
          <w:p w14:paraId="687E51AC" w14:textId="77777777" w:rsidR="002E5094" w:rsidRDefault="002E5094">
            <w:pPr>
              <w:pStyle w:val="TAL"/>
            </w:pPr>
            <w:r>
              <w:t>defaultValue: None</w:t>
            </w:r>
          </w:p>
          <w:p w14:paraId="5110115E" w14:textId="77777777" w:rsidR="002E5094" w:rsidRDefault="002E5094">
            <w:pPr>
              <w:pStyle w:val="TAL"/>
            </w:pPr>
            <w:r>
              <w:t>allowedValues: N/A</w:t>
            </w:r>
          </w:p>
          <w:p w14:paraId="707733D7" w14:textId="77777777" w:rsidR="002E5094" w:rsidRDefault="002E5094">
            <w:pPr>
              <w:pStyle w:val="TAL"/>
              <w:keepNext w:val="0"/>
            </w:pPr>
            <w:r>
              <w:t>isNullable: False</w:t>
            </w:r>
          </w:p>
        </w:tc>
      </w:tr>
      <w:tr w:rsidR="002E5094" w14:paraId="7F6CE2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684140" w14:textId="77777777" w:rsidR="002E5094" w:rsidRDefault="002E509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59BE242" w14:textId="77777777" w:rsidR="002E5094" w:rsidRDefault="002E5094">
            <w:pPr>
              <w:pStyle w:val="TAL"/>
              <w:rPr>
                <w:rFonts w:cs="Arial"/>
                <w:szCs w:val="18"/>
              </w:rPr>
            </w:pPr>
            <w:r>
              <w:rPr>
                <w:rFonts w:cs="Arial"/>
                <w:szCs w:val="18"/>
              </w:rPr>
              <w:t>Vendor ID of the NF instance, according to the IANA-assigned "SMI Network Management Private Enterprise Codes" [77].</w:t>
            </w:r>
          </w:p>
          <w:p w14:paraId="0843C5B0" w14:textId="77777777" w:rsidR="002E5094" w:rsidRDefault="002E5094">
            <w:pPr>
              <w:pStyle w:val="TAL"/>
              <w:rPr>
                <w:rFonts w:cs="Arial"/>
                <w:szCs w:val="18"/>
              </w:rPr>
            </w:pPr>
          </w:p>
          <w:p w14:paraId="2B039DE5" w14:textId="77777777" w:rsidR="002E5094" w:rsidRDefault="002E5094">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44CD336E"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3AE99E" w14:textId="77777777" w:rsidR="002E5094" w:rsidRDefault="002E5094">
            <w:pPr>
              <w:pStyle w:val="TAL"/>
              <w:rPr>
                <w:rFonts w:cs="Arial"/>
                <w:szCs w:val="18"/>
                <w:lang w:eastAsia="zh-CN"/>
              </w:rPr>
            </w:pPr>
            <w:r>
              <w:t>type: String</w:t>
            </w:r>
          </w:p>
          <w:p w14:paraId="62210007" w14:textId="77777777" w:rsidR="002E5094" w:rsidRDefault="002E5094">
            <w:pPr>
              <w:pStyle w:val="TAL"/>
              <w:rPr>
                <w:lang w:eastAsia="zh-CN"/>
              </w:rPr>
            </w:pPr>
            <w:r>
              <w:t>multiplicity: 0..1</w:t>
            </w:r>
          </w:p>
          <w:p w14:paraId="270AFE23" w14:textId="77777777" w:rsidR="002E5094" w:rsidRDefault="002E5094">
            <w:pPr>
              <w:pStyle w:val="TAL"/>
            </w:pPr>
            <w:r>
              <w:t>isOrdered: N/A</w:t>
            </w:r>
          </w:p>
          <w:p w14:paraId="6BC44646" w14:textId="77777777" w:rsidR="002E5094" w:rsidRDefault="002E5094">
            <w:pPr>
              <w:pStyle w:val="TAL"/>
            </w:pPr>
            <w:r>
              <w:t>isUnique: N/A</w:t>
            </w:r>
          </w:p>
          <w:p w14:paraId="63C8E928" w14:textId="77777777" w:rsidR="002E5094" w:rsidRDefault="002E5094">
            <w:pPr>
              <w:pStyle w:val="TAL"/>
            </w:pPr>
            <w:r>
              <w:t>defaultValue: None</w:t>
            </w:r>
          </w:p>
          <w:p w14:paraId="2DA59BF1" w14:textId="77777777" w:rsidR="002E5094" w:rsidRDefault="002E5094">
            <w:pPr>
              <w:pStyle w:val="TAL"/>
            </w:pPr>
            <w:r>
              <w:t>allowedValues: N/A</w:t>
            </w:r>
          </w:p>
          <w:p w14:paraId="455C426B" w14:textId="77777777" w:rsidR="002E5094" w:rsidRDefault="002E5094">
            <w:pPr>
              <w:pStyle w:val="TAL"/>
              <w:keepNext w:val="0"/>
            </w:pPr>
            <w:r>
              <w:t>isNullable: False</w:t>
            </w:r>
          </w:p>
        </w:tc>
      </w:tr>
      <w:tr w:rsidR="002E5094" w14:paraId="2905B0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47B930" w14:textId="77777777" w:rsidR="002E5094" w:rsidRDefault="002E509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D9820CE" w14:textId="77777777" w:rsidR="002E5094" w:rsidRDefault="002E5094">
            <w:pPr>
              <w:pStyle w:val="TAL"/>
              <w:keepNext w:val="0"/>
              <w:rPr>
                <w:lang w:eastAsia="zh-CN"/>
              </w:rPr>
            </w:pPr>
            <w:r>
              <w:rPr>
                <w:lang w:eastAsia="zh-CN"/>
              </w:rPr>
              <w:t>This parameter defines host address of a NF</w:t>
            </w:r>
          </w:p>
          <w:p w14:paraId="602F6BC8" w14:textId="77777777" w:rsidR="002E5094" w:rsidRDefault="002E5094">
            <w:pPr>
              <w:pStyle w:val="TAL"/>
              <w:keepNext w:val="0"/>
              <w:rPr>
                <w:lang w:eastAsia="zh-CN"/>
              </w:rPr>
            </w:pPr>
          </w:p>
          <w:p w14:paraId="1646B58B" w14:textId="77777777" w:rsidR="002E5094" w:rsidRDefault="002E5094">
            <w:pPr>
              <w:pStyle w:val="TAL"/>
              <w:keepNext w:val="0"/>
              <w:rPr>
                <w:lang w:eastAsia="zh-CN"/>
              </w:rPr>
            </w:pPr>
          </w:p>
          <w:p w14:paraId="31AF5FD3"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FC02B0" w14:textId="77777777" w:rsidR="002E5094" w:rsidRDefault="002E5094">
            <w:pPr>
              <w:pStyle w:val="TAL"/>
              <w:keepNext w:val="0"/>
            </w:pPr>
            <w:r>
              <w:t>type: HostAddr</w:t>
            </w:r>
          </w:p>
          <w:p w14:paraId="71FFD607" w14:textId="77777777" w:rsidR="002E5094" w:rsidRDefault="002E5094">
            <w:pPr>
              <w:pStyle w:val="TAL"/>
              <w:keepNext w:val="0"/>
              <w:rPr>
                <w:lang w:eastAsia="zh-CN"/>
              </w:rPr>
            </w:pPr>
            <w:r>
              <w:t xml:space="preserve">multiplicity: </w:t>
            </w:r>
            <w:r>
              <w:rPr>
                <w:lang w:eastAsia="zh-CN"/>
              </w:rPr>
              <w:t>1</w:t>
            </w:r>
          </w:p>
          <w:p w14:paraId="7EC2BE4E" w14:textId="77777777" w:rsidR="002E5094" w:rsidRDefault="002E5094">
            <w:pPr>
              <w:pStyle w:val="TAL"/>
              <w:keepNext w:val="0"/>
            </w:pPr>
            <w:r>
              <w:t>isOrdered: N/A</w:t>
            </w:r>
          </w:p>
          <w:p w14:paraId="100BA89B" w14:textId="77777777" w:rsidR="002E5094" w:rsidRDefault="002E5094">
            <w:pPr>
              <w:pStyle w:val="TAL"/>
              <w:keepNext w:val="0"/>
            </w:pPr>
            <w:r>
              <w:t>isUnique: N/A</w:t>
            </w:r>
          </w:p>
          <w:p w14:paraId="2A4FF5F0" w14:textId="77777777" w:rsidR="002E5094" w:rsidRDefault="002E5094">
            <w:pPr>
              <w:pStyle w:val="TAL"/>
              <w:keepNext w:val="0"/>
            </w:pPr>
            <w:r>
              <w:t>defaultValue: None</w:t>
            </w:r>
          </w:p>
          <w:p w14:paraId="589AB16E" w14:textId="77777777" w:rsidR="002E5094" w:rsidRDefault="002E5094">
            <w:pPr>
              <w:pStyle w:val="TAL"/>
              <w:keepNext w:val="0"/>
            </w:pPr>
            <w:r>
              <w:t>allowedValues: N/A</w:t>
            </w:r>
          </w:p>
          <w:p w14:paraId="4195C079" w14:textId="77777777" w:rsidR="002E5094" w:rsidRDefault="002E5094">
            <w:pPr>
              <w:pStyle w:val="TAL"/>
              <w:keepNext w:val="0"/>
            </w:pPr>
            <w:r>
              <w:t>isNullable: False</w:t>
            </w:r>
          </w:p>
        </w:tc>
      </w:tr>
      <w:tr w:rsidR="002E5094" w14:paraId="2E8818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18588" w14:textId="77777777" w:rsidR="002E5094" w:rsidRDefault="002E509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A4CA1E6" w14:textId="77777777" w:rsidR="002E5094" w:rsidRDefault="002E509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8EBD930" w14:textId="77777777" w:rsidR="002E5094" w:rsidRDefault="002E5094">
            <w:pPr>
              <w:pStyle w:val="TAL"/>
              <w:keepNext w:val="0"/>
              <w:rPr>
                <w:lang w:eastAsia="zh-CN"/>
              </w:rPr>
            </w:pPr>
          </w:p>
          <w:p w14:paraId="2AF7B7BE" w14:textId="77777777" w:rsidR="002E5094" w:rsidRDefault="002E509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C50BB6D" w14:textId="77777777" w:rsidR="002E5094" w:rsidRDefault="002E5094">
            <w:pPr>
              <w:pStyle w:val="TAL"/>
              <w:keepNext w:val="0"/>
            </w:pPr>
            <w:r>
              <w:t>type: Integer</w:t>
            </w:r>
          </w:p>
          <w:p w14:paraId="403348C5" w14:textId="77777777" w:rsidR="002E5094" w:rsidRDefault="002E5094">
            <w:pPr>
              <w:pStyle w:val="TAL"/>
              <w:keepNext w:val="0"/>
              <w:rPr>
                <w:lang w:eastAsia="zh-CN"/>
              </w:rPr>
            </w:pPr>
            <w:r>
              <w:t xml:space="preserve">multiplicity: </w:t>
            </w:r>
            <w:r>
              <w:rPr>
                <w:lang w:eastAsia="zh-CN"/>
              </w:rPr>
              <w:t>1</w:t>
            </w:r>
          </w:p>
          <w:p w14:paraId="0A7B974B" w14:textId="77777777" w:rsidR="002E5094" w:rsidRDefault="002E5094">
            <w:pPr>
              <w:pStyle w:val="TAL"/>
              <w:keepNext w:val="0"/>
            </w:pPr>
            <w:r>
              <w:t>isOrdered: N/A</w:t>
            </w:r>
          </w:p>
          <w:p w14:paraId="4267D709" w14:textId="77777777" w:rsidR="002E5094" w:rsidRDefault="002E5094">
            <w:pPr>
              <w:pStyle w:val="TAL"/>
              <w:keepNext w:val="0"/>
            </w:pPr>
            <w:r>
              <w:t>isUnique: N/A</w:t>
            </w:r>
          </w:p>
          <w:p w14:paraId="24B1565A" w14:textId="77777777" w:rsidR="002E5094" w:rsidRDefault="002E5094">
            <w:pPr>
              <w:pStyle w:val="TAL"/>
              <w:keepNext w:val="0"/>
            </w:pPr>
            <w:r>
              <w:t>defaultValue: None</w:t>
            </w:r>
          </w:p>
          <w:p w14:paraId="424A8B9E" w14:textId="77777777" w:rsidR="002E5094" w:rsidRDefault="002E5094">
            <w:pPr>
              <w:pStyle w:val="TAL"/>
              <w:keepNext w:val="0"/>
            </w:pPr>
            <w:r>
              <w:t>allowedValues: N/A</w:t>
            </w:r>
          </w:p>
          <w:p w14:paraId="40DB0CD5" w14:textId="77777777" w:rsidR="002E5094" w:rsidRDefault="002E5094">
            <w:pPr>
              <w:pStyle w:val="TAL"/>
              <w:keepNext w:val="0"/>
            </w:pPr>
            <w:r>
              <w:t>isNullable: False</w:t>
            </w:r>
          </w:p>
        </w:tc>
      </w:tr>
      <w:tr w:rsidR="002E5094" w14:paraId="3ACA98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1EE226" w14:textId="77777777" w:rsidR="002E5094" w:rsidRDefault="002E509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D694A2" w14:textId="77777777" w:rsidR="002E5094" w:rsidRDefault="002E5094">
            <w:pPr>
              <w:pStyle w:val="TAL"/>
              <w:keepNext w:val="0"/>
              <w:rPr>
                <w:lang w:eastAsia="zh-CN"/>
              </w:rPr>
            </w:pPr>
            <w:r>
              <w:rPr>
                <w:lang w:eastAsia="zh-CN"/>
              </w:rPr>
              <w:t>This parameter defines list of supported data sets in the UDR instance (See TS 29.510[23]).</w:t>
            </w:r>
          </w:p>
          <w:p w14:paraId="1810F9F9" w14:textId="77777777" w:rsidR="002E5094" w:rsidRDefault="002E5094">
            <w:pPr>
              <w:pStyle w:val="TAL"/>
              <w:keepNext w:val="0"/>
              <w:rPr>
                <w:lang w:eastAsia="zh-CN"/>
              </w:rPr>
            </w:pPr>
          </w:p>
          <w:p w14:paraId="5E52873E" w14:textId="77777777" w:rsidR="002E5094" w:rsidRDefault="002E5094">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1F1B41CC" w14:textId="77777777" w:rsidR="002E5094" w:rsidRDefault="002E5094">
            <w:pPr>
              <w:pStyle w:val="TAL"/>
              <w:keepNext w:val="0"/>
            </w:pPr>
            <w:r>
              <w:t>type: ENUM</w:t>
            </w:r>
          </w:p>
          <w:p w14:paraId="73B7F4A4" w14:textId="77777777" w:rsidR="002E5094" w:rsidRDefault="002E5094">
            <w:pPr>
              <w:pStyle w:val="TAL"/>
              <w:keepNext w:val="0"/>
            </w:pPr>
            <w:r>
              <w:t>multiplicity: 1..*</w:t>
            </w:r>
          </w:p>
          <w:p w14:paraId="733126FE" w14:textId="77777777" w:rsidR="002E5094" w:rsidRDefault="002E5094">
            <w:pPr>
              <w:pStyle w:val="TAL"/>
              <w:keepNext w:val="0"/>
            </w:pPr>
            <w:r>
              <w:t>isOrdered: False</w:t>
            </w:r>
          </w:p>
          <w:p w14:paraId="3FB1E25F" w14:textId="77777777" w:rsidR="002E5094" w:rsidRDefault="002E5094">
            <w:pPr>
              <w:pStyle w:val="TAL"/>
              <w:keepNext w:val="0"/>
            </w:pPr>
            <w:r>
              <w:t>isUnique: False</w:t>
            </w:r>
          </w:p>
          <w:p w14:paraId="26463958" w14:textId="77777777" w:rsidR="002E5094" w:rsidRDefault="002E5094">
            <w:pPr>
              <w:pStyle w:val="TAL"/>
              <w:keepNext w:val="0"/>
            </w:pPr>
            <w:r>
              <w:t>defaultValue: None</w:t>
            </w:r>
          </w:p>
          <w:p w14:paraId="6F12AED8" w14:textId="77777777" w:rsidR="002E5094" w:rsidRDefault="002E5094">
            <w:pPr>
              <w:pStyle w:val="TAL"/>
              <w:keepNext w:val="0"/>
            </w:pPr>
            <w:r>
              <w:t>isNullable: False</w:t>
            </w:r>
          </w:p>
        </w:tc>
      </w:tr>
      <w:tr w:rsidR="002E5094" w14:paraId="55C2A9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4615C5" w14:textId="77777777" w:rsidR="002E5094" w:rsidRDefault="002E509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0BDD253" w14:textId="77777777" w:rsidR="002E5094" w:rsidRDefault="002E5094">
            <w:pPr>
              <w:pStyle w:val="TAL"/>
              <w:keepNext w:val="0"/>
              <w:rPr>
                <w:lang w:eastAsia="zh-CN"/>
              </w:rPr>
            </w:pPr>
            <w:r>
              <w:rPr>
                <w:lang w:eastAsia="zh-CN"/>
              </w:rPr>
              <w:t>This parameter defines identity of the group that is served by the NF instance (See TS 29.510[23]).</w:t>
            </w:r>
          </w:p>
          <w:p w14:paraId="6D3A96FC" w14:textId="77777777" w:rsidR="002E5094" w:rsidRDefault="002E5094">
            <w:pPr>
              <w:pStyle w:val="TAL"/>
              <w:keepNext w:val="0"/>
              <w:rPr>
                <w:lang w:eastAsia="zh-CN"/>
              </w:rPr>
            </w:pPr>
          </w:p>
          <w:p w14:paraId="7BBF43C5"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97D114" w14:textId="77777777" w:rsidR="002E5094" w:rsidRDefault="002E5094">
            <w:pPr>
              <w:pStyle w:val="TAL"/>
              <w:keepNext w:val="0"/>
            </w:pPr>
            <w:r>
              <w:t>type: String</w:t>
            </w:r>
          </w:p>
          <w:p w14:paraId="223CD77D" w14:textId="77777777" w:rsidR="002E5094" w:rsidRDefault="002E5094">
            <w:pPr>
              <w:pStyle w:val="TAL"/>
              <w:keepNext w:val="0"/>
            </w:pPr>
            <w:r>
              <w:t>multiplicity: 1</w:t>
            </w:r>
          </w:p>
          <w:p w14:paraId="1323AD8E" w14:textId="77777777" w:rsidR="002E5094" w:rsidRDefault="002E5094">
            <w:pPr>
              <w:pStyle w:val="TAL"/>
              <w:keepNext w:val="0"/>
            </w:pPr>
            <w:r>
              <w:t>isOrdered: N/A</w:t>
            </w:r>
          </w:p>
          <w:p w14:paraId="5AC5DD94" w14:textId="77777777" w:rsidR="002E5094" w:rsidRDefault="002E5094">
            <w:pPr>
              <w:pStyle w:val="TAL"/>
              <w:keepNext w:val="0"/>
            </w:pPr>
            <w:r>
              <w:t>isUnique: N/A</w:t>
            </w:r>
          </w:p>
          <w:p w14:paraId="73D24B0F" w14:textId="77777777" w:rsidR="002E5094" w:rsidRDefault="002E5094">
            <w:pPr>
              <w:pStyle w:val="TAL"/>
              <w:keepNext w:val="0"/>
            </w:pPr>
            <w:r>
              <w:t>defaultValue: None</w:t>
            </w:r>
          </w:p>
          <w:p w14:paraId="6596658C" w14:textId="77777777" w:rsidR="002E5094" w:rsidRDefault="002E5094">
            <w:pPr>
              <w:pStyle w:val="TAL"/>
              <w:keepNext w:val="0"/>
            </w:pPr>
            <w:r>
              <w:t>isNullable: False</w:t>
            </w:r>
          </w:p>
        </w:tc>
      </w:tr>
      <w:tr w:rsidR="002E5094" w14:paraId="140FB7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3B7A0" w14:textId="77777777" w:rsidR="002E5094" w:rsidRDefault="002E509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BD838EF" w14:textId="77777777" w:rsidR="002E5094" w:rsidRDefault="002E5094">
            <w:pPr>
              <w:pStyle w:val="TAL"/>
              <w:keepNext w:val="0"/>
              <w:rPr>
                <w:lang w:eastAsia="zh-CN"/>
              </w:rPr>
            </w:pPr>
            <w:r>
              <w:rPr>
                <w:lang w:eastAsia="zh-CN"/>
              </w:rPr>
              <w:t>This parameter defines the SMF service area(s) the UPF can serve (See TS 29.510[23]). If not provided, the UPF can serve any SMF service area.</w:t>
            </w:r>
          </w:p>
          <w:p w14:paraId="410D116D" w14:textId="77777777" w:rsidR="002E5094" w:rsidRDefault="002E5094">
            <w:pPr>
              <w:pStyle w:val="TAL"/>
              <w:keepNext w:val="0"/>
              <w:rPr>
                <w:lang w:eastAsia="zh-CN"/>
              </w:rPr>
            </w:pPr>
          </w:p>
          <w:p w14:paraId="2D624BF4" w14:textId="77777777" w:rsidR="002E5094" w:rsidRDefault="002E509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08A2D0" w14:textId="77777777" w:rsidR="002E5094" w:rsidRDefault="002E5094">
            <w:pPr>
              <w:pStyle w:val="TAL"/>
              <w:keepNext w:val="0"/>
            </w:pPr>
            <w:r>
              <w:t>type: String</w:t>
            </w:r>
          </w:p>
          <w:p w14:paraId="795AD0DD" w14:textId="77777777" w:rsidR="002E5094" w:rsidRDefault="002E5094">
            <w:pPr>
              <w:pStyle w:val="TAL"/>
              <w:keepNext w:val="0"/>
            </w:pPr>
            <w:r>
              <w:t>multiplicity: 1..*</w:t>
            </w:r>
          </w:p>
          <w:p w14:paraId="2C0B9D2E" w14:textId="77777777" w:rsidR="002E5094" w:rsidRDefault="002E5094">
            <w:pPr>
              <w:pStyle w:val="TAL"/>
              <w:keepNext w:val="0"/>
            </w:pPr>
            <w:r>
              <w:t>isOrdered: False</w:t>
            </w:r>
          </w:p>
          <w:p w14:paraId="5499C0F5" w14:textId="77777777" w:rsidR="002E5094" w:rsidRDefault="002E5094">
            <w:pPr>
              <w:pStyle w:val="TAL"/>
              <w:keepNext w:val="0"/>
            </w:pPr>
            <w:r>
              <w:t>isUnique: True</w:t>
            </w:r>
          </w:p>
          <w:p w14:paraId="298C4947" w14:textId="77777777" w:rsidR="002E5094" w:rsidRDefault="002E5094">
            <w:pPr>
              <w:pStyle w:val="TAL"/>
              <w:keepNext w:val="0"/>
            </w:pPr>
            <w:r>
              <w:t>defaultValue: None</w:t>
            </w:r>
          </w:p>
          <w:p w14:paraId="05E3ED35" w14:textId="77777777" w:rsidR="002E5094" w:rsidRDefault="002E5094">
            <w:pPr>
              <w:pStyle w:val="TAL"/>
              <w:keepNext w:val="0"/>
            </w:pPr>
            <w:r>
              <w:t>isNullable: False</w:t>
            </w:r>
          </w:p>
        </w:tc>
      </w:tr>
      <w:tr w:rsidR="002E5094" w14:paraId="2507894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FFEB57" w14:textId="77777777" w:rsidR="002E5094" w:rsidRDefault="002E5094">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29F43EC6" w14:textId="77777777" w:rsidR="002E5094" w:rsidRDefault="002E5094">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1A19076D" w14:textId="77777777" w:rsidR="002E5094" w:rsidRDefault="002E5094">
            <w:pPr>
              <w:pStyle w:val="TAL"/>
              <w:keepNext w:val="0"/>
            </w:pPr>
            <w:r>
              <w:t xml:space="preserve">type: </w:t>
            </w:r>
            <w:r>
              <w:rPr>
                <w:lang w:eastAsia="zh-CN"/>
              </w:rPr>
              <w:t>InterfaceUpfInfoItem</w:t>
            </w:r>
          </w:p>
          <w:p w14:paraId="4D3E9DBD" w14:textId="77777777" w:rsidR="002E5094" w:rsidRDefault="002E5094">
            <w:pPr>
              <w:pStyle w:val="TAL"/>
              <w:keepNext w:val="0"/>
            </w:pPr>
            <w:r>
              <w:t>multiplicity: 1..*</w:t>
            </w:r>
          </w:p>
          <w:p w14:paraId="76363DE3" w14:textId="77777777" w:rsidR="002E5094" w:rsidRDefault="002E5094">
            <w:pPr>
              <w:pStyle w:val="TAL"/>
              <w:keepNext w:val="0"/>
            </w:pPr>
            <w:r>
              <w:t>isOrdered: False</w:t>
            </w:r>
          </w:p>
          <w:p w14:paraId="19F132B1" w14:textId="77777777" w:rsidR="002E5094" w:rsidRDefault="002E5094">
            <w:pPr>
              <w:pStyle w:val="TAL"/>
              <w:keepNext w:val="0"/>
            </w:pPr>
            <w:r>
              <w:t>isUnique: True</w:t>
            </w:r>
          </w:p>
          <w:p w14:paraId="55326247" w14:textId="77777777" w:rsidR="002E5094" w:rsidRDefault="002E5094">
            <w:pPr>
              <w:pStyle w:val="TAL"/>
              <w:keepNext w:val="0"/>
            </w:pPr>
            <w:r>
              <w:t>defaultValue: None</w:t>
            </w:r>
          </w:p>
          <w:p w14:paraId="08F11D8E" w14:textId="77777777" w:rsidR="002E5094" w:rsidRDefault="002E5094">
            <w:pPr>
              <w:pStyle w:val="TAL"/>
              <w:keepNext w:val="0"/>
            </w:pPr>
            <w:r>
              <w:t>isNullable: False</w:t>
            </w:r>
          </w:p>
        </w:tc>
      </w:tr>
      <w:tr w:rsidR="002E5094" w14:paraId="43044A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B626F" w14:textId="77777777" w:rsidR="002E5094" w:rsidRDefault="002E5094">
            <w:pPr>
              <w:pStyle w:val="TAL"/>
              <w:keepNext w:val="0"/>
              <w:rPr>
                <w:rFonts w:ascii="Courier New" w:hAnsi="Courier New" w:cs="Courier New"/>
              </w:rPr>
            </w:pPr>
            <w:r>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46C01C8" w14:textId="77777777" w:rsidR="002E5094" w:rsidRDefault="002E5094">
            <w:pPr>
              <w:pStyle w:val="TAL"/>
              <w:keepNext w:val="0"/>
              <w:rPr>
                <w:lang w:eastAsia="zh-CN"/>
              </w:rPr>
            </w:pPr>
            <w:r>
              <w:rPr>
                <w:lang w:eastAsia="zh-CN"/>
              </w:rPr>
              <w:t xml:space="preserve">This parameter defines the type of User Plane (UP) interface. </w:t>
            </w:r>
          </w:p>
          <w:p w14:paraId="6E8D3E1B" w14:textId="77777777" w:rsidR="002E5094" w:rsidRDefault="002E5094">
            <w:pPr>
              <w:pStyle w:val="TAL"/>
              <w:keepNext w:val="0"/>
              <w:rPr>
                <w:rFonts w:cs="Arial"/>
                <w:szCs w:val="18"/>
              </w:rPr>
            </w:pPr>
          </w:p>
          <w:p w14:paraId="3B9473BE" w14:textId="77777777" w:rsidR="002E5094" w:rsidRDefault="002E5094">
            <w:pPr>
              <w:pStyle w:val="TAL"/>
              <w:rPr>
                <w:rFonts w:cs="Arial"/>
                <w:szCs w:val="18"/>
              </w:rPr>
            </w:pPr>
            <w:r>
              <w:rPr>
                <w:lang w:eastAsia="zh-CN"/>
              </w:rPr>
              <w:t>allowedValues:</w:t>
            </w:r>
          </w:p>
          <w:p w14:paraId="49290316" w14:textId="77777777" w:rsidR="002E5094" w:rsidRDefault="002E5094">
            <w:pPr>
              <w:pStyle w:val="TAL"/>
              <w:keepNext w:val="0"/>
            </w:pPr>
            <w:r>
              <w:t>"N3"</w:t>
            </w:r>
          </w:p>
          <w:p w14:paraId="45682C46" w14:textId="77777777" w:rsidR="002E5094" w:rsidRDefault="002E5094">
            <w:pPr>
              <w:pStyle w:val="TAL"/>
              <w:keepNext w:val="0"/>
            </w:pPr>
            <w:r>
              <w:t>"N6"</w:t>
            </w:r>
          </w:p>
          <w:p w14:paraId="487745A2" w14:textId="77777777" w:rsidR="002E5094" w:rsidRDefault="002E5094">
            <w:pPr>
              <w:pStyle w:val="TAL"/>
              <w:keepNext w:val="0"/>
            </w:pPr>
            <w:r>
              <w:t>"N9"</w:t>
            </w:r>
          </w:p>
          <w:p w14:paraId="22B72747" w14:textId="77777777" w:rsidR="002E5094" w:rsidRDefault="002E5094">
            <w:pPr>
              <w:pStyle w:val="TAL"/>
              <w:keepNext w:val="0"/>
            </w:pPr>
            <w:r>
              <w:t>"DATA_FORWARDING"</w:t>
            </w:r>
          </w:p>
          <w:p w14:paraId="676A96F2" w14:textId="77777777" w:rsidR="002E5094" w:rsidRDefault="002E5094">
            <w:pPr>
              <w:pStyle w:val="TAL"/>
              <w:keepNext w:val="0"/>
            </w:pPr>
            <w:r>
              <w:t>"N6MB"</w:t>
            </w:r>
          </w:p>
          <w:p w14:paraId="7F2DBF0A" w14:textId="77777777" w:rsidR="002E5094" w:rsidRDefault="002E5094">
            <w:pPr>
              <w:pStyle w:val="TAL"/>
              <w:keepNext w:val="0"/>
            </w:pPr>
            <w:r>
              <w:t>"N19MB"</w:t>
            </w:r>
          </w:p>
          <w:p w14:paraId="1906EFE0" w14:textId="77777777" w:rsidR="002E5094" w:rsidRDefault="002E5094">
            <w:pPr>
              <w:pStyle w:val="TAL"/>
              <w:keepNext w:val="0"/>
            </w:pPr>
            <w:r>
              <w:t>"N3MB"</w:t>
            </w:r>
          </w:p>
          <w:p w14:paraId="3A2D26FD" w14:textId="77777777" w:rsidR="002E5094" w:rsidRDefault="002E5094">
            <w:pPr>
              <w:pStyle w:val="TAL"/>
              <w:keepNext w:val="0"/>
              <w:rPr>
                <w:rFonts w:cs="Arial"/>
                <w:szCs w:val="18"/>
              </w:rPr>
            </w:pPr>
            <w:r>
              <w:t>"NMB9"</w:t>
            </w:r>
          </w:p>
          <w:p w14:paraId="713D7DBE"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F0DC6F3" w14:textId="77777777" w:rsidR="002E5094" w:rsidRDefault="002E5094">
            <w:pPr>
              <w:pStyle w:val="TAL"/>
              <w:keepNext w:val="0"/>
            </w:pPr>
            <w:r>
              <w:t>type: ENUM</w:t>
            </w:r>
          </w:p>
          <w:p w14:paraId="2E964BE5" w14:textId="77777777" w:rsidR="002E5094" w:rsidRDefault="002E5094">
            <w:pPr>
              <w:pStyle w:val="TAL"/>
              <w:keepNext w:val="0"/>
            </w:pPr>
            <w:r>
              <w:t>multiplicity: 1</w:t>
            </w:r>
          </w:p>
          <w:p w14:paraId="56EA4E15" w14:textId="77777777" w:rsidR="002E5094" w:rsidRDefault="002E5094">
            <w:pPr>
              <w:pStyle w:val="TAL"/>
              <w:keepNext w:val="0"/>
            </w:pPr>
            <w:r>
              <w:t>isOrdered: N/A</w:t>
            </w:r>
          </w:p>
          <w:p w14:paraId="75C256D0" w14:textId="77777777" w:rsidR="002E5094" w:rsidRDefault="002E5094">
            <w:pPr>
              <w:pStyle w:val="TAL"/>
              <w:keepNext w:val="0"/>
            </w:pPr>
            <w:r>
              <w:t>isUnique: N/A</w:t>
            </w:r>
          </w:p>
          <w:p w14:paraId="3B896BF0" w14:textId="77777777" w:rsidR="002E5094" w:rsidRDefault="002E5094">
            <w:pPr>
              <w:pStyle w:val="TAL"/>
              <w:keepNext w:val="0"/>
            </w:pPr>
            <w:r>
              <w:t>defaultValue: None</w:t>
            </w:r>
          </w:p>
          <w:p w14:paraId="21FEB220" w14:textId="77777777" w:rsidR="002E5094" w:rsidRDefault="002E5094">
            <w:pPr>
              <w:pStyle w:val="TAL"/>
              <w:keepNext w:val="0"/>
            </w:pPr>
            <w:r>
              <w:t>isNullable: False</w:t>
            </w:r>
          </w:p>
        </w:tc>
      </w:tr>
      <w:tr w:rsidR="002E5094" w14:paraId="5DF5DEE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AE8250" w14:textId="77777777" w:rsidR="002E5094" w:rsidRDefault="002E509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3FC9E96A" w14:textId="77777777" w:rsidR="002E5094" w:rsidRDefault="002E5094">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00C63BF" w14:textId="77777777" w:rsidR="002E5094" w:rsidRDefault="002E5094">
            <w:pPr>
              <w:pStyle w:val="TAL"/>
              <w:keepNext w:val="0"/>
            </w:pPr>
            <w:r>
              <w:t>type: ipv4Addr</w:t>
            </w:r>
          </w:p>
          <w:p w14:paraId="365B60DE" w14:textId="77777777" w:rsidR="002E5094" w:rsidRDefault="002E5094">
            <w:pPr>
              <w:pStyle w:val="TAL"/>
              <w:keepNext w:val="0"/>
            </w:pPr>
            <w:r>
              <w:t>multiplicity: 1..*</w:t>
            </w:r>
          </w:p>
          <w:p w14:paraId="6A9FED40" w14:textId="77777777" w:rsidR="002E5094" w:rsidRDefault="002E5094">
            <w:pPr>
              <w:pStyle w:val="TAL"/>
              <w:keepNext w:val="0"/>
            </w:pPr>
            <w:r>
              <w:t>isOrdered: False</w:t>
            </w:r>
          </w:p>
          <w:p w14:paraId="145DB0D4" w14:textId="77777777" w:rsidR="002E5094" w:rsidRDefault="002E5094">
            <w:pPr>
              <w:pStyle w:val="TAL"/>
              <w:keepNext w:val="0"/>
            </w:pPr>
            <w:r>
              <w:t>isUnique: True</w:t>
            </w:r>
          </w:p>
          <w:p w14:paraId="6955832A" w14:textId="77777777" w:rsidR="002E5094" w:rsidRDefault="002E5094">
            <w:pPr>
              <w:pStyle w:val="TAL"/>
              <w:keepNext w:val="0"/>
            </w:pPr>
            <w:r>
              <w:t>defaultValue: None</w:t>
            </w:r>
          </w:p>
          <w:p w14:paraId="1095CD69" w14:textId="77777777" w:rsidR="002E5094" w:rsidRDefault="002E5094">
            <w:pPr>
              <w:pStyle w:val="TAL"/>
              <w:keepNext w:val="0"/>
            </w:pPr>
            <w:r>
              <w:t>isNullable: False</w:t>
            </w:r>
          </w:p>
        </w:tc>
      </w:tr>
      <w:tr w:rsidR="002E5094" w14:paraId="38C67C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743E3F" w14:textId="77777777" w:rsidR="002E5094" w:rsidRDefault="002E509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284CEED" w14:textId="77777777" w:rsidR="002E5094" w:rsidRDefault="002E5094">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C034458" w14:textId="77777777" w:rsidR="002E5094" w:rsidRDefault="002E5094">
            <w:pPr>
              <w:pStyle w:val="TAL"/>
              <w:keepNext w:val="0"/>
            </w:pPr>
            <w:r>
              <w:t>type: ipv6Addr</w:t>
            </w:r>
          </w:p>
          <w:p w14:paraId="3461D38A" w14:textId="77777777" w:rsidR="002E5094" w:rsidRDefault="002E5094">
            <w:pPr>
              <w:pStyle w:val="TAL"/>
              <w:keepNext w:val="0"/>
            </w:pPr>
            <w:r>
              <w:t>multiplicity: 1..*</w:t>
            </w:r>
          </w:p>
          <w:p w14:paraId="27FD1A5E" w14:textId="77777777" w:rsidR="002E5094" w:rsidRDefault="002E5094">
            <w:pPr>
              <w:pStyle w:val="TAL"/>
              <w:keepNext w:val="0"/>
            </w:pPr>
            <w:r>
              <w:t>isOrdered: False</w:t>
            </w:r>
          </w:p>
          <w:p w14:paraId="33E95BB2" w14:textId="77777777" w:rsidR="002E5094" w:rsidRDefault="002E5094">
            <w:pPr>
              <w:pStyle w:val="TAL"/>
              <w:keepNext w:val="0"/>
            </w:pPr>
            <w:r>
              <w:t>isUnique: True</w:t>
            </w:r>
          </w:p>
          <w:p w14:paraId="1A6F8373" w14:textId="77777777" w:rsidR="002E5094" w:rsidRDefault="002E5094">
            <w:pPr>
              <w:pStyle w:val="TAL"/>
              <w:keepNext w:val="0"/>
            </w:pPr>
            <w:r>
              <w:t>defaultValue: None</w:t>
            </w:r>
          </w:p>
          <w:p w14:paraId="431286B4" w14:textId="77777777" w:rsidR="002E5094" w:rsidRDefault="002E5094">
            <w:pPr>
              <w:pStyle w:val="TAL"/>
              <w:keepNext w:val="0"/>
            </w:pPr>
            <w:r>
              <w:t>isNullable: False</w:t>
            </w:r>
          </w:p>
        </w:tc>
      </w:tr>
      <w:tr w:rsidR="002E5094" w14:paraId="0D7824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36E41" w14:textId="77777777" w:rsidR="002E5094" w:rsidRDefault="002E509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65C98416" w14:textId="77777777" w:rsidR="002E5094" w:rsidRDefault="002E5094">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EDD1CFA" w14:textId="77777777" w:rsidR="002E5094" w:rsidRDefault="002E5094">
            <w:pPr>
              <w:pStyle w:val="TAL"/>
              <w:keepNext w:val="0"/>
            </w:pPr>
            <w:r>
              <w:t>type: string</w:t>
            </w:r>
          </w:p>
          <w:p w14:paraId="03AD8CA0" w14:textId="77777777" w:rsidR="002E5094" w:rsidRDefault="002E5094">
            <w:pPr>
              <w:pStyle w:val="TAL"/>
              <w:keepNext w:val="0"/>
            </w:pPr>
            <w:r>
              <w:t>multiplicity: 1</w:t>
            </w:r>
          </w:p>
          <w:p w14:paraId="33F87585" w14:textId="77777777" w:rsidR="002E5094" w:rsidRDefault="002E5094">
            <w:pPr>
              <w:pStyle w:val="TAL"/>
              <w:keepNext w:val="0"/>
            </w:pPr>
            <w:r>
              <w:t>isOrdered: N/A</w:t>
            </w:r>
          </w:p>
          <w:p w14:paraId="5DC14D46" w14:textId="77777777" w:rsidR="002E5094" w:rsidRDefault="002E5094">
            <w:pPr>
              <w:pStyle w:val="TAL"/>
              <w:keepNext w:val="0"/>
            </w:pPr>
            <w:r>
              <w:t>isUnique: N/A</w:t>
            </w:r>
          </w:p>
          <w:p w14:paraId="5BBE6E17" w14:textId="77777777" w:rsidR="002E5094" w:rsidRDefault="002E5094">
            <w:pPr>
              <w:pStyle w:val="TAL"/>
              <w:keepNext w:val="0"/>
            </w:pPr>
            <w:r>
              <w:t>defaultValue: None</w:t>
            </w:r>
          </w:p>
          <w:p w14:paraId="33924545" w14:textId="77777777" w:rsidR="002E5094" w:rsidRDefault="002E5094">
            <w:pPr>
              <w:pStyle w:val="TAL"/>
              <w:keepNext w:val="0"/>
            </w:pPr>
            <w:r>
              <w:t>isNullable: False</w:t>
            </w:r>
          </w:p>
        </w:tc>
      </w:tr>
      <w:tr w:rsidR="002E5094" w14:paraId="1AC7014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E65A6" w14:textId="77777777" w:rsidR="002E5094" w:rsidRDefault="002E5094">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2E6EE5" w14:textId="77777777" w:rsidR="002E5094" w:rsidRDefault="002E5094">
            <w:pPr>
              <w:pStyle w:val="TAL"/>
              <w:rPr>
                <w:rFonts w:cs="Arial"/>
                <w:szCs w:val="18"/>
              </w:rPr>
            </w:pPr>
            <w:r>
              <w:rPr>
                <w:rFonts w:cs="Arial"/>
                <w:szCs w:val="18"/>
              </w:rPr>
              <w:t>Indicates whether interworking with EPS is supported by the UPF.</w:t>
            </w:r>
          </w:p>
          <w:p w14:paraId="3260F5A6" w14:textId="77777777" w:rsidR="002E5094" w:rsidRDefault="002E5094">
            <w:pPr>
              <w:pStyle w:val="TAL"/>
              <w:rPr>
                <w:rFonts w:cs="Arial"/>
                <w:szCs w:val="18"/>
              </w:rPr>
            </w:pPr>
          </w:p>
          <w:p w14:paraId="4CBCAC75" w14:textId="77777777" w:rsidR="002E5094" w:rsidRDefault="002E5094">
            <w:pPr>
              <w:pStyle w:val="TAL"/>
              <w:rPr>
                <w:rFonts w:cs="Arial"/>
                <w:szCs w:val="18"/>
              </w:rPr>
            </w:pPr>
            <w:r>
              <w:rPr>
                <w:lang w:eastAsia="zh-CN"/>
              </w:rPr>
              <w:t>allowedValues:</w:t>
            </w:r>
          </w:p>
          <w:p w14:paraId="7D30E575"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7DFBB5A" w14:textId="77777777" w:rsidR="002E5094" w:rsidRDefault="002E5094">
            <w:pPr>
              <w:pStyle w:val="TAL"/>
              <w:keepNext w:val="0"/>
            </w:pPr>
            <w:r>
              <w:t xml:space="preserve">type: </w:t>
            </w:r>
            <w:r>
              <w:rPr>
                <w:rFonts w:cs="Arial"/>
                <w:szCs w:val="18"/>
              </w:rPr>
              <w:t>Boolean</w:t>
            </w:r>
          </w:p>
          <w:p w14:paraId="3D2363A8" w14:textId="77777777" w:rsidR="002E5094" w:rsidRDefault="002E5094">
            <w:pPr>
              <w:pStyle w:val="TAL"/>
              <w:keepNext w:val="0"/>
            </w:pPr>
            <w:r>
              <w:t>multiplicity: 1</w:t>
            </w:r>
          </w:p>
          <w:p w14:paraId="11B2F675" w14:textId="77777777" w:rsidR="002E5094" w:rsidRDefault="002E5094">
            <w:pPr>
              <w:pStyle w:val="TAL"/>
              <w:keepNext w:val="0"/>
            </w:pPr>
            <w:r>
              <w:t>isOrdered: N/A</w:t>
            </w:r>
          </w:p>
          <w:p w14:paraId="19A5927D" w14:textId="77777777" w:rsidR="002E5094" w:rsidRDefault="002E5094">
            <w:pPr>
              <w:pStyle w:val="TAL"/>
              <w:keepNext w:val="0"/>
            </w:pPr>
            <w:r>
              <w:t>isUnique: N/A</w:t>
            </w:r>
          </w:p>
          <w:p w14:paraId="7FF190C9" w14:textId="77777777" w:rsidR="002E5094" w:rsidRDefault="002E5094">
            <w:pPr>
              <w:pStyle w:val="TAL"/>
              <w:keepNext w:val="0"/>
            </w:pPr>
            <w:r>
              <w:t>defaultValue: False</w:t>
            </w:r>
          </w:p>
          <w:p w14:paraId="714C64E1" w14:textId="77777777" w:rsidR="002E5094" w:rsidRDefault="002E5094">
            <w:pPr>
              <w:pStyle w:val="TAL"/>
              <w:keepNext w:val="0"/>
            </w:pPr>
            <w:r>
              <w:t>isNullable: False</w:t>
            </w:r>
          </w:p>
        </w:tc>
      </w:tr>
      <w:tr w:rsidR="002E5094" w14:paraId="6C44501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9C0A9" w14:textId="77777777" w:rsidR="002E5094" w:rsidRDefault="002E5094">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42B0FD7E" w14:textId="77777777" w:rsidR="002E5094" w:rsidRDefault="002E5094">
            <w:pPr>
              <w:rPr>
                <w:rFonts w:ascii="Arial" w:hAnsi="Arial" w:cs="Arial"/>
                <w:sz w:val="18"/>
                <w:szCs w:val="18"/>
              </w:rPr>
            </w:pPr>
            <w:r>
              <w:rPr>
                <w:rFonts w:ascii="Arial" w:hAnsi="Arial" w:cs="Arial"/>
                <w:sz w:val="18"/>
                <w:szCs w:val="18"/>
              </w:rPr>
              <w:t xml:space="preserve">Indicates the type of a PDU session. </w:t>
            </w:r>
          </w:p>
          <w:p w14:paraId="1AF9AC68" w14:textId="77777777" w:rsidR="002E5094" w:rsidRDefault="002E5094">
            <w:pPr>
              <w:pStyle w:val="TAL"/>
              <w:rPr>
                <w:rFonts w:cs="Arial"/>
                <w:szCs w:val="18"/>
              </w:rPr>
            </w:pPr>
            <w:r>
              <w:rPr>
                <w:rFonts w:cs="Arial"/>
                <w:szCs w:val="18"/>
              </w:rPr>
              <w:t>allowedValues:</w:t>
            </w:r>
          </w:p>
          <w:p w14:paraId="7757DF41" w14:textId="77777777" w:rsidR="002E5094" w:rsidRDefault="002E5094">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011CB9C7" w14:textId="77777777" w:rsidR="002E5094" w:rsidRDefault="002E5094">
            <w:pPr>
              <w:pStyle w:val="TAL"/>
              <w:keepNext w:val="0"/>
            </w:pPr>
            <w:r>
              <w:t>type: ENUM</w:t>
            </w:r>
          </w:p>
          <w:p w14:paraId="460FAFD4" w14:textId="77777777" w:rsidR="002E5094" w:rsidRDefault="002E5094">
            <w:pPr>
              <w:pStyle w:val="TAL"/>
              <w:keepNext w:val="0"/>
            </w:pPr>
            <w:r>
              <w:t>multiplicity: 1</w:t>
            </w:r>
          </w:p>
          <w:p w14:paraId="62D93C1F" w14:textId="77777777" w:rsidR="002E5094" w:rsidRDefault="002E5094">
            <w:pPr>
              <w:pStyle w:val="TAL"/>
              <w:keepNext w:val="0"/>
            </w:pPr>
            <w:r>
              <w:t>isOrdered: N/A</w:t>
            </w:r>
          </w:p>
          <w:p w14:paraId="42E449FA" w14:textId="77777777" w:rsidR="002E5094" w:rsidRDefault="002E5094">
            <w:pPr>
              <w:pStyle w:val="TAL"/>
              <w:keepNext w:val="0"/>
            </w:pPr>
            <w:r>
              <w:t>isUnique: N/A</w:t>
            </w:r>
          </w:p>
          <w:p w14:paraId="4AF6D80F" w14:textId="77777777" w:rsidR="002E5094" w:rsidRDefault="002E5094">
            <w:pPr>
              <w:pStyle w:val="TAL"/>
              <w:keepNext w:val="0"/>
            </w:pPr>
            <w:r>
              <w:t>defaultValue: False</w:t>
            </w:r>
          </w:p>
          <w:p w14:paraId="7ACB81ED" w14:textId="77777777" w:rsidR="002E5094" w:rsidRDefault="002E5094">
            <w:pPr>
              <w:pStyle w:val="TAL"/>
              <w:keepNext w:val="0"/>
            </w:pPr>
            <w:r>
              <w:t>isNullable: False</w:t>
            </w:r>
          </w:p>
        </w:tc>
      </w:tr>
      <w:tr w:rsidR="002E5094" w14:paraId="736CBF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07678" w14:textId="77777777" w:rsidR="002E5094" w:rsidRDefault="002E5094">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98D886C" w14:textId="77777777" w:rsidR="002E5094" w:rsidRDefault="002E5094">
            <w:pPr>
              <w:pStyle w:val="TAL"/>
              <w:rPr>
                <w:rFonts w:cs="Arial"/>
                <w:szCs w:val="18"/>
                <w:lang w:eastAsia="zh-CN"/>
              </w:rPr>
            </w:pPr>
            <w:r>
              <w:rPr>
                <w:rFonts w:cs="Arial"/>
                <w:szCs w:val="18"/>
                <w:lang w:eastAsia="zh-CN"/>
              </w:rPr>
              <w:t>Indicate the ATSSS capability of the UPF.</w:t>
            </w:r>
          </w:p>
          <w:p w14:paraId="25B7853B"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7EF4CA" w14:textId="77777777" w:rsidR="002E5094" w:rsidRDefault="002E5094">
            <w:pPr>
              <w:pStyle w:val="TAL"/>
              <w:keepNext w:val="0"/>
            </w:pPr>
            <w:r>
              <w:t xml:space="preserve">type: </w:t>
            </w:r>
            <w:r>
              <w:rPr>
                <w:lang w:eastAsia="zh-CN"/>
              </w:rPr>
              <w:t>AtsssCapability</w:t>
            </w:r>
          </w:p>
          <w:p w14:paraId="7D81A060" w14:textId="77777777" w:rsidR="002E5094" w:rsidRDefault="002E5094">
            <w:pPr>
              <w:pStyle w:val="TAL"/>
              <w:keepNext w:val="0"/>
            </w:pPr>
            <w:r>
              <w:t>multiplicity: 1</w:t>
            </w:r>
          </w:p>
          <w:p w14:paraId="70F28F83" w14:textId="77777777" w:rsidR="002E5094" w:rsidRDefault="002E5094">
            <w:pPr>
              <w:pStyle w:val="TAL"/>
              <w:keepNext w:val="0"/>
            </w:pPr>
            <w:r>
              <w:t>isOrdered: N/A</w:t>
            </w:r>
          </w:p>
          <w:p w14:paraId="2478928C" w14:textId="77777777" w:rsidR="002E5094" w:rsidRDefault="002E5094">
            <w:pPr>
              <w:pStyle w:val="TAL"/>
              <w:keepNext w:val="0"/>
            </w:pPr>
            <w:r>
              <w:t>isUnique: N/A</w:t>
            </w:r>
          </w:p>
          <w:p w14:paraId="409AC55F" w14:textId="77777777" w:rsidR="002E5094" w:rsidRDefault="002E5094">
            <w:pPr>
              <w:pStyle w:val="TAL"/>
              <w:keepNext w:val="0"/>
            </w:pPr>
            <w:r>
              <w:t>defaultValue: False</w:t>
            </w:r>
          </w:p>
          <w:p w14:paraId="0C92B66A" w14:textId="77777777" w:rsidR="002E5094" w:rsidRDefault="002E5094">
            <w:pPr>
              <w:pStyle w:val="TAL"/>
              <w:keepNext w:val="0"/>
            </w:pPr>
            <w:r>
              <w:t>isNullable: False</w:t>
            </w:r>
          </w:p>
        </w:tc>
      </w:tr>
      <w:tr w:rsidR="002E5094" w14:paraId="08D5950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F68890" w14:textId="77777777" w:rsidR="002E5094" w:rsidRDefault="002E509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5E1C943" w14:textId="77777777" w:rsidR="002E5094" w:rsidRDefault="002E509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1F2FE16" w14:textId="77777777" w:rsidR="002E5094" w:rsidRDefault="002E5094">
            <w:pPr>
              <w:pStyle w:val="TAL"/>
              <w:rPr>
                <w:rFonts w:cs="Arial"/>
                <w:szCs w:val="18"/>
                <w:lang w:val="en-US" w:eastAsia="zh-CN"/>
              </w:rPr>
            </w:pPr>
          </w:p>
          <w:p w14:paraId="020A574E" w14:textId="77777777" w:rsidR="002E5094" w:rsidRDefault="002E5094">
            <w:pPr>
              <w:pStyle w:val="TAL"/>
              <w:rPr>
                <w:rFonts w:cs="Arial"/>
                <w:szCs w:val="18"/>
              </w:rPr>
            </w:pPr>
            <w:r>
              <w:rPr>
                <w:lang w:eastAsia="zh-CN"/>
              </w:rPr>
              <w:t>allowedValues:</w:t>
            </w:r>
          </w:p>
          <w:p w14:paraId="61C3FF7C" w14:textId="77777777" w:rsidR="002E5094" w:rsidRDefault="002E509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2D2213" w14:textId="77777777" w:rsidR="002E5094" w:rsidRDefault="002E5094">
            <w:pPr>
              <w:pStyle w:val="TAL"/>
              <w:keepNext w:val="0"/>
            </w:pPr>
            <w:r>
              <w:t xml:space="preserve">type: </w:t>
            </w:r>
            <w:r>
              <w:rPr>
                <w:lang w:val="en-US" w:eastAsia="zh-CN"/>
              </w:rPr>
              <w:t>Boolean</w:t>
            </w:r>
          </w:p>
          <w:p w14:paraId="5980FE34" w14:textId="77777777" w:rsidR="002E5094" w:rsidRDefault="002E5094">
            <w:pPr>
              <w:pStyle w:val="TAL"/>
              <w:keepNext w:val="0"/>
            </w:pPr>
            <w:r>
              <w:t>multiplicity: 1</w:t>
            </w:r>
          </w:p>
          <w:p w14:paraId="44A4FFC9" w14:textId="77777777" w:rsidR="002E5094" w:rsidRDefault="002E5094">
            <w:pPr>
              <w:pStyle w:val="TAL"/>
              <w:keepNext w:val="0"/>
            </w:pPr>
            <w:r>
              <w:t>isOrdered: N/A</w:t>
            </w:r>
          </w:p>
          <w:p w14:paraId="08F59545" w14:textId="77777777" w:rsidR="002E5094" w:rsidRDefault="002E5094">
            <w:pPr>
              <w:pStyle w:val="TAL"/>
              <w:keepNext w:val="0"/>
            </w:pPr>
            <w:r>
              <w:t>isUnique: N/A</w:t>
            </w:r>
          </w:p>
          <w:p w14:paraId="506C23F9" w14:textId="77777777" w:rsidR="002E5094" w:rsidRDefault="002E5094">
            <w:pPr>
              <w:pStyle w:val="TAL"/>
              <w:keepNext w:val="0"/>
            </w:pPr>
            <w:r>
              <w:t>defaultValue: False</w:t>
            </w:r>
          </w:p>
          <w:p w14:paraId="5FACF23A" w14:textId="77777777" w:rsidR="002E5094" w:rsidRDefault="002E5094">
            <w:pPr>
              <w:pStyle w:val="TAL"/>
              <w:keepNext w:val="0"/>
            </w:pPr>
            <w:r>
              <w:t>isNullable: False</w:t>
            </w:r>
          </w:p>
        </w:tc>
      </w:tr>
      <w:tr w:rsidR="002E5094" w14:paraId="2D1C5E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408D7" w14:textId="77777777" w:rsidR="002E5094" w:rsidRDefault="002E509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F93CFE8" w14:textId="77777777" w:rsidR="002E5094" w:rsidRDefault="002E509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49BF324" w14:textId="77777777" w:rsidR="002E5094" w:rsidRDefault="002E5094">
            <w:pPr>
              <w:pStyle w:val="TAL"/>
              <w:rPr>
                <w:rFonts w:cs="Arial"/>
                <w:szCs w:val="18"/>
                <w:lang w:val="en-US" w:eastAsia="zh-CN"/>
              </w:rPr>
            </w:pPr>
          </w:p>
          <w:p w14:paraId="3DCB694C" w14:textId="77777777" w:rsidR="002E5094" w:rsidRDefault="002E5094">
            <w:pPr>
              <w:pStyle w:val="TAL"/>
              <w:rPr>
                <w:rFonts w:cs="Arial"/>
                <w:szCs w:val="18"/>
              </w:rPr>
            </w:pPr>
            <w:r>
              <w:rPr>
                <w:lang w:eastAsia="zh-CN"/>
              </w:rPr>
              <w:t>allowedValues:</w:t>
            </w:r>
          </w:p>
          <w:p w14:paraId="3F934B72" w14:textId="77777777" w:rsidR="002E5094" w:rsidRDefault="002E509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0C22F28" w14:textId="77777777" w:rsidR="002E5094" w:rsidRDefault="002E5094">
            <w:pPr>
              <w:pStyle w:val="TAL"/>
              <w:keepNext w:val="0"/>
            </w:pPr>
            <w:r>
              <w:t xml:space="preserve">type: </w:t>
            </w:r>
            <w:r>
              <w:rPr>
                <w:lang w:val="en-US" w:eastAsia="zh-CN"/>
              </w:rPr>
              <w:t>Boolean</w:t>
            </w:r>
          </w:p>
          <w:p w14:paraId="0497C3BD" w14:textId="77777777" w:rsidR="002E5094" w:rsidRDefault="002E5094">
            <w:pPr>
              <w:pStyle w:val="TAL"/>
              <w:keepNext w:val="0"/>
            </w:pPr>
            <w:r>
              <w:t>multiplicity: 1</w:t>
            </w:r>
          </w:p>
          <w:p w14:paraId="4D3CD199" w14:textId="77777777" w:rsidR="002E5094" w:rsidRDefault="002E5094">
            <w:pPr>
              <w:pStyle w:val="TAL"/>
              <w:keepNext w:val="0"/>
            </w:pPr>
            <w:r>
              <w:t>isOrdered: N/A</w:t>
            </w:r>
          </w:p>
          <w:p w14:paraId="3141AD4E" w14:textId="77777777" w:rsidR="002E5094" w:rsidRDefault="002E5094">
            <w:pPr>
              <w:pStyle w:val="TAL"/>
              <w:keepNext w:val="0"/>
            </w:pPr>
            <w:r>
              <w:t>isUnique: N/A</w:t>
            </w:r>
          </w:p>
          <w:p w14:paraId="3FA25131" w14:textId="77777777" w:rsidR="002E5094" w:rsidRDefault="002E5094">
            <w:pPr>
              <w:pStyle w:val="TAL"/>
              <w:keepNext w:val="0"/>
            </w:pPr>
            <w:r>
              <w:t>defaultValue: False</w:t>
            </w:r>
          </w:p>
          <w:p w14:paraId="5111A60F" w14:textId="77777777" w:rsidR="002E5094" w:rsidRDefault="002E5094">
            <w:pPr>
              <w:pStyle w:val="TAL"/>
              <w:keepNext w:val="0"/>
            </w:pPr>
            <w:r>
              <w:t>isNullable: False</w:t>
            </w:r>
          </w:p>
        </w:tc>
      </w:tr>
      <w:tr w:rsidR="002E5094" w14:paraId="14AD72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022D1" w14:textId="77777777" w:rsidR="002E5094" w:rsidRDefault="002E5094">
            <w:pPr>
              <w:pStyle w:val="TAL"/>
              <w:keepNext w:val="0"/>
              <w:rPr>
                <w:rFonts w:ascii="Courier New" w:hAnsi="Courier New" w:cs="Courier New"/>
              </w:rPr>
            </w:pPr>
            <w:r>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72478E0" w14:textId="77777777" w:rsidR="002E5094" w:rsidRDefault="002E509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D3E181E" w14:textId="77777777" w:rsidR="002E5094" w:rsidRDefault="002E5094">
            <w:pPr>
              <w:pStyle w:val="TAL"/>
              <w:rPr>
                <w:rFonts w:cs="Arial"/>
                <w:szCs w:val="18"/>
                <w:lang w:val="en-US" w:eastAsia="zh-CN"/>
              </w:rPr>
            </w:pPr>
          </w:p>
          <w:p w14:paraId="52302292" w14:textId="77777777" w:rsidR="002E5094" w:rsidRDefault="002E5094">
            <w:pPr>
              <w:pStyle w:val="TAL"/>
              <w:rPr>
                <w:rFonts w:cs="Arial"/>
                <w:szCs w:val="18"/>
              </w:rPr>
            </w:pPr>
            <w:r>
              <w:rPr>
                <w:lang w:eastAsia="zh-CN"/>
              </w:rPr>
              <w:t>allowedValues:</w:t>
            </w:r>
          </w:p>
          <w:p w14:paraId="1BAB15A1" w14:textId="77777777" w:rsidR="002E5094" w:rsidRDefault="002E5094">
            <w:pPr>
              <w:pStyle w:val="TAL"/>
              <w:rPr>
                <w:rFonts w:cs="Arial"/>
                <w:szCs w:val="18"/>
                <w:lang w:val="en-US" w:eastAsia="zh-CN"/>
              </w:rPr>
            </w:pPr>
            <w:r>
              <w:rPr>
                <w:rFonts w:cs="Arial"/>
                <w:szCs w:val="18"/>
                <w:lang w:val="en-US" w:eastAsia="zh-CN"/>
              </w:rPr>
              <w:t>True: Supported</w:t>
            </w:r>
          </w:p>
          <w:p w14:paraId="0D698C1F" w14:textId="77777777" w:rsidR="002E5094" w:rsidRDefault="002E509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5313171" w14:textId="77777777" w:rsidR="002E5094" w:rsidRDefault="002E5094">
            <w:pPr>
              <w:pStyle w:val="TAL"/>
              <w:keepNext w:val="0"/>
            </w:pPr>
            <w:r>
              <w:t xml:space="preserve">type: </w:t>
            </w:r>
            <w:r>
              <w:rPr>
                <w:lang w:val="en-US" w:eastAsia="zh-CN"/>
              </w:rPr>
              <w:t>Boolean</w:t>
            </w:r>
          </w:p>
          <w:p w14:paraId="6B428E05" w14:textId="77777777" w:rsidR="002E5094" w:rsidRDefault="002E5094">
            <w:pPr>
              <w:pStyle w:val="TAL"/>
              <w:keepNext w:val="0"/>
            </w:pPr>
            <w:r>
              <w:t>multiplicity: 1</w:t>
            </w:r>
          </w:p>
          <w:p w14:paraId="734F4B14" w14:textId="77777777" w:rsidR="002E5094" w:rsidRDefault="002E5094">
            <w:pPr>
              <w:pStyle w:val="TAL"/>
              <w:keepNext w:val="0"/>
            </w:pPr>
            <w:r>
              <w:t>isOrdered: N/A</w:t>
            </w:r>
          </w:p>
          <w:p w14:paraId="44002272" w14:textId="77777777" w:rsidR="002E5094" w:rsidRDefault="002E5094">
            <w:pPr>
              <w:pStyle w:val="TAL"/>
              <w:keepNext w:val="0"/>
            </w:pPr>
            <w:r>
              <w:t>isUnique: N/A</w:t>
            </w:r>
          </w:p>
          <w:p w14:paraId="543643B5" w14:textId="77777777" w:rsidR="002E5094" w:rsidRDefault="002E5094">
            <w:pPr>
              <w:pStyle w:val="TAL"/>
              <w:keepNext w:val="0"/>
            </w:pPr>
            <w:r>
              <w:t>defaultValue: False</w:t>
            </w:r>
          </w:p>
          <w:p w14:paraId="40D05DDB" w14:textId="77777777" w:rsidR="002E5094" w:rsidRDefault="002E5094">
            <w:pPr>
              <w:pStyle w:val="TAL"/>
              <w:keepNext w:val="0"/>
            </w:pPr>
            <w:r>
              <w:t>isNullable: False</w:t>
            </w:r>
          </w:p>
        </w:tc>
      </w:tr>
      <w:tr w:rsidR="002E5094" w14:paraId="7FD4C5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B42DD" w14:textId="77777777" w:rsidR="002E5094" w:rsidRDefault="002E5094">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410276" w14:textId="77777777" w:rsidR="002E5094" w:rsidRDefault="002E5094">
            <w:pPr>
              <w:pStyle w:val="TAL"/>
              <w:rPr>
                <w:rFonts w:cs="Arial"/>
                <w:szCs w:val="18"/>
              </w:rPr>
            </w:pPr>
            <w:r>
              <w:rPr>
                <w:rFonts w:cs="Arial"/>
                <w:szCs w:val="18"/>
              </w:rPr>
              <w:t>Indicates whether the UPF supports allocating UE IP addresses/prefixes.</w:t>
            </w:r>
          </w:p>
          <w:p w14:paraId="0F082B1B" w14:textId="77777777" w:rsidR="002E5094" w:rsidRDefault="002E5094">
            <w:pPr>
              <w:pStyle w:val="TAL"/>
              <w:rPr>
                <w:rFonts w:cs="Arial"/>
                <w:szCs w:val="18"/>
              </w:rPr>
            </w:pPr>
          </w:p>
          <w:p w14:paraId="476A742A" w14:textId="77777777" w:rsidR="002E5094" w:rsidRDefault="002E5094">
            <w:pPr>
              <w:pStyle w:val="TAL"/>
              <w:rPr>
                <w:rFonts w:cs="Arial"/>
                <w:szCs w:val="18"/>
              </w:rPr>
            </w:pPr>
            <w:r>
              <w:rPr>
                <w:lang w:eastAsia="zh-CN"/>
              </w:rPr>
              <w:t>allowedValues:</w:t>
            </w:r>
          </w:p>
          <w:p w14:paraId="59F7426D"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DBC4143" w14:textId="77777777" w:rsidR="002E5094" w:rsidRDefault="002E5094">
            <w:pPr>
              <w:pStyle w:val="TAL"/>
              <w:keepNext w:val="0"/>
            </w:pPr>
            <w:r>
              <w:t xml:space="preserve">type: </w:t>
            </w:r>
            <w:r>
              <w:rPr>
                <w:rFonts w:cs="Arial"/>
                <w:szCs w:val="18"/>
              </w:rPr>
              <w:t>Boolean</w:t>
            </w:r>
          </w:p>
          <w:p w14:paraId="3A20963C" w14:textId="77777777" w:rsidR="002E5094" w:rsidRDefault="002E5094">
            <w:pPr>
              <w:pStyle w:val="TAL"/>
              <w:keepNext w:val="0"/>
            </w:pPr>
            <w:r>
              <w:t>multiplicity: 1</w:t>
            </w:r>
          </w:p>
          <w:p w14:paraId="0F304F0C" w14:textId="77777777" w:rsidR="002E5094" w:rsidRDefault="002E5094">
            <w:pPr>
              <w:pStyle w:val="TAL"/>
              <w:keepNext w:val="0"/>
            </w:pPr>
            <w:r>
              <w:t>isOrdered: N/A</w:t>
            </w:r>
          </w:p>
          <w:p w14:paraId="4B552B44" w14:textId="77777777" w:rsidR="002E5094" w:rsidRDefault="002E5094">
            <w:pPr>
              <w:pStyle w:val="TAL"/>
              <w:keepNext w:val="0"/>
            </w:pPr>
            <w:r>
              <w:t>isUnique: N/A</w:t>
            </w:r>
          </w:p>
          <w:p w14:paraId="1D69BA7A" w14:textId="77777777" w:rsidR="002E5094" w:rsidRDefault="002E5094">
            <w:pPr>
              <w:pStyle w:val="TAL"/>
              <w:keepNext w:val="0"/>
            </w:pPr>
            <w:r>
              <w:t>defaultValue: False</w:t>
            </w:r>
          </w:p>
          <w:p w14:paraId="7C23ADF0" w14:textId="77777777" w:rsidR="002E5094" w:rsidRDefault="002E5094">
            <w:pPr>
              <w:pStyle w:val="TAL"/>
              <w:keepNext w:val="0"/>
            </w:pPr>
            <w:r>
              <w:t>isNullable: False</w:t>
            </w:r>
          </w:p>
        </w:tc>
      </w:tr>
      <w:tr w:rsidR="002E5094" w14:paraId="313657A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1F138" w14:textId="77777777" w:rsidR="002E5094" w:rsidRDefault="002E5094">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7FAFA783" w14:textId="77777777" w:rsidR="002E5094" w:rsidRDefault="002E5094">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10BA594F" w14:textId="77777777" w:rsidR="002E5094" w:rsidRDefault="002E5094">
            <w:pPr>
              <w:pStyle w:val="TAL"/>
              <w:keepNext w:val="0"/>
            </w:pPr>
            <w:r>
              <w:t xml:space="preserve">type: </w:t>
            </w:r>
            <w:r>
              <w:rPr>
                <w:lang w:eastAsia="zh-CN"/>
              </w:rPr>
              <w:t>IpInterface</w:t>
            </w:r>
          </w:p>
          <w:p w14:paraId="5800E3F8" w14:textId="77777777" w:rsidR="002E5094" w:rsidRDefault="002E5094">
            <w:pPr>
              <w:pStyle w:val="TAL"/>
              <w:keepNext w:val="0"/>
            </w:pPr>
            <w:r>
              <w:t>multiplicity: 1</w:t>
            </w:r>
          </w:p>
          <w:p w14:paraId="35368ABE" w14:textId="77777777" w:rsidR="002E5094" w:rsidRDefault="002E5094">
            <w:pPr>
              <w:pStyle w:val="TAL"/>
              <w:keepNext w:val="0"/>
            </w:pPr>
            <w:r>
              <w:t>isOrdered: N/A</w:t>
            </w:r>
          </w:p>
          <w:p w14:paraId="08757936" w14:textId="77777777" w:rsidR="002E5094" w:rsidRDefault="002E5094">
            <w:pPr>
              <w:pStyle w:val="TAL"/>
              <w:keepNext w:val="0"/>
            </w:pPr>
            <w:r>
              <w:t>isUnique: N/A</w:t>
            </w:r>
          </w:p>
          <w:p w14:paraId="1DB7CC75" w14:textId="77777777" w:rsidR="002E5094" w:rsidRDefault="002E5094">
            <w:pPr>
              <w:pStyle w:val="TAL"/>
              <w:keepNext w:val="0"/>
            </w:pPr>
            <w:r>
              <w:t>defaultValue: False</w:t>
            </w:r>
          </w:p>
          <w:p w14:paraId="2F2B750E" w14:textId="77777777" w:rsidR="002E5094" w:rsidRDefault="002E5094">
            <w:pPr>
              <w:pStyle w:val="TAL"/>
              <w:keepNext w:val="0"/>
            </w:pPr>
            <w:r>
              <w:t>isNullable: False</w:t>
            </w:r>
          </w:p>
        </w:tc>
      </w:tr>
      <w:tr w:rsidR="002E5094" w14:paraId="6DC888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E6D87" w14:textId="77777777" w:rsidR="002E5094" w:rsidRDefault="002E5094">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664C9A2D" w14:textId="77777777" w:rsidR="002E5094" w:rsidRDefault="002E5094">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23C38ACA" w14:textId="77777777" w:rsidR="002E5094" w:rsidRDefault="002E5094">
            <w:pPr>
              <w:pStyle w:val="TAL"/>
              <w:keepNext w:val="0"/>
            </w:pPr>
            <w:r>
              <w:t xml:space="preserve">type: </w:t>
            </w:r>
            <w:r>
              <w:rPr>
                <w:lang w:eastAsia="zh-CN"/>
              </w:rPr>
              <w:t>IpInterface</w:t>
            </w:r>
          </w:p>
          <w:p w14:paraId="1FB02414" w14:textId="77777777" w:rsidR="002E5094" w:rsidRDefault="002E5094">
            <w:pPr>
              <w:pStyle w:val="TAL"/>
              <w:keepNext w:val="0"/>
            </w:pPr>
            <w:r>
              <w:t>multiplicity: 1</w:t>
            </w:r>
          </w:p>
          <w:p w14:paraId="4364CBB0" w14:textId="77777777" w:rsidR="002E5094" w:rsidRDefault="002E5094">
            <w:pPr>
              <w:pStyle w:val="TAL"/>
              <w:keepNext w:val="0"/>
            </w:pPr>
            <w:r>
              <w:t>isOrdered: N/A</w:t>
            </w:r>
          </w:p>
          <w:p w14:paraId="0CE6F02A" w14:textId="77777777" w:rsidR="002E5094" w:rsidRDefault="002E5094">
            <w:pPr>
              <w:pStyle w:val="TAL"/>
              <w:keepNext w:val="0"/>
            </w:pPr>
            <w:r>
              <w:t>isUnique: N/A</w:t>
            </w:r>
          </w:p>
          <w:p w14:paraId="12982AD7" w14:textId="77777777" w:rsidR="002E5094" w:rsidRDefault="002E5094">
            <w:pPr>
              <w:pStyle w:val="TAL"/>
              <w:keepNext w:val="0"/>
            </w:pPr>
            <w:r>
              <w:t>defaultValue: False</w:t>
            </w:r>
          </w:p>
          <w:p w14:paraId="72B03AB1" w14:textId="77777777" w:rsidR="002E5094" w:rsidRDefault="002E5094">
            <w:pPr>
              <w:pStyle w:val="TAL"/>
              <w:keepNext w:val="0"/>
            </w:pPr>
            <w:r>
              <w:t>isNullable: False</w:t>
            </w:r>
          </w:p>
        </w:tc>
      </w:tr>
      <w:tr w:rsidR="002E5094" w14:paraId="6528D6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1CBACE" w14:textId="77777777" w:rsidR="002E5094" w:rsidRDefault="002E5094">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06373AF2" w14:textId="77777777" w:rsidR="002E5094" w:rsidRDefault="002E5094">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0FDCFBAE" w14:textId="77777777" w:rsidR="002E5094" w:rsidRDefault="002E5094">
            <w:pPr>
              <w:pStyle w:val="TAL"/>
              <w:keepNext w:val="0"/>
            </w:pPr>
            <w:r>
              <w:t xml:space="preserve">type: </w:t>
            </w:r>
            <w:r>
              <w:rPr>
                <w:lang w:eastAsia="zh-CN"/>
              </w:rPr>
              <w:t>IpInterface</w:t>
            </w:r>
          </w:p>
          <w:p w14:paraId="2BB00AAB" w14:textId="77777777" w:rsidR="002E5094" w:rsidRDefault="002E5094">
            <w:pPr>
              <w:pStyle w:val="TAL"/>
              <w:keepNext w:val="0"/>
            </w:pPr>
            <w:r>
              <w:t>multiplicity: 1</w:t>
            </w:r>
          </w:p>
          <w:p w14:paraId="1B960E67" w14:textId="77777777" w:rsidR="002E5094" w:rsidRDefault="002E5094">
            <w:pPr>
              <w:pStyle w:val="TAL"/>
              <w:keepNext w:val="0"/>
            </w:pPr>
            <w:r>
              <w:t>isOrdered: N/A</w:t>
            </w:r>
          </w:p>
          <w:p w14:paraId="66B33572" w14:textId="77777777" w:rsidR="002E5094" w:rsidRDefault="002E5094">
            <w:pPr>
              <w:pStyle w:val="TAL"/>
              <w:keepNext w:val="0"/>
            </w:pPr>
            <w:r>
              <w:t>isUnique: N/A</w:t>
            </w:r>
          </w:p>
          <w:p w14:paraId="041640D1" w14:textId="77777777" w:rsidR="002E5094" w:rsidRDefault="002E5094">
            <w:pPr>
              <w:pStyle w:val="TAL"/>
              <w:keepNext w:val="0"/>
            </w:pPr>
            <w:r>
              <w:t>defaultValue: False</w:t>
            </w:r>
          </w:p>
          <w:p w14:paraId="64C142B4" w14:textId="77777777" w:rsidR="002E5094" w:rsidRDefault="002E5094">
            <w:pPr>
              <w:pStyle w:val="TAL"/>
              <w:keepNext w:val="0"/>
            </w:pPr>
            <w:r>
              <w:t>isNullable: False</w:t>
            </w:r>
          </w:p>
        </w:tc>
      </w:tr>
      <w:tr w:rsidR="002E5094" w14:paraId="619F7B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331AE" w14:textId="77777777" w:rsidR="002E5094" w:rsidRDefault="002E5094">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D55C750" w14:textId="77777777" w:rsidR="002E5094" w:rsidRDefault="002E5094">
            <w:pPr>
              <w:pStyle w:val="TAL"/>
              <w:rPr>
                <w:rFonts w:cs="Arial"/>
                <w:szCs w:val="18"/>
              </w:rPr>
            </w:pPr>
            <w:r>
              <w:rPr>
                <w:rFonts w:cs="Arial"/>
                <w:szCs w:val="18"/>
              </w:rPr>
              <w:t>Indicates whether the UPF supports redundant GTP-U path.</w:t>
            </w:r>
          </w:p>
          <w:p w14:paraId="3ECC1F81" w14:textId="77777777" w:rsidR="002E5094" w:rsidRDefault="002E5094">
            <w:pPr>
              <w:pStyle w:val="TAL"/>
              <w:rPr>
                <w:rFonts w:cs="Arial"/>
                <w:szCs w:val="18"/>
              </w:rPr>
            </w:pPr>
          </w:p>
          <w:p w14:paraId="37E170BB" w14:textId="77777777" w:rsidR="002E5094" w:rsidRDefault="002E5094">
            <w:pPr>
              <w:pStyle w:val="TAL"/>
              <w:rPr>
                <w:rFonts w:cs="Arial"/>
                <w:szCs w:val="18"/>
              </w:rPr>
            </w:pPr>
            <w:r>
              <w:rPr>
                <w:lang w:eastAsia="zh-CN"/>
              </w:rPr>
              <w:t>allowedValues:</w:t>
            </w:r>
          </w:p>
          <w:p w14:paraId="5EAE79BE" w14:textId="77777777" w:rsidR="002E5094" w:rsidRDefault="002E5094">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681569F" w14:textId="77777777" w:rsidR="002E5094" w:rsidRDefault="002E5094">
            <w:pPr>
              <w:pStyle w:val="TAL"/>
              <w:keepNext w:val="0"/>
            </w:pPr>
            <w:r>
              <w:t xml:space="preserve">type: </w:t>
            </w:r>
            <w:r>
              <w:rPr>
                <w:rFonts w:cs="Arial"/>
                <w:szCs w:val="18"/>
              </w:rPr>
              <w:t>Boolean</w:t>
            </w:r>
          </w:p>
          <w:p w14:paraId="0AE5017C" w14:textId="77777777" w:rsidR="002E5094" w:rsidRDefault="002E5094">
            <w:pPr>
              <w:pStyle w:val="TAL"/>
              <w:keepNext w:val="0"/>
            </w:pPr>
            <w:r>
              <w:t>multiplicity: 1</w:t>
            </w:r>
          </w:p>
          <w:p w14:paraId="0E769EDB" w14:textId="77777777" w:rsidR="002E5094" w:rsidRDefault="002E5094">
            <w:pPr>
              <w:pStyle w:val="TAL"/>
              <w:keepNext w:val="0"/>
            </w:pPr>
            <w:r>
              <w:t>isOrdered: N/A</w:t>
            </w:r>
          </w:p>
          <w:p w14:paraId="77B902DC" w14:textId="77777777" w:rsidR="002E5094" w:rsidRDefault="002E5094">
            <w:pPr>
              <w:pStyle w:val="TAL"/>
              <w:keepNext w:val="0"/>
            </w:pPr>
            <w:r>
              <w:t>isUnique: N/A</w:t>
            </w:r>
          </w:p>
          <w:p w14:paraId="0FAFA0D2" w14:textId="77777777" w:rsidR="002E5094" w:rsidRDefault="002E5094">
            <w:pPr>
              <w:pStyle w:val="TAL"/>
              <w:keepNext w:val="0"/>
            </w:pPr>
            <w:r>
              <w:t>defaultValue: False</w:t>
            </w:r>
          </w:p>
          <w:p w14:paraId="5FB9452B" w14:textId="77777777" w:rsidR="002E5094" w:rsidRDefault="002E5094">
            <w:pPr>
              <w:pStyle w:val="TAL"/>
              <w:keepNext w:val="0"/>
            </w:pPr>
            <w:r>
              <w:t>isNullable: False</w:t>
            </w:r>
          </w:p>
        </w:tc>
      </w:tr>
      <w:tr w:rsidR="002E5094" w14:paraId="6E2E800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85763" w14:textId="77777777" w:rsidR="002E5094" w:rsidRDefault="002E5094">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84D4495" w14:textId="77777777" w:rsidR="002E5094" w:rsidRDefault="002E509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4CFD3E" w14:textId="77777777" w:rsidR="002E5094" w:rsidRDefault="002E5094">
            <w:pPr>
              <w:pStyle w:val="TAL"/>
            </w:pPr>
          </w:p>
          <w:p w14:paraId="6F9C09C3" w14:textId="77777777" w:rsidR="002E5094" w:rsidRDefault="002E5094">
            <w:pPr>
              <w:pStyle w:val="TAL"/>
              <w:rPr>
                <w:rFonts w:cs="Arial"/>
                <w:szCs w:val="18"/>
              </w:rPr>
            </w:pPr>
            <w:r>
              <w:rPr>
                <w:lang w:eastAsia="zh-CN"/>
              </w:rPr>
              <w:t>allowedValues:</w:t>
            </w:r>
          </w:p>
          <w:p w14:paraId="502F80AA" w14:textId="77777777" w:rsidR="002E5094" w:rsidRDefault="002E5094">
            <w:pPr>
              <w:pStyle w:val="TAL"/>
            </w:pPr>
            <w:r>
              <w:t>True: The UPF is configured for IPUPS.</w:t>
            </w:r>
          </w:p>
          <w:p w14:paraId="4967D94B" w14:textId="77777777" w:rsidR="002E5094" w:rsidRDefault="002E509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3007DC6D" w14:textId="77777777" w:rsidR="002E5094" w:rsidRDefault="002E5094">
            <w:pPr>
              <w:pStyle w:val="TAL"/>
              <w:keepNext w:val="0"/>
            </w:pPr>
            <w:r>
              <w:t xml:space="preserve">type: </w:t>
            </w:r>
            <w:r>
              <w:rPr>
                <w:rFonts w:cs="Arial"/>
                <w:szCs w:val="18"/>
              </w:rPr>
              <w:t>Boolean</w:t>
            </w:r>
          </w:p>
          <w:p w14:paraId="38A014B2" w14:textId="77777777" w:rsidR="002E5094" w:rsidRDefault="002E5094">
            <w:pPr>
              <w:pStyle w:val="TAL"/>
              <w:keepNext w:val="0"/>
            </w:pPr>
            <w:r>
              <w:t>multiplicity: 1</w:t>
            </w:r>
          </w:p>
          <w:p w14:paraId="7046B4FF" w14:textId="77777777" w:rsidR="002E5094" w:rsidRDefault="002E5094">
            <w:pPr>
              <w:pStyle w:val="TAL"/>
              <w:keepNext w:val="0"/>
            </w:pPr>
            <w:r>
              <w:t>isOrdered: N/A</w:t>
            </w:r>
          </w:p>
          <w:p w14:paraId="639A8DA6" w14:textId="77777777" w:rsidR="002E5094" w:rsidRDefault="002E5094">
            <w:pPr>
              <w:pStyle w:val="TAL"/>
              <w:keepNext w:val="0"/>
            </w:pPr>
            <w:r>
              <w:t>isUnique: N/A</w:t>
            </w:r>
          </w:p>
          <w:p w14:paraId="3B39129D" w14:textId="77777777" w:rsidR="002E5094" w:rsidRDefault="002E5094">
            <w:pPr>
              <w:pStyle w:val="TAL"/>
              <w:keepNext w:val="0"/>
            </w:pPr>
            <w:r>
              <w:t>defaultValue: False</w:t>
            </w:r>
          </w:p>
          <w:p w14:paraId="178BEDCD" w14:textId="77777777" w:rsidR="002E5094" w:rsidRDefault="002E5094">
            <w:pPr>
              <w:pStyle w:val="TAL"/>
              <w:keepNext w:val="0"/>
            </w:pPr>
            <w:r>
              <w:t>isNullable: False</w:t>
            </w:r>
          </w:p>
        </w:tc>
      </w:tr>
      <w:tr w:rsidR="002E5094" w14:paraId="38A815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F1787D" w14:textId="77777777" w:rsidR="002E5094" w:rsidRDefault="002E5094">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2A809E2" w14:textId="77777777" w:rsidR="002E5094" w:rsidRDefault="002E5094">
            <w:pPr>
              <w:pStyle w:val="TAL"/>
              <w:rPr>
                <w:rFonts w:cs="Arial"/>
                <w:szCs w:val="18"/>
              </w:rPr>
            </w:pPr>
            <w:r>
              <w:rPr>
                <w:rFonts w:cs="Arial"/>
                <w:szCs w:val="18"/>
              </w:rPr>
              <w:t xml:space="preserve">Indicates whether the UPF is configured for data forwarding. </w:t>
            </w:r>
          </w:p>
          <w:p w14:paraId="738FFEF6" w14:textId="77777777" w:rsidR="002E5094" w:rsidRDefault="002E5094">
            <w:pPr>
              <w:pStyle w:val="TAL"/>
              <w:rPr>
                <w:rFonts w:cs="Arial"/>
                <w:szCs w:val="18"/>
              </w:rPr>
            </w:pPr>
          </w:p>
          <w:p w14:paraId="763517BA" w14:textId="77777777" w:rsidR="002E5094" w:rsidRDefault="002E509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DDC3E38" w14:textId="77777777" w:rsidR="002E5094" w:rsidRDefault="002E5094">
            <w:pPr>
              <w:pStyle w:val="TAL"/>
              <w:rPr>
                <w:rFonts w:cs="Arial"/>
                <w:szCs w:val="18"/>
              </w:rPr>
            </w:pPr>
          </w:p>
          <w:p w14:paraId="354BC9BA" w14:textId="77777777" w:rsidR="002E5094" w:rsidRDefault="002E5094">
            <w:pPr>
              <w:pStyle w:val="TAL"/>
              <w:rPr>
                <w:rFonts w:cs="Arial"/>
                <w:szCs w:val="18"/>
              </w:rPr>
            </w:pPr>
            <w:r>
              <w:rPr>
                <w:lang w:eastAsia="zh-CN"/>
              </w:rPr>
              <w:t>allowedValues:</w:t>
            </w:r>
          </w:p>
          <w:p w14:paraId="3786C740" w14:textId="77777777" w:rsidR="002E5094" w:rsidRDefault="002E5094">
            <w:pPr>
              <w:pStyle w:val="TAL"/>
              <w:rPr>
                <w:rFonts w:cs="Arial"/>
                <w:szCs w:val="18"/>
              </w:rPr>
            </w:pPr>
            <w:r>
              <w:rPr>
                <w:rFonts w:cs="Arial"/>
                <w:szCs w:val="18"/>
              </w:rPr>
              <w:t>True: the UPF is configured for data forwarding</w:t>
            </w:r>
          </w:p>
          <w:p w14:paraId="4896C48E" w14:textId="77777777" w:rsidR="002E5094" w:rsidRDefault="002E5094">
            <w:pPr>
              <w:pStyle w:val="TAL"/>
              <w:rPr>
                <w:rFonts w:cs="Arial"/>
                <w:szCs w:val="18"/>
              </w:rPr>
            </w:pPr>
            <w:r>
              <w:rPr>
                <w:rFonts w:cs="Arial"/>
                <w:szCs w:val="18"/>
              </w:rPr>
              <w:t>False: the UPF is not configured for data forwarding</w:t>
            </w:r>
          </w:p>
          <w:p w14:paraId="5AFF616A" w14:textId="77777777" w:rsidR="002E5094" w:rsidRDefault="002E5094">
            <w:pPr>
              <w:pStyle w:val="TAL"/>
              <w:rPr>
                <w:rFonts w:cs="Arial"/>
                <w:szCs w:val="18"/>
              </w:rPr>
            </w:pPr>
          </w:p>
          <w:p w14:paraId="1248F395" w14:textId="77777777" w:rsidR="002E5094" w:rsidRDefault="002E5094">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13B546F7" w14:textId="77777777" w:rsidR="002E5094" w:rsidRDefault="002E5094">
            <w:pPr>
              <w:pStyle w:val="TAL"/>
              <w:keepNext w:val="0"/>
            </w:pPr>
            <w:r>
              <w:t xml:space="preserve">type: </w:t>
            </w:r>
            <w:r>
              <w:rPr>
                <w:rFonts w:cs="Arial"/>
                <w:szCs w:val="18"/>
              </w:rPr>
              <w:t>Boolean</w:t>
            </w:r>
          </w:p>
          <w:p w14:paraId="2C702F2C" w14:textId="77777777" w:rsidR="002E5094" w:rsidRDefault="002E5094">
            <w:pPr>
              <w:pStyle w:val="TAL"/>
              <w:keepNext w:val="0"/>
            </w:pPr>
            <w:r>
              <w:t>multiplicity: 1</w:t>
            </w:r>
          </w:p>
          <w:p w14:paraId="66CE82B9" w14:textId="77777777" w:rsidR="002E5094" w:rsidRDefault="002E5094">
            <w:pPr>
              <w:pStyle w:val="TAL"/>
              <w:keepNext w:val="0"/>
            </w:pPr>
            <w:r>
              <w:t>isOrdered: N/A</w:t>
            </w:r>
          </w:p>
          <w:p w14:paraId="1B79E7F3" w14:textId="77777777" w:rsidR="002E5094" w:rsidRDefault="002E5094">
            <w:pPr>
              <w:pStyle w:val="TAL"/>
              <w:keepNext w:val="0"/>
            </w:pPr>
            <w:r>
              <w:t>isUnique: N/A</w:t>
            </w:r>
          </w:p>
          <w:p w14:paraId="2EC4089B" w14:textId="77777777" w:rsidR="002E5094" w:rsidRDefault="002E5094">
            <w:pPr>
              <w:pStyle w:val="TAL"/>
              <w:keepNext w:val="0"/>
            </w:pPr>
            <w:r>
              <w:t>defaultValue: False</w:t>
            </w:r>
          </w:p>
          <w:p w14:paraId="318AE60C" w14:textId="77777777" w:rsidR="002E5094" w:rsidRDefault="002E5094">
            <w:pPr>
              <w:pStyle w:val="TAL"/>
              <w:keepNext w:val="0"/>
            </w:pPr>
            <w:r>
              <w:t>isNullable: False</w:t>
            </w:r>
          </w:p>
        </w:tc>
      </w:tr>
      <w:tr w:rsidR="002E5094" w14:paraId="00020C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28EF7" w14:textId="77777777" w:rsidR="002E5094" w:rsidRDefault="002E5094">
            <w:pPr>
              <w:pStyle w:val="TAL"/>
              <w:keepNext w:val="0"/>
              <w:rPr>
                <w:rFonts w:ascii="Courier New" w:hAnsi="Courier New" w:cs="Courier New"/>
              </w:rPr>
            </w:pPr>
            <w:r>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436C87" w14:textId="77777777" w:rsidR="002E5094" w:rsidRDefault="002E5094">
            <w:pPr>
              <w:pStyle w:val="TAL"/>
              <w:rPr>
                <w:rFonts w:cs="Arial"/>
                <w:szCs w:val="18"/>
                <w:lang w:val="en-US"/>
              </w:rPr>
            </w:pPr>
            <w:r>
              <w:rPr>
                <w:rFonts w:cs="Arial"/>
                <w:szCs w:val="18"/>
                <w:lang w:val="en-US"/>
              </w:rPr>
              <w:t xml:space="preserve">Supported </w:t>
            </w:r>
            <w:r>
              <w:rPr>
                <w:rStyle w:val="Emphasis"/>
                <w:i w:val="0"/>
                <w:iCs/>
              </w:rPr>
              <w:t>Packet Forwarding Control Protocol</w:t>
            </w:r>
            <w:r>
              <w:t xml:space="preserve"> (</w:t>
            </w:r>
            <w:r>
              <w:rPr>
                <w:rFonts w:cs="Arial"/>
                <w:szCs w:val="18"/>
                <w:lang w:val="en-US"/>
              </w:rPr>
              <w:t>PFCP) Features.</w:t>
            </w:r>
          </w:p>
          <w:p w14:paraId="02A745DF" w14:textId="77777777" w:rsidR="002E5094" w:rsidRDefault="002E5094">
            <w:pPr>
              <w:pStyle w:val="TAL"/>
              <w:rPr>
                <w:rFonts w:cs="Arial"/>
                <w:szCs w:val="18"/>
                <w:lang w:val="en-US"/>
              </w:rPr>
            </w:pPr>
          </w:p>
          <w:p w14:paraId="663032C8" w14:textId="77777777" w:rsidR="002E5094" w:rsidRDefault="002E509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191A64" w14:textId="77777777" w:rsidR="002E5094" w:rsidRDefault="002E509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8166935" w14:textId="77777777" w:rsidR="002E5094" w:rsidRDefault="002E5094">
            <w:pPr>
              <w:pStyle w:val="TAL"/>
              <w:rPr>
                <w:highlight w:val="yellow"/>
              </w:rPr>
            </w:pPr>
          </w:p>
          <w:p w14:paraId="0ECF1243" w14:textId="77777777" w:rsidR="002E5094" w:rsidRDefault="002E5094">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FC5F7E" w14:textId="77777777" w:rsidR="002E5094" w:rsidRDefault="002E5094">
            <w:pPr>
              <w:pStyle w:val="TAL"/>
              <w:keepNext w:val="0"/>
            </w:pPr>
            <w:r>
              <w:t>type: String</w:t>
            </w:r>
          </w:p>
          <w:p w14:paraId="44E845BB" w14:textId="77777777" w:rsidR="002E5094" w:rsidRDefault="002E5094">
            <w:pPr>
              <w:pStyle w:val="TAL"/>
              <w:keepNext w:val="0"/>
            </w:pPr>
            <w:r>
              <w:t>multiplicity: 0..1</w:t>
            </w:r>
          </w:p>
          <w:p w14:paraId="1DC7F26C" w14:textId="77777777" w:rsidR="002E5094" w:rsidRDefault="002E5094">
            <w:pPr>
              <w:pStyle w:val="TAL"/>
              <w:keepNext w:val="0"/>
            </w:pPr>
            <w:r>
              <w:t>isOrdered: N/A</w:t>
            </w:r>
          </w:p>
          <w:p w14:paraId="1AABEAC2" w14:textId="77777777" w:rsidR="002E5094" w:rsidRDefault="002E5094">
            <w:pPr>
              <w:pStyle w:val="TAL"/>
              <w:keepNext w:val="0"/>
            </w:pPr>
            <w:r>
              <w:t>isUnique: N/A</w:t>
            </w:r>
          </w:p>
          <w:p w14:paraId="5059DFEE" w14:textId="77777777" w:rsidR="002E5094" w:rsidRDefault="002E5094">
            <w:pPr>
              <w:pStyle w:val="TAL"/>
              <w:keepNext w:val="0"/>
            </w:pPr>
            <w:r>
              <w:t>defaultValue: None</w:t>
            </w:r>
          </w:p>
          <w:p w14:paraId="22F083EE" w14:textId="77777777" w:rsidR="002E5094" w:rsidRDefault="002E5094">
            <w:pPr>
              <w:pStyle w:val="TAL"/>
              <w:keepNext w:val="0"/>
            </w:pPr>
            <w:r>
              <w:t>isNullable: False</w:t>
            </w:r>
          </w:p>
        </w:tc>
      </w:tr>
      <w:tr w:rsidR="002E5094" w14:paraId="1D93D4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50440" w14:textId="77777777" w:rsidR="002E5094" w:rsidRDefault="002E509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AA0EEFA" w14:textId="77777777" w:rsidR="002E5094" w:rsidRDefault="002E509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AFCF1D2" w14:textId="77777777" w:rsidR="002E5094" w:rsidRDefault="002E5094">
            <w:pPr>
              <w:pStyle w:val="TAL"/>
              <w:keepNext w:val="0"/>
            </w:pPr>
            <w:r>
              <w:t>Adjacent cells with this attribute equal to "FULL" are recommended to be considered as candidate cells to take over the coverage when the original cell state is about to be changed to energySaving.</w:t>
            </w:r>
          </w:p>
          <w:p w14:paraId="24D5C8A7" w14:textId="77777777" w:rsidR="002E5094" w:rsidRDefault="002E509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87F6D75" w14:textId="77777777" w:rsidR="002E5094" w:rsidRDefault="002E5094">
            <w:pPr>
              <w:pStyle w:val="TAL"/>
              <w:keepNext w:val="0"/>
              <w:rPr>
                <w:lang w:eastAsia="zh-CN"/>
              </w:rPr>
            </w:pPr>
          </w:p>
          <w:p w14:paraId="0B970397" w14:textId="77777777" w:rsidR="002E5094" w:rsidRDefault="002E5094">
            <w:pPr>
              <w:pStyle w:val="TAL"/>
              <w:keepNext w:val="0"/>
              <w:rPr>
                <w:lang w:eastAsia="zh-CN"/>
              </w:rPr>
            </w:pPr>
            <w:r>
              <w:t>allowedValues:</w:t>
            </w:r>
            <w:r>
              <w:rPr>
                <w:lang w:eastAsia="zh-CN"/>
              </w:rPr>
              <w:t xml:space="preserve"> NO, PARTIAL, </w:t>
            </w:r>
            <w:r>
              <w:rPr>
                <w:color w:val="000000"/>
              </w:rPr>
              <w:t>FULL</w:t>
            </w:r>
          </w:p>
          <w:p w14:paraId="3B71626A" w14:textId="77777777" w:rsidR="002E5094" w:rsidRDefault="002E509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D95CF2" w14:textId="77777777" w:rsidR="002E5094" w:rsidRDefault="002E5094">
            <w:pPr>
              <w:pStyle w:val="TAL"/>
              <w:keepNext w:val="0"/>
            </w:pPr>
            <w:r>
              <w:t>type: ENUM</w:t>
            </w:r>
          </w:p>
          <w:p w14:paraId="38CF5AA0" w14:textId="77777777" w:rsidR="002E5094" w:rsidRDefault="002E5094">
            <w:pPr>
              <w:pStyle w:val="TAL"/>
              <w:keepNext w:val="0"/>
            </w:pPr>
            <w:r>
              <w:t>multiplicity: 1</w:t>
            </w:r>
          </w:p>
          <w:p w14:paraId="05D47423" w14:textId="77777777" w:rsidR="002E5094" w:rsidRDefault="002E5094">
            <w:pPr>
              <w:pStyle w:val="TAL"/>
              <w:keepNext w:val="0"/>
            </w:pPr>
            <w:r>
              <w:t>isOrdered: N/A</w:t>
            </w:r>
          </w:p>
          <w:p w14:paraId="4278052F" w14:textId="77777777" w:rsidR="002E5094" w:rsidRDefault="002E5094">
            <w:pPr>
              <w:pStyle w:val="TAL"/>
              <w:keepNext w:val="0"/>
            </w:pPr>
            <w:r>
              <w:t>isUnique: N/A</w:t>
            </w:r>
          </w:p>
          <w:p w14:paraId="116BA4D5" w14:textId="77777777" w:rsidR="002E5094" w:rsidRDefault="002E5094">
            <w:pPr>
              <w:pStyle w:val="TAL"/>
              <w:keepNext w:val="0"/>
            </w:pPr>
            <w:r>
              <w:t>defaultValue: None</w:t>
            </w:r>
          </w:p>
          <w:p w14:paraId="699F412A" w14:textId="77777777" w:rsidR="002E5094" w:rsidRDefault="002E5094">
            <w:pPr>
              <w:pStyle w:val="TAL"/>
              <w:keepNext w:val="0"/>
            </w:pPr>
            <w:r>
              <w:t xml:space="preserve">isNullable: </w:t>
            </w:r>
            <w:r>
              <w:rPr>
                <w:rFonts w:cs="Arial"/>
                <w:szCs w:val="18"/>
              </w:rPr>
              <w:t>False</w:t>
            </w:r>
          </w:p>
        </w:tc>
      </w:tr>
      <w:tr w:rsidR="002E5094" w14:paraId="0EA3DF7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D2AF0" w14:textId="77777777" w:rsidR="002E5094" w:rsidRDefault="002E509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A75289B" w14:textId="77777777" w:rsidR="002E5094" w:rsidRDefault="002E509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BA39FF8" w14:textId="77777777" w:rsidR="002E5094" w:rsidRDefault="002E5094">
            <w:pPr>
              <w:keepLines/>
              <w:spacing w:after="0"/>
              <w:rPr>
                <w:rFonts w:ascii="Arial" w:hAnsi="Arial" w:cs="Arial"/>
                <w:sz w:val="18"/>
                <w:szCs w:val="18"/>
                <w:lang w:eastAsia="en-GB"/>
              </w:rPr>
            </w:pPr>
          </w:p>
          <w:p w14:paraId="3F3CC8E2" w14:textId="77777777" w:rsidR="002E5094" w:rsidRDefault="002E5094">
            <w:pPr>
              <w:keepLines/>
              <w:spacing w:after="0"/>
              <w:rPr>
                <w:rFonts w:ascii="Arial" w:hAnsi="Arial" w:cs="Arial"/>
                <w:sz w:val="18"/>
                <w:szCs w:val="18"/>
                <w:lang w:eastAsia="en-GB"/>
              </w:rPr>
            </w:pPr>
          </w:p>
          <w:p w14:paraId="19F34D23" w14:textId="77777777" w:rsidR="002E5094" w:rsidRDefault="002E509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5E2F2AF" w14:textId="77777777" w:rsidR="002E5094" w:rsidRDefault="002E5094">
            <w:pPr>
              <w:pStyle w:val="TAL"/>
              <w:keepNext w:val="0"/>
              <w:rPr>
                <w:rFonts w:cs="Arial"/>
                <w:szCs w:val="18"/>
                <w:lang w:eastAsia="zh-CN"/>
              </w:rPr>
            </w:pPr>
            <w:r>
              <w:rPr>
                <w:rFonts w:cs="Arial"/>
                <w:szCs w:val="18"/>
              </w:rPr>
              <w:t xml:space="preserve">type: </w:t>
            </w:r>
            <w:r>
              <w:rPr>
                <w:rFonts w:cs="Arial"/>
                <w:szCs w:val="18"/>
                <w:lang w:eastAsia="zh-CN"/>
              </w:rPr>
              <w:t>commModel</w:t>
            </w:r>
          </w:p>
          <w:p w14:paraId="0E84FB8B" w14:textId="77777777" w:rsidR="002E5094" w:rsidRDefault="002E5094">
            <w:pPr>
              <w:pStyle w:val="TAL"/>
              <w:keepNext w:val="0"/>
              <w:rPr>
                <w:rFonts w:cs="Arial"/>
                <w:szCs w:val="18"/>
              </w:rPr>
            </w:pPr>
            <w:r>
              <w:rPr>
                <w:rFonts w:cs="Arial"/>
                <w:szCs w:val="18"/>
              </w:rPr>
              <w:t xml:space="preserve">multiplicity: </w:t>
            </w:r>
            <w:r>
              <w:rPr>
                <w:rFonts w:cs="Arial"/>
                <w:snapToGrid w:val="0"/>
                <w:szCs w:val="18"/>
              </w:rPr>
              <w:t>1..*</w:t>
            </w:r>
          </w:p>
          <w:p w14:paraId="1EB2C06A" w14:textId="77777777" w:rsidR="002E5094" w:rsidRDefault="002E5094">
            <w:pPr>
              <w:pStyle w:val="TAL"/>
              <w:keepNext w:val="0"/>
              <w:rPr>
                <w:rFonts w:cs="Arial"/>
                <w:szCs w:val="18"/>
              </w:rPr>
            </w:pPr>
            <w:r>
              <w:rPr>
                <w:rFonts w:cs="Arial"/>
                <w:szCs w:val="18"/>
              </w:rPr>
              <w:t>isOrdered: False</w:t>
            </w:r>
          </w:p>
          <w:p w14:paraId="4A8C6FD5" w14:textId="77777777" w:rsidR="002E5094" w:rsidRDefault="002E5094">
            <w:pPr>
              <w:pStyle w:val="TAL"/>
              <w:keepNext w:val="0"/>
              <w:rPr>
                <w:rFonts w:cs="Arial"/>
                <w:szCs w:val="18"/>
              </w:rPr>
            </w:pPr>
            <w:r>
              <w:rPr>
                <w:rFonts w:cs="Arial"/>
                <w:szCs w:val="18"/>
              </w:rPr>
              <w:t>isUnique: True</w:t>
            </w:r>
          </w:p>
          <w:p w14:paraId="08AB299B" w14:textId="77777777" w:rsidR="002E5094" w:rsidRDefault="002E5094">
            <w:pPr>
              <w:pStyle w:val="TAL"/>
              <w:keepNext w:val="0"/>
              <w:rPr>
                <w:rFonts w:cs="Arial"/>
                <w:szCs w:val="18"/>
              </w:rPr>
            </w:pPr>
            <w:r>
              <w:rPr>
                <w:rFonts w:cs="Arial"/>
                <w:szCs w:val="18"/>
              </w:rPr>
              <w:t>defaultValue: None</w:t>
            </w:r>
          </w:p>
          <w:p w14:paraId="2967D004" w14:textId="77777777" w:rsidR="002E5094" w:rsidRDefault="002E5094">
            <w:pPr>
              <w:pStyle w:val="TAL"/>
              <w:keepNext w:val="0"/>
            </w:pPr>
            <w:r>
              <w:rPr>
                <w:rFonts w:cs="Arial"/>
                <w:szCs w:val="18"/>
              </w:rPr>
              <w:t>isNullable: False</w:t>
            </w:r>
          </w:p>
        </w:tc>
      </w:tr>
      <w:tr w:rsidR="002E5094" w14:paraId="6C6A09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123BC" w14:textId="77777777" w:rsidR="002E5094" w:rsidRDefault="002E509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F84CA05"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4472324" w14:textId="77777777" w:rsidR="002E5094" w:rsidRDefault="002E5094">
            <w:pPr>
              <w:keepLines/>
              <w:tabs>
                <w:tab w:val="decimal" w:pos="0"/>
              </w:tabs>
              <w:spacing w:after="0" w:line="0" w:lineRule="atLeast"/>
              <w:rPr>
                <w:rFonts w:ascii="Arial" w:hAnsi="Arial" w:cs="Arial"/>
                <w:sz w:val="18"/>
                <w:szCs w:val="18"/>
                <w:lang w:eastAsia="zh-CN"/>
              </w:rPr>
            </w:pPr>
          </w:p>
          <w:p w14:paraId="481C09B3" w14:textId="77777777" w:rsidR="002E5094" w:rsidRDefault="002E509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CE7E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6249548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23C56C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DA99D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4C9CC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26752C" w14:textId="77777777" w:rsidR="002E5094" w:rsidRDefault="002E5094">
            <w:pPr>
              <w:pStyle w:val="TAL"/>
              <w:keepNext w:val="0"/>
              <w:rPr>
                <w:rFonts w:cs="Arial"/>
                <w:szCs w:val="18"/>
              </w:rPr>
            </w:pPr>
            <w:r>
              <w:rPr>
                <w:rFonts w:cs="Arial"/>
                <w:szCs w:val="18"/>
              </w:rPr>
              <w:t>isNullable: False</w:t>
            </w:r>
          </w:p>
        </w:tc>
      </w:tr>
      <w:tr w:rsidR="002E5094" w14:paraId="4072CB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04F2C0" w14:textId="77777777" w:rsidR="002E5094" w:rsidRDefault="002E509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7E18E1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314AFC5" w14:textId="77777777" w:rsidR="002E5094" w:rsidRDefault="002E5094">
            <w:pPr>
              <w:keepLines/>
              <w:tabs>
                <w:tab w:val="decimal" w:pos="0"/>
              </w:tabs>
              <w:spacing w:after="0" w:line="0" w:lineRule="atLeast"/>
              <w:rPr>
                <w:rFonts w:ascii="Arial" w:hAnsi="Arial" w:cs="Arial"/>
                <w:sz w:val="18"/>
                <w:szCs w:val="18"/>
                <w:lang w:eastAsia="zh-CN"/>
              </w:rPr>
            </w:pPr>
          </w:p>
          <w:p w14:paraId="3BA7E0DF"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326AAFB7" w14:textId="77777777" w:rsidR="002E5094" w:rsidRDefault="002E5094">
            <w:pPr>
              <w:keepLines/>
              <w:spacing w:after="0"/>
              <w:rPr>
                <w:rFonts w:ascii="Arial" w:hAnsi="Arial" w:cs="Arial"/>
                <w:sz w:val="18"/>
                <w:szCs w:val="18"/>
              </w:rPr>
            </w:pPr>
            <w:r>
              <w:rPr>
                <w:rFonts w:ascii="Arial" w:hAnsi="Arial" w:cs="Arial"/>
                <w:sz w:val="18"/>
                <w:szCs w:val="18"/>
              </w:rPr>
              <w:t>type: ENUM</w:t>
            </w:r>
          </w:p>
          <w:p w14:paraId="41E3DE1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CCE82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8F4314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B1297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3E9042"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52311801" w14:textId="77777777" w:rsidR="002E5094" w:rsidRDefault="002E5094">
            <w:pPr>
              <w:keepLines/>
              <w:spacing w:after="0"/>
              <w:rPr>
                <w:rFonts w:ascii="Arial" w:hAnsi="Arial" w:cs="Arial"/>
                <w:sz w:val="18"/>
                <w:szCs w:val="18"/>
              </w:rPr>
            </w:pPr>
            <w:r>
              <w:rPr>
                <w:rFonts w:cs="Arial"/>
                <w:szCs w:val="18"/>
              </w:rPr>
              <w:t>isNullable: False</w:t>
            </w:r>
          </w:p>
        </w:tc>
      </w:tr>
      <w:tr w:rsidR="002E5094" w14:paraId="04EF99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2F41B" w14:textId="77777777" w:rsidR="002E5094" w:rsidRDefault="002E5094">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3BB644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7021783" w14:textId="77777777" w:rsidR="002E5094" w:rsidRDefault="002E5094">
            <w:pPr>
              <w:keepLines/>
              <w:tabs>
                <w:tab w:val="decimal" w:pos="0"/>
              </w:tabs>
              <w:spacing w:after="0" w:line="0" w:lineRule="atLeast"/>
              <w:rPr>
                <w:rFonts w:ascii="Arial" w:hAnsi="Arial" w:cs="Arial"/>
                <w:sz w:val="18"/>
                <w:szCs w:val="18"/>
                <w:lang w:eastAsia="zh-CN"/>
              </w:rPr>
            </w:pPr>
          </w:p>
          <w:p w14:paraId="664CC6C4"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246AA" w14:textId="77777777" w:rsidR="002E5094" w:rsidRDefault="002E5094">
            <w:pPr>
              <w:keepLines/>
              <w:spacing w:after="0"/>
              <w:rPr>
                <w:rFonts w:ascii="Arial" w:hAnsi="Arial" w:cs="Arial"/>
                <w:sz w:val="18"/>
                <w:szCs w:val="18"/>
              </w:rPr>
            </w:pPr>
            <w:r>
              <w:rPr>
                <w:rFonts w:ascii="Arial" w:hAnsi="Arial" w:cs="Arial"/>
                <w:sz w:val="18"/>
                <w:szCs w:val="18"/>
              </w:rPr>
              <w:t>type: DN</w:t>
            </w:r>
          </w:p>
          <w:p w14:paraId="7D0DAC1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08FE16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AC5CC7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141814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08E2C0" w14:textId="77777777" w:rsidR="002E5094" w:rsidRDefault="002E5094">
            <w:pPr>
              <w:keepLines/>
              <w:spacing w:after="0"/>
              <w:rPr>
                <w:rFonts w:ascii="Arial" w:hAnsi="Arial" w:cs="Arial"/>
                <w:sz w:val="18"/>
                <w:szCs w:val="18"/>
              </w:rPr>
            </w:pPr>
            <w:r>
              <w:rPr>
                <w:rFonts w:cs="Arial"/>
                <w:szCs w:val="18"/>
              </w:rPr>
              <w:t>isNullable: False</w:t>
            </w:r>
          </w:p>
        </w:tc>
      </w:tr>
      <w:tr w:rsidR="002E5094" w14:paraId="0C91A0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E7F01" w14:textId="77777777" w:rsidR="002E5094" w:rsidRDefault="002E509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0BB4C5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C6C6C90" w14:textId="77777777" w:rsidR="002E5094" w:rsidRDefault="002E5094">
            <w:pPr>
              <w:keepLines/>
              <w:tabs>
                <w:tab w:val="decimal" w:pos="0"/>
              </w:tabs>
              <w:spacing w:after="0" w:line="0" w:lineRule="atLeast"/>
              <w:rPr>
                <w:rFonts w:ascii="Arial" w:hAnsi="Arial" w:cs="Arial"/>
                <w:sz w:val="18"/>
                <w:szCs w:val="18"/>
                <w:lang w:eastAsia="zh-CN"/>
              </w:rPr>
            </w:pPr>
          </w:p>
          <w:p w14:paraId="268DAAAE" w14:textId="77777777" w:rsidR="002E5094" w:rsidRDefault="002E509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D98AF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BB3D5B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D1B37C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837CD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FC7D36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05E0E5" w14:textId="77777777" w:rsidR="002E5094" w:rsidRDefault="002E5094">
            <w:pPr>
              <w:keepLines/>
              <w:spacing w:after="0"/>
              <w:rPr>
                <w:rFonts w:ascii="Arial" w:hAnsi="Arial" w:cs="Arial"/>
                <w:sz w:val="18"/>
                <w:szCs w:val="18"/>
              </w:rPr>
            </w:pPr>
            <w:r>
              <w:rPr>
                <w:rFonts w:cs="Arial"/>
                <w:szCs w:val="18"/>
              </w:rPr>
              <w:t>isNullable: False</w:t>
            </w:r>
          </w:p>
        </w:tc>
      </w:tr>
      <w:tr w:rsidR="002E5094" w14:paraId="1E9DF4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A1F1C" w14:textId="77777777" w:rsidR="002E5094" w:rsidRDefault="002E509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448435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34B8BEF" w14:textId="77777777" w:rsidR="002E5094" w:rsidRDefault="002E509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444649" w14:textId="77777777" w:rsidR="002E5094" w:rsidRDefault="002E5094">
            <w:pPr>
              <w:keepLines/>
              <w:spacing w:after="0"/>
              <w:rPr>
                <w:rFonts w:ascii="Arial" w:hAnsi="Arial" w:cs="Arial"/>
                <w:sz w:val="18"/>
                <w:szCs w:val="18"/>
              </w:rPr>
            </w:pPr>
            <w:r>
              <w:rPr>
                <w:rFonts w:ascii="Arial" w:hAnsi="Arial" w:cs="Arial"/>
                <w:sz w:val="18"/>
                <w:szCs w:val="18"/>
              </w:rPr>
              <w:t>type: SupportedFunction</w:t>
            </w:r>
          </w:p>
          <w:p w14:paraId="2A493F0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703C79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70C8961"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46FF177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3335A6" w14:textId="77777777" w:rsidR="002E5094" w:rsidRDefault="002E5094">
            <w:pPr>
              <w:keepLines/>
              <w:spacing w:after="0"/>
              <w:rPr>
                <w:rFonts w:ascii="Arial" w:hAnsi="Arial" w:cs="Arial"/>
                <w:sz w:val="18"/>
                <w:szCs w:val="18"/>
              </w:rPr>
            </w:pPr>
            <w:r>
              <w:rPr>
                <w:rFonts w:cs="Arial"/>
                <w:szCs w:val="18"/>
              </w:rPr>
              <w:t>isNullable: False</w:t>
            </w:r>
          </w:p>
        </w:tc>
      </w:tr>
      <w:tr w:rsidR="002E5094" w14:paraId="3499A8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C716F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CC94F1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1ECBA4B"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1B38FE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0A4AE2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8B8A8F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F36CD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465EDF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5685457"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0E783519" w14:textId="77777777" w:rsidR="002E5094" w:rsidRDefault="002E5094">
            <w:pPr>
              <w:keepLines/>
              <w:spacing w:after="0"/>
              <w:rPr>
                <w:rFonts w:ascii="Arial" w:hAnsi="Arial" w:cs="Arial"/>
                <w:sz w:val="18"/>
                <w:szCs w:val="18"/>
              </w:rPr>
            </w:pPr>
            <w:r>
              <w:rPr>
                <w:rFonts w:cs="Arial"/>
                <w:szCs w:val="18"/>
              </w:rPr>
              <w:t>isNullable: False</w:t>
            </w:r>
          </w:p>
        </w:tc>
      </w:tr>
      <w:tr w:rsidR="002E5094" w14:paraId="191D4A9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4F8D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21FBC892" w14:textId="77777777" w:rsidR="002E5094" w:rsidRDefault="002E509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34A48C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3D7D06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635A9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396EB6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FD2CAF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C1C7DE" w14:textId="77777777" w:rsidR="002E5094" w:rsidRDefault="002E5094">
            <w:pPr>
              <w:keepLines/>
              <w:spacing w:after="0"/>
              <w:rPr>
                <w:rFonts w:ascii="Arial" w:hAnsi="Arial" w:cs="Arial"/>
                <w:sz w:val="18"/>
                <w:szCs w:val="18"/>
              </w:rPr>
            </w:pPr>
            <w:r>
              <w:rPr>
                <w:rFonts w:cs="Arial"/>
                <w:szCs w:val="18"/>
              </w:rPr>
              <w:t>isNullable: False</w:t>
            </w:r>
          </w:p>
        </w:tc>
      </w:tr>
      <w:tr w:rsidR="002E5094" w14:paraId="08AE863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4675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70BE3E10" w14:textId="77777777" w:rsidR="002E5094" w:rsidRDefault="002E509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D5FDF8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20E1CB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70BC4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9F3A5F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332DB1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10B931E"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4179B53" w14:textId="77777777" w:rsidR="002E5094" w:rsidRDefault="002E5094">
            <w:pPr>
              <w:keepLines/>
              <w:spacing w:after="0"/>
              <w:rPr>
                <w:rFonts w:ascii="Arial" w:hAnsi="Arial" w:cs="Arial"/>
                <w:sz w:val="18"/>
                <w:szCs w:val="18"/>
              </w:rPr>
            </w:pPr>
            <w:r>
              <w:rPr>
                <w:rFonts w:cs="Arial"/>
                <w:szCs w:val="18"/>
              </w:rPr>
              <w:t>isNullable: False</w:t>
            </w:r>
          </w:p>
        </w:tc>
      </w:tr>
      <w:tr w:rsidR="002E5094" w14:paraId="70913ED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5EA5E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C0F9BE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DDC83E2" w14:textId="77777777" w:rsidR="002E5094" w:rsidRDefault="002E5094">
            <w:pPr>
              <w:keepLines/>
              <w:tabs>
                <w:tab w:val="decimal" w:pos="0"/>
              </w:tabs>
              <w:spacing w:after="0" w:line="0" w:lineRule="atLeast"/>
              <w:rPr>
                <w:rFonts w:ascii="Arial" w:hAnsi="Arial" w:cs="Arial"/>
                <w:sz w:val="18"/>
                <w:szCs w:val="18"/>
                <w:lang w:eastAsia="zh-CN"/>
              </w:rPr>
            </w:pPr>
          </w:p>
          <w:p w14:paraId="1FBC559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72BA9BE" w14:textId="77777777" w:rsidR="002E5094" w:rsidRDefault="002E509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1BA07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BE893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468048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581C727"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3EC216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6D6FC1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AB53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3B09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7398004"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3F11563" w14:textId="77777777" w:rsidR="002E5094" w:rsidRDefault="002E5094">
            <w:pPr>
              <w:keepLines/>
              <w:tabs>
                <w:tab w:val="decimal" w:pos="0"/>
              </w:tabs>
              <w:spacing w:after="0" w:line="0" w:lineRule="atLeast"/>
              <w:rPr>
                <w:rFonts w:ascii="Arial" w:hAnsi="Arial" w:cs="Arial"/>
                <w:sz w:val="18"/>
                <w:szCs w:val="18"/>
                <w:lang w:eastAsia="zh-CN"/>
              </w:rPr>
            </w:pPr>
          </w:p>
          <w:p w14:paraId="72CE3B1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BD260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F6820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ACE4E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D60FB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E26AAB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C70EFC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3B885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1578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A47378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92AD28B" w14:textId="77777777" w:rsidR="002E5094" w:rsidRDefault="002E5094">
            <w:pPr>
              <w:keepLines/>
              <w:tabs>
                <w:tab w:val="decimal" w:pos="0"/>
              </w:tabs>
              <w:spacing w:after="0" w:line="0" w:lineRule="atLeast"/>
              <w:rPr>
                <w:rFonts w:ascii="Arial" w:hAnsi="Arial" w:cs="Arial"/>
                <w:sz w:val="18"/>
                <w:szCs w:val="18"/>
                <w:lang w:eastAsia="zh-CN"/>
              </w:rPr>
            </w:pPr>
          </w:p>
          <w:p w14:paraId="2ADC12C9"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57C97F43"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82409C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998DCD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5DA02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AD6469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5F1F2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55B87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9612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B409A7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8738347" w14:textId="77777777" w:rsidR="002E5094" w:rsidRDefault="002E5094">
            <w:pPr>
              <w:keepLines/>
              <w:tabs>
                <w:tab w:val="decimal" w:pos="0"/>
              </w:tabs>
              <w:spacing w:after="0" w:line="0" w:lineRule="atLeast"/>
              <w:rPr>
                <w:rFonts w:ascii="Arial" w:hAnsi="Arial" w:cs="Arial"/>
                <w:sz w:val="18"/>
                <w:szCs w:val="18"/>
                <w:lang w:eastAsia="zh-CN"/>
              </w:rPr>
            </w:pPr>
          </w:p>
          <w:p w14:paraId="42801AC7"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9011E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D0C451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AC3E36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7F7515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5F9350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50C83"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96DE0C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8E2B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929C9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498D8A3E"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5FD5A5E" w14:textId="77777777" w:rsidR="002E5094" w:rsidRDefault="002E5094">
            <w:pPr>
              <w:keepLines/>
              <w:tabs>
                <w:tab w:val="decimal" w:pos="0"/>
              </w:tabs>
              <w:spacing w:after="0" w:line="0" w:lineRule="atLeast"/>
              <w:rPr>
                <w:rFonts w:ascii="Arial" w:hAnsi="Arial" w:cs="Arial"/>
                <w:sz w:val="18"/>
                <w:szCs w:val="18"/>
                <w:lang w:eastAsia="zh-CN"/>
              </w:rPr>
            </w:pPr>
          </w:p>
          <w:p w14:paraId="7380ACED"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6E5B4" w14:textId="77777777" w:rsidR="002E5094" w:rsidRDefault="002E5094">
            <w:pPr>
              <w:keepLines/>
              <w:spacing w:after="0"/>
              <w:rPr>
                <w:rFonts w:ascii="Arial" w:hAnsi="Arial"/>
                <w:sz w:val="18"/>
                <w:szCs w:val="18"/>
              </w:rPr>
            </w:pPr>
            <w:r>
              <w:rPr>
                <w:rFonts w:ascii="Arial" w:hAnsi="Arial"/>
                <w:sz w:val="18"/>
                <w:szCs w:val="18"/>
              </w:rPr>
              <w:t xml:space="preserve">Type: PLMNId </w:t>
            </w:r>
          </w:p>
          <w:p w14:paraId="2E56E98E" w14:textId="77777777" w:rsidR="002E5094" w:rsidRDefault="002E5094">
            <w:pPr>
              <w:keepLines/>
              <w:spacing w:after="0"/>
              <w:rPr>
                <w:rFonts w:ascii="Arial" w:hAnsi="Arial"/>
                <w:sz w:val="18"/>
                <w:szCs w:val="18"/>
                <w:lang w:eastAsia="zh-CN"/>
              </w:rPr>
            </w:pPr>
            <w:r>
              <w:rPr>
                <w:rFonts w:ascii="Arial" w:hAnsi="Arial"/>
                <w:sz w:val="18"/>
                <w:szCs w:val="18"/>
              </w:rPr>
              <w:t>multiplicity: 1</w:t>
            </w:r>
          </w:p>
          <w:p w14:paraId="574ACB25" w14:textId="77777777" w:rsidR="002E5094" w:rsidRDefault="002E5094">
            <w:pPr>
              <w:keepLines/>
              <w:spacing w:after="0"/>
              <w:rPr>
                <w:rFonts w:ascii="Arial" w:hAnsi="Arial"/>
                <w:sz w:val="18"/>
                <w:szCs w:val="18"/>
              </w:rPr>
            </w:pPr>
            <w:r>
              <w:rPr>
                <w:rFonts w:ascii="Arial" w:hAnsi="Arial"/>
                <w:sz w:val="18"/>
                <w:szCs w:val="18"/>
              </w:rPr>
              <w:t>isOrdered: N/A</w:t>
            </w:r>
          </w:p>
          <w:p w14:paraId="6B602D1F" w14:textId="77777777" w:rsidR="002E5094" w:rsidRDefault="002E5094">
            <w:pPr>
              <w:keepLines/>
              <w:spacing w:after="0"/>
              <w:rPr>
                <w:rFonts w:ascii="Arial" w:hAnsi="Arial"/>
                <w:sz w:val="18"/>
                <w:szCs w:val="18"/>
              </w:rPr>
            </w:pPr>
            <w:r>
              <w:rPr>
                <w:rFonts w:ascii="Arial" w:hAnsi="Arial"/>
                <w:sz w:val="18"/>
                <w:szCs w:val="18"/>
              </w:rPr>
              <w:t>isUnique: N/A</w:t>
            </w:r>
          </w:p>
          <w:p w14:paraId="63AFE091" w14:textId="77777777" w:rsidR="002E5094" w:rsidRDefault="002E5094">
            <w:pPr>
              <w:keepLines/>
              <w:spacing w:after="0"/>
              <w:rPr>
                <w:rFonts w:ascii="Arial" w:hAnsi="Arial"/>
                <w:sz w:val="18"/>
                <w:szCs w:val="18"/>
              </w:rPr>
            </w:pPr>
            <w:r>
              <w:rPr>
                <w:rFonts w:ascii="Arial" w:hAnsi="Arial"/>
                <w:sz w:val="18"/>
                <w:szCs w:val="18"/>
              </w:rPr>
              <w:t>defaultValue: None</w:t>
            </w:r>
          </w:p>
          <w:p w14:paraId="6D470080" w14:textId="77777777" w:rsidR="002E5094" w:rsidRDefault="002E5094">
            <w:pPr>
              <w:pStyle w:val="TAL"/>
              <w:keepNext w:val="0"/>
              <w:rPr>
                <w:szCs w:val="18"/>
              </w:rPr>
            </w:pPr>
            <w:r>
              <w:rPr>
                <w:szCs w:val="18"/>
              </w:rPr>
              <w:t>isNullable: False</w:t>
            </w:r>
          </w:p>
          <w:p w14:paraId="57EB28EF" w14:textId="77777777" w:rsidR="002E5094" w:rsidRDefault="002E5094">
            <w:pPr>
              <w:keepLines/>
              <w:spacing w:after="0"/>
              <w:rPr>
                <w:rFonts w:ascii="Arial" w:hAnsi="Arial" w:cs="Arial"/>
                <w:sz w:val="18"/>
                <w:szCs w:val="18"/>
              </w:rPr>
            </w:pPr>
          </w:p>
        </w:tc>
      </w:tr>
      <w:tr w:rsidR="002E5094" w14:paraId="54FEF9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B025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736797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FDD7463" w14:textId="77777777" w:rsidR="002E5094" w:rsidRDefault="002E5094">
            <w:pPr>
              <w:keepLines/>
              <w:tabs>
                <w:tab w:val="decimal" w:pos="0"/>
              </w:tabs>
              <w:spacing w:after="0" w:line="0" w:lineRule="atLeast"/>
              <w:rPr>
                <w:rFonts w:ascii="Arial" w:hAnsi="Arial" w:cs="Arial"/>
                <w:sz w:val="18"/>
                <w:szCs w:val="18"/>
                <w:lang w:eastAsia="zh-CN"/>
              </w:rPr>
            </w:pPr>
          </w:p>
          <w:p w14:paraId="0DC6C45F"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68322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158BA2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3E9C4D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A31CDD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3B37BF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7A8778C" w14:textId="77777777" w:rsidR="002E5094" w:rsidRDefault="002E5094">
            <w:pPr>
              <w:keepLines/>
              <w:spacing w:after="0"/>
              <w:rPr>
                <w:rFonts w:ascii="Arial" w:hAnsi="Arial"/>
                <w:sz w:val="18"/>
                <w:szCs w:val="18"/>
              </w:rPr>
            </w:pPr>
            <w:r>
              <w:rPr>
                <w:rFonts w:ascii="Arial" w:hAnsi="Arial" w:cs="Arial"/>
                <w:sz w:val="18"/>
                <w:szCs w:val="18"/>
              </w:rPr>
              <w:t>isNullable: False</w:t>
            </w:r>
          </w:p>
        </w:tc>
      </w:tr>
      <w:tr w:rsidR="002E5094" w14:paraId="453A8A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8DEA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D71865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73B1510" w14:textId="77777777" w:rsidR="002E5094" w:rsidRDefault="002E5094">
            <w:pPr>
              <w:keepLines/>
              <w:tabs>
                <w:tab w:val="decimal" w:pos="0"/>
              </w:tabs>
              <w:spacing w:after="0" w:line="0" w:lineRule="atLeast"/>
              <w:rPr>
                <w:rFonts w:ascii="Arial" w:hAnsi="Arial" w:cs="Arial"/>
                <w:sz w:val="18"/>
                <w:szCs w:val="18"/>
                <w:lang w:eastAsia="zh-CN"/>
              </w:rPr>
            </w:pPr>
          </w:p>
          <w:p w14:paraId="70A3EAD7"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7526C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85C7C4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18722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7E1260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37BBF4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666C4D"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D55877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28BB4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728B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64208C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570CAA" w14:textId="77777777" w:rsidR="002E5094" w:rsidRDefault="002E5094">
            <w:pPr>
              <w:keepLines/>
              <w:tabs>
                <w:tab w:val="decimal" w:pos="0"/>
              </w:tabs>
              <w:spacing w:after="0" w:line="0" w:lineRule="atLeast"/>
              <w:rPr>
                <w:rFonts w:ascii="Arial" w:hAnsi="Arial" w:cs="Arial"/>
                <w:sz w:val="18"/>
                <w:szCs w:val="18"/>
                <w:lang w:eastAsia="zh-CN"/>
              </w:rPr>
            </w:pPr>
          </w:p>
          <w:p w14:paraId="3C8D97D8"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71B4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AD41A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7BCE15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1C89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5DBE82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066F7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52F0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568E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6B59AFE"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007C389" w14:textId="77777777" w:rsidR="002E5094" w:rsidRDefault="002E5094">
            <w:pPr>
              <w:keepLines/>
              <w:tabs>
                <w:tab w:val="decimal" w:pos="0"/>
              </w:tabs>
              <w:spacing w:after="0" w:line="0" w:lineRule="atLeast"/>
              <w:rPr>
                <w:rFonts w:ascii="Arial" w:hAnsi="Arial" w:cs="Arial"/>
                <w:sz w:val="18"/>
                <w:szCs w:val="18"/>
                <w:lang w:eastAsia="zh-CN"/>
              </w:rPr>
            </w:pPr>
          </w:p>
          <w:p w14:paraId="54E540A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D1C8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86B6DA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C5ABC5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F84E8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3E9E49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F25FD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D72E45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E6153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8C80EA8"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DE727A9" w14:textId="77777777" w:rsidR="002E5094" w:rsidRDefault="002E5094">
            <w:pPr>
              <w:keepLines/>
              <w:tabs>
                <w:tab w:val="decimal" w:pos="0"/>
              </w:tabs>
              <w:spacing w:after="0" w:line="0" w:lineRule="atLeast"/>
              <w:rPr>
                <w:rFonts w:ascii="Arial" w:hAnsi="Arial" w:cs="Arial"/>
                <w:sz w:val="18"/>
                <w:szCs w:val="18"/>
                <w:lang w:eastAsia="zh-CN"/>
              </w:rPr>
            </w:pPr>
          </w:p>
          <w:p w14:paraId="07E95610"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D976B3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F9212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479BEE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D9D15F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61206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256171"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18180B3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69E3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DDF2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855B774" w14:textId="77777777" w:rsidR="002E5094" w:rsidRDefault="002E5094">
            <w:pPr>
              <w:pStyle w:val="a"/>
              <w:keepLines/>
              <w:widowControl/>
              <w:rPr>
                <w:sz w:val="18"/>
                <w:szCs w:val="20"/>
                <w:lang w:eastAsia="en-US"/>
              </w:rPr>
            </w:pPr>
            <w:r>
              <w:rPr>
                <w:sz w:val="18"/>
                <w:szCs w:val="20"/>
                <w:lang w:eastAsia="en-US"/>
              </w:rPr>
              <w:t>It provides the list of mapping between 5QIs and DSCP.</w:t>
            </w:r>
          </w:p>
          <w:p w14:paraId="5B6B951C" w14:textId="77777777" w:rsidR="002E5094" w:rsidRDefault="002E5094">
            <w:pPr>
              <w:keepLines/>
              <w:tabs>
                <w:tab w:val="decimal" w:pos="0"/>
              </w:tabs>
              <w:spacing w:after="0" w:line="0" w:lineRule="atLeast"/>
              <w:rPr>
                <w:rFonts w:ascii="Arial" w:hAnsi="Arial" w:cs="Arial"/>
                <w:sz w:val="18"/>
                <w:szCs w:val="18"/>
                <w:lang w:eastAsia="zh-CN"/>
              </w:rPr>
            </w:pPr>
          </w:p>
          <w:p w14:paraId="4944474F"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70905E" w14:textId="77777777" w:rsidR="002E5094" w:rsidRDefault="002E509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85F4ADB" w14:textId="77777777" w:rsidR="002E5094" w:rsidRDefault="002E5094">
            <w:pPr>
              <w:keepLines/>
              <w:spacing w:after="0"/>
              <w:rPr>
                <w:rFonts w:ascii="Arial" w:hAnsi="Arial"/>
                <w:sz w:val="18"/>
              </w:rPr>
            </w:pPr>
            <w:r>
              <w:rPr>
                <w:rFonts w:ascii="Arial" w:hAnsi="Arial"/>
                <w:sz w:val="18"/>
              </w:rPr>
              <w:t>multiplicity: *</w:t>
            </w:r>
          </w:p>
          <w:p w14:paraId="4AC76BD4" w14:textId="77777777" w:rsidR="002E5094" w:rsidRDefault="002E5094">
            <w:pPr>
              <w:keepLines/>
              <w:spacing w:after="0"/>
              <w:rPr>
                <w:rFonts w:ascii="Arial" w:hAnsi="Arial"/>
                <w:sz w:val="18"/>
              </w:rPr>
            </w:pPr>
            <w:r>
              <w:rPr>
                <w:rFonts w:ascii="Arial" w:hAnsi="Arial"/>
                <w:sz w:val="18"/>
              </w:rPr>
              <w:t>isOrdered: False</w:t>
            </w:r>
          </w:p>
          <w:p w14:paraId="5F808DAA" w14:textId="77777777" w:rsidR="002E5094" w:rsidRDefault="002E5094">
            <w:pPr>
              <w:keepLines/>
              <w:spacing w:after="0"/>
              <w:rPr>
                <w:rFonts w:ascii="Arial" w:hAnsi="Arial"/>
                <w:sz w:val="18"/>
              </w:rPr>
            </w:pPr>
            <w:r>
              <w:rPr>
                <w:rFonts w:ascii="Arial" w:hAnsi="Arial"/>
                <w:sz w:val="18"/>
              </w:rPr>
              <w:t>isUnique: True</w:t>
            </w:r>
          </w:p>
          <w:p w14:paraId="61C790F1" w14:textId="77777777" w:rsidR="002E5094" w:rsidRDefault="002E5094">
            <w:pPr>
              <w:keepLines/>
              <w:spacing w:after="0"/>
              <w:rPr>
                <w:rFonts w:ascii="Arial" w:hAnsi="Arial"/>
                <w:sz w:val="18"/>
              </w:rPr>
            </w:pPr>
            <w:r>
              <w:rPr>
                <w:rFonts w:ascii="Arial" w:hAnsi="Arial"/>
                <w:sz w:val="18"/>
              </w:rPr>
              <w:t>defaultValue: None</w:t>
            </w:r>
          </w:p>
          <w:p w14:paraId="401053C1"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F531E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FAE59" w14:textId="77777777" w:rsidR="002E5094" w:rsidRDefault="002E509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5E0720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E82A34C" w14:textId="77777777" w:rsidR="002E5094" w:rsidRDefault="002E5094">
            <w:pPr>
              <w:keepLines/>
              <w:tabs>
                <w:tab w:val="decimal" w:pos="0"/>
              </w:tabs>
              <w:spacing w:after="0" w:line="0" w:lineRule="atLeast"/>
              <w:rPr>
                <w:rFonts w:ascii="Arial" w:hAnsi="Arial" w:cs="Arial"/>
                <w:sz w:val="18"/>
                <w:szCs w:val="18"/>
                <w:lang w:eastAsia="zh-CN"/>
              </w:rPr>
            </w:pPr>
          </w:p>
          <w:p w14:paraId="34BF7C18" w14:textId="77777777" w:rsidR="002E5094" w:rsidRDefault="002E509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108644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FB130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0154E8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C72753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E07DF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26673C" w14:textId="77777777" w:rsidR="002E5094" w:rsidRDefault="002E5094">
            <w:pPr>
              <w:keepLines/>
              <w:spacing w:after="0"/>
              <w:rPr>
                <w:rFonts w:ascii="Arial" w:hAnsi="Arial"/>
                <w:sz w:val="18"/>
              </w:rPr>
            </w:pPr>
            <w:r>
              <w:rPr>
                <w:rFonts w:ascii="Arial" w:hAnsi="Arial" w:cs="Arial"/>
                <w:sz w:val="18"/>
                <w:szCs w:val="18"/>
              </w:rPr>
              <w:t>isNullable: False</w:t>
            </w:r>
          </w:p>
        </w:tc>
      </w:tr>
      <w:tr w:rsidR="002E5094" w14:paraId="31445B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B577FF" w14:textId="77777777" w:rsidR="002E5094" w:rsidRDefault="002E509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6C95B36" w14:textId="77777777" w:rsidR="002E5094" w:rsidRDefault="002E5094">
            <w:pPr>
              <w:pStyle w:val="a"/>
              <w:keepLines/>
              <w:widowControl/>
              <w:rPr>
                <w:rFonts w:cs="Arial"/>
                <w:sz w:val="18"/>
                <w:szCs w:val="18"/>
              </w:rPr>
            </w:pPr>
            <w:r>
              <w:rPr>
                <w:rFonts w:cs="Arial"/>
                <w:sz w:val="18"/>
                <w:szCs w:val="18"/>
              </w:rPr>
              <w:t>It indicates a DSCP.</w:t>
            </w:r>
          </w:p>
          <w:p w14:paraId="35BCFDD6" w14:textId="77777777" w:rsidR="002E5094" w:rsidRDefault="002E5094">
            <w:pPr>
              <w:pStyle w:val="a"/>
              <w:keepLines/>
              <w:widowControl/>
              <w:rPr>
                <w:rFonts w:cs="Arial"/>
                <w:sz w:val="18"/>
                <w:szCs w:val="18"/>
              </w:rPr>
            </w:pPr>
          </w:p>
          <w:p w14:paraId="2E62BEB4"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3ACF91"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439AEC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3F34F4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36279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099DE4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F0AD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23C2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67112B" w14:textId="77777777" w:rsidR="002E5094" w:rsidRDefault="002E509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B0A5E9C" w14:textId="77777777" w:rsidR="002E5094" w:rsidRDefault="002E509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7DC6528" w14:textId="77777777" w:rsidR="002E5094" w:rsidRDefault="002E5094">
            <w:pPr>
              <w:keepLines/>
              <w:spacing w:after="0"/>
              <w:rPr>
                <w:rFonts w:ascii="Arial" w:hAnsi="Arial" w:cs="Arial"/>
                <w:sz w:val="18"/>
                <w:szCs w:val="18"/>
              </w:rPr>
            </w:pPr>
          </w:p>
          <w:p w14:paraId="1D218B3F" w14:textId="77777777" w:rsidR="002E5094" w:rsidRDefault="002E509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AE7AFF4" w14:textId="77777777" w:rsidR="002E5094" w:rsidRDefault="002E509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1555E2BC" w14:textId="77777777" w:rsidR="002E5094" w:rsidRDefault="002E5094">
            <w:pPr>
              <w:pStyle w:val="TAL"/>
              <w:keepNext w:val="0"/>
            </w:pPr>
            <w:r>
              <w:t>type: DN</w:t>
            </w:r>
          </w:p>
          <w:p w14:paraId="1AE7F787" w14:textId="77777777" w:rsidR="002E5094" w:rsidRDefault="002E5094">
            <w:pPr>
              <w:pStyle w:val="TAL"/>
              <w:keepNext w:val="0"/>
            </w:pPr>
            <w:r>
              <w:t>multiplicity: 0..1</w:t>
            </w:r>
          </w:p>
          <w:p w14:paraId="500FB67B" w14:textId="77777777" w:rsidR="002E5094" w:rsidRDefault="002E5094">
            <w:pPr>
              <w:pStyle w:val="TAL"/>
              <w:keepNext w:val="0"/>
            </w:pPr>
            <w:r>
              <w:t>isOrdered: False</w:t>
            </w:r>
          </w:p>
          <w:p w14:paraId="05D86E9E" w14:textId="77777777" w:rsidR="002E5094" w:rsidRDefault="002E5094">
            <w:pPr>
              <w:pStyle w:val="TAL"/>
              <w:keepNext w:val="0"/>
            </w:pPr>
            <w:r>
              <w:t>isUnique: True</w:t>
            </w:r>
          </w:p>
          <w:p w14:paraId="5B186662" w14:textId="77777777" w:rsidR="002E5094" w:rsidRDefault="002E5094">
            <w:pPr>
              <w:pStyle w:val="TAL"/>
              <w:keepNext w:val="0"/>
            </w:pPr>
            <w:r>
              <w:t>defaultValue: None</w:t>
            </w:r>
          </w:p>
          <w:p w14:paraId="521CA647" w14:textId="77777777" w:rsidR="002E5094" w:rsidRDefault="002E5094">
            <w:pPr>
              <w:keepLines/>
              <w:spacing w:after="0"/>
              <w:rPr>
                <w:rFonts w:ascii="Arial" w:hAnsi="Arial" w:cs="Arial"/>
                <w:sz w:val="18"/>
                <w:szCs w:val="18"/>
              </w:rPr>
            </w:pPr>
            <w:r>
              <w:t>isNullable: False</w:t>
            </w:r>
          </w:p>
        </w:tc>
      </w:tr>
      <w:tr w:rsidR="002E5094" w14:paraId="1EBB87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AC7F2" w14:textId="77777777" w:rsidR="002E5094" w:rsidRDefault="002E5094">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23580F4" w14:textId="77777777" w:rsidR="002E5094" w:rsidRDefault="002E509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A0FC04" w14:textId="77777777" w:rsidR="002E5094" w:rsidRDefault="002E5094">
            <w:pPr>
              <w:keepLines/>
              <w:spacing w:after="0"/>
              <w:rPr>
                <w:rFonts w:ascii="Arial" w:hAnsi="Arial" w:cs="Arial"/>
                <w:sz w:val="18"/>
                <w:szCs w:val="18"/>
              </w:rPr>
            </w:pPr>
          </w:p>
          <w:p w14:paraId="7FF0E42A" w14:textId="77777777" w:rsidR="002E5094" w:rsidRDefault="002E509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76E20BC"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6EAA157" w14:textId="77777777" w:rsidR="002E5094" w:rsidRDefault="002E5094">
            <w:pPr>
              <w:pStyle w:val="TAL"/>
              <w:keepNext w:val="0"/>
            </w:pPr>
            <w:r>
              <w:t>type: DN</w:t>
            </w:r>
          </w:p>
          <w:p w14:paraId="623C66A9" w14:textId="77777777" w:rsidR="002E5094" w:rsidRDefault="002E5094">
            <w:pPr>
              <w:pStyle w:val="TAL"/>
              <w:keepNext w:val="0"/>
            </w:pPr>
            <w:r>
              <w:t>multiplicity: 0..1</w:t>
            </w:r>
          </w:p>
          <w:p w14:paraId="423B5C5A" w14:textId="77777777" w:rsidR="002E5094" w:rsidRDefault="002E5094">
            <w:pPr>
              <w:pStyle w:val="TAL"/>
              <w:keepNext w:val="0"/>
            </w:pPr>
            <w:r>
              <w:t>isOrdered: False</w:t>
            </w:r>
          </w:p>
          <w:p w14:paraId="7A52C54E" w14:textId="77777777" w:rsidR="002E5094" w:rsidRDefault="002E5094">
            <w:pPr>
              <w:pStyle w:val="TAL"/>
              <w:keepNext w:val="0"/>
            </w:pPr>
            <w:r>
              <w:t>isUnique: True</w:t>
            </w:r>
          </w:p>
          <w:p w14:paraId="54682EA8" w14:textId="77777777" w:rsidR="002E5094" w:rsidRDefault="002E5094">
            <w:pPr>
              <w:pStyle w:val="TAL"/>
              <w:keepNext w:val="0"/>
            </w:pPr>
            <w:r>
              <w:t>defaultValue: None</w:t>
            </w:r>
          </w:p>
          <w:p w14:paraId="3BD2BD78" w14:textId="77777777" w:rsidR="002E5094" w:rsidRDefault="002E5094">
            <w:pPr>
              <w:keepLines/>
              <w:spacing w:after="0"/>
              <w:rPr>
                <w:rFonts w:ascii="Arial" w:hAnsi="Arial"/>
                <w:sz w:val="18"/>
              </w:rPr>
            </w:pPr>
            <w:r>
              <w:rPr>
                <w:rFonts w:ascii="Arial" w:hAnsi="Arial"/>
                <w:sz w:val="18"/>
              </w:rPr>
              <w:t>isNullable: False</w:t>
            </w:r>
          </w:p>
        </w:tc>
      </w:tr>
      <w:tr w:rsidR="002E5094" w14:paraId="64B238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4FCA17" w14:textId="77777777" w:rsidR="002E5094" w:rsidRDefault="002E509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F08A59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9C4F4B5" w14:textId="77777777" w:rsidR="002E5094" w:rsidRDefault="002E5094">
            <w:pPr>
              <w:keepLines/>
              <w:tabs>
                <w:tab w:val="decimal" w:pos="0"/>
              </w:tabs>
              <w:spacing w:after="0" w:line="0" w:lineRule="atLeast"/>
              <w:rPr>
                <w:rFonts w:ascii="Arial" w:hAnsi="Arial" w:cs="Arial"/>
                <w:sz w:val="18"/>
                <w:szCs w:val="18"/>
                <w:lang w:eastAsia="zh-CN"/>
              </w:rPr>
            </w:pPr>
          </w:p>
          <w:p w14:paraId="43ECAAB5" w14:textId="77777777" w:rsidR="002E5094" w:rsidRDefault="002E509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95DAB4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97FE41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A5DE30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DC595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5D375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121471F" w14:textId="77777777" w:rsidR="002E5094" w:rsidRDefault="002E5094">
            <w:pPr>
              <w:pStyle w:val="TAL"/>
              <w:keepNext w:val="0"/>
            </w:pPr>
            <w:r>
              <w:rPr>
                <w:rFonts w:cs="Arial"/>
                <w:szCs w:val="18"/>
              </w:rPr>
              <w:t>isNullable: False</w:t>
            </w:r>
          </w:p>
        </w:tc>
      </w:tr>
      <w:tr w:rsidR="002E5094" w14:paraId="69EFE0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B37A4" w14:textId="77777777" w:rsidR="002E5094" w:rsidRDefault="002E509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9024F18" w14:textId="77777777" w:rsidR="002E5094" w:rsidRDefault="002E5094">
            <w:pPr>
              <w:pStyle w:val="a"/>
              <w:keepLines/>
              <w:widowControl/>
              <w:rPr>
                <w:rFonts w:cs="Arial"/>
                <w:sz w:val="18"/>
                <w:szCs w:val="18"/>
              </w:rPr>
            </w:pPr>
            <w:r>
              <w:rPr>
                <w:rFonts w:cs="Arial"/>
                <w:sz w:val="18"/>
                <w:szCs w:val="18"/>
              </w:rPr>
              <w:t>It indicates the Resource Type of a 5QI, as specified in TS 23.501 [2].</w:t>
            </w:r>
          </w:p>
          <w:p w14:paraId="58A10E41" w14:textId="77777777" w:rsidR="002E5094" w:rsidRDefault="002E5094">
            <w:pPr>
              <w:pStyle w:val="a"/>
              <w:keepLines/>
              <w:widowControl/>
              <w:rPr>
                <w:rFonts w:cs="Arial"/>
                <w:sz w:val="18"/>
                <w:szCs w:val="18"/>
              </w:rPr>
            </w:pPr>
          </w:p>
          <w:p w14:paraId="35ACB8D8"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E3BF928"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DD2405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5FADDB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417767E" w14:textId="77777777" w:rsidR="002E5094" w:rsidRDefault="002E5094">
            <w:pPr>
              <w:keepLines/>
              <w:spacing w:after="0"/>
              <w:rPr>
                <w:rFonts w:ascii="Arial" w:hAnsi="Arial" w:cs="Arial"/>
                <w:sz w:val="18"/>
                <w:szCs w:val="18"/>
              </w:rPr>
            </w:pPr>
            <w:r>
              <w:rPr>
                <w:rFonts w:ascii="Arial" w:hAnsi="Arial" w:cs="Arial"/>
                <w:sz w:val="18"/>
                <w:szCs w:val="18"/>
              </w:rPr>
              <w:t>isUnique: False</w:t>
            </w:r>
          </w:p>
          <w:p w14:paraId="332973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34500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E85E3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7A2BA6" w14:textId="77777777" w:rsidR="002E5094" w:rsidRDefault="002E509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3E94E95"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8786458" w14:textId="77777777" w:rsidR="002E5094" w:rsidRDefault="002E5094">
            <w:pPr>
              <w:keepLines/>
              <w:tabs>
                <w:tab w:val="decimal" w:pos="0"/>
              </w:tabs>
              <w:spacing w:after="0" w:line="0" w:lineRule="atLeast"/>
              <w:rPr>
                <w:rFonts w:ascii="Arial" w:hAnsi="Arial" w:cs="Arial"/>
                <w:sz w:val="18"/>
                <w:szCs w:val="18"/>
                <w:lang w:eastAsia="zh-CN"/>
              </w:rPr>
            </w:pPr>
          </w:p>
          <w:p w14:paraId="3DAE8957" w14:textId="77777777" w:rsidR="002E5094" w:rsidRDefault="002E509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6BD7B4B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D3D59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ADCE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7DBB6D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017E1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4E1B9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80EFC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390F6" w14:textId="77777777" w:rsidR="002E5094" w:rsidRDefault="002E509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98D139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4349897" w14:textId="77777777" w:rsidR="002E5094" w:rsidRDefault="002E5094">
            <w:pPr>
              <w:keepLines/>
              <w:tabs>
                <w:tab w:val="decimal" w:pos="0"/>
              </w:tabs>
              <w:spacing w:after="0" w:line="0" w:lineRule="atLeast"/>
              <w:rPr>
                <w:rFonts w:ascii="Arial" w:hAnsi="Arial" w:cs="Arial"/>
                <w:sz w:val="18"/>
                <w:szCs w:val="18"/>
                <w:lang w:eastAsia="zh-CN"/>
              </w:rPr>
            </w:pPr>
          </w:p>
          <w:p w14:paraId="10CE9673"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606E7917"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092853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B25AC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F5CA5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55943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23E12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E3DF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B8CFF" w14:textId="77777777" w:rsidR="002E5094" w:rsidRDefault="002E509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0DCD519"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2E7FE58" w14:textId="77777777" w:rsidR="002E5094" w:rsidRDefault="002E5094">
            <w:pPr>
              <w:keepLines/>
              <w:tabs>
                <w:tab w:val="decimal" w:pos="0"/>
              </w:tabs>
              <w:spacing w:after="0" w:line="0" w:lineRule="atLeast"/>
              <w:rPr>
                <w:rFonts w:ascii="Arial" w:hAnsi="Arial" w:cs="Arial"/>
                <w:sz w:val="18"/>
                <w:szCs w:val="18"/>
                <w:lang w:eastAsia="zh-CN"/>
              </w:rPr>
            </w:pPr>
          </w:p>
          <w:p w14:paraId="39153CC7"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C96AB7" w14:textId="77777777" w:rsidR="002E5094" w:rsidRDefault="002E5094">
            <w:pPr>
              <w:keepLines/>
              <w:spacing w:after="0"/>
              <w:rPr>
                <w:rFonts w:ascii="Arial" w:hAnsi="Arial" w:cs="Arial"/>
                <w:sz w:val="18"/>
                <w:szCs w:val="18"/>
              </w:rPr>
            </w:pPr>
            <w:r>
              <w:rPr>
                <w:rFonts w:ascii="Arial" w:hAnsi="Arial" w:cs="Arial"/>
                <w:sz w:val="18"/>
                <w:szCs w:val="18"/>
              </w:rPr>
              <w:t>type: PacketErrorRate</w:t>
            </w:r>
          </w:p>
          <w:p w14:paraId="100FF9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D6EF3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3A3EFD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34E3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00AC6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9F174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9DFDE" w14:textId="77777777" w:rsidR="002E5094" w:rsidRDefault="002E509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C0E1426"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327E11A" w14:textId="77777777" w:rsidR="002E5094" w:rsidRDefault="002E5094">
            <w:pPr>
              <w:keepLines/>
              <w:tabs>
                <w:tab w:val="decimal" w:pos="0"/>
              </w:tabs>
              <w:spacing w:after="0" w:line="0" w:lineRule="atLeast"/>
              <w:rPr>
                <w:rFonts w:ascii="Arial" w:hAnsi="Arial" w:cs="Arial"/>
                <w:sz w:val="18"/>
                <w:szCs w:val="18"/>
                <w:lang w:eastAsia="zh-CN"/>
              </w:rPr>
            </w:pPr>
          </w:p>
          <w:p w14:paraId="6BF3807A"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7794C6F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1A1313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FE9FC3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7CF59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E74D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69A82F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1416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C8E3A" w14:textId="77777777" w:rsidR="002E5094" w:rsidRDefault="002E509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F930F2"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BD780A4" w14:textId="77777777" w:rsidR="002E5094" w:rsidRDefault="002E5094">
            <w:pPr>
              <w:keepLines/>
              <w:tabs>
                <w:tab w:val="decimal" w:pos="0"/>
              </w:tabs>
              <w:spacing w:after="0" w:line="0" w:lineRule="atLeast"/>
              <w:rPr>
                <w:rFonts w:ascii="Arial" w:hAnsi="Arial" w:cs="Arial"/>
                <w:sz w:val="18"/>
                <w:szCs w:val="18"/>
                <w:lang w:eastAsia="zh-CN"/>
              </w:rPr>
            </w:pPr>
          </w:p>
          <w:p w14:paraId="256EED6B" w14:textId="77777777" w:rsidR="002E5094" w:rsidRDefault="002E509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2B96F38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09F4E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E0476B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C4A300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522552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29079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D53713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FACEC" w14:textId="77777777" w:rsidR="002E5094" w:rsidRDefault="002E509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FB9A14A" w14:textId="77777777" w:rsidR="002E5094" w:rsidRDefault="002E509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F6D7FA1" w14:textId="77777777" w:rsidR="002E5094" w:rsidRDefault="002E509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6C6251E" w14:textId="77777777" w:rsidR="002E5094" w:rsidRDefault="002E5094">
            <w:pPr>
              <w:keepLines/>
              <w:tabs>
                <w:tab w:val="decimal" w:pos="0"/>
              </w:tabs>
              <w:spacing w:after="0" w:line="0" w:lineRule="atLeast"/>
              <w:rPr>
                <w:rFonts w:cs="Arial"/>
                <w:sz w:val="18"/>
                <w:szCs w:val="18"/>
              </w:rPr>
            </w:pPr>
          </w:p>
          <w:p w14:paraId="5A8AE3BC" w14:textId="77777777" w:rsidR="002E5094" w:rsidRDefault="002E509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1D4F9C75"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1232035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3B68AA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CF1FA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12358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79BC14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4D94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2B9823" w14:textId="77777777" w:rsidR="002E5094" w:rsidRDefault="002E509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4783713" w14:textId="77777777" w:rsidR="002E5094" w:rsidRDefault="002E509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2E5D53B" w14:textId="77777777" w:rsidR="002E5094" w:rsidRDefault="002E509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631FFB2" w14:textId="77777777" w:rsidR="002E5094" w:rsidRDefault="002E5094">
            <w:pPr>
              <w:keepLines/>
              <w:tabs>
                <w:tab w:val="decimal" w:pos="0"/>
              </w:tabs>
              <w:spacing w:after="0" w:line="0" w:lineRule="atLeast"/>
              <w:rPr>
                <w:rFonts w:cs="Arial"/>
                <w:sz w:val="18"/>
                <w:szCs w:val="18"/>
              </w:rPr>
            </w:pPr>
          </w:p>
          <w:p w14:paraId="472AF92D" w14:textId="77777777" w:rsidR="002E5094" w:rsidRDefault="002E509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6A5FEF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93294A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47EC05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DA5770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FD38AC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17FC24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B3832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804CA" w14:textId="77777777" w:rsidR="002E5094" w:rsidRDefault="002E5094">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9EC9BFD"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291440" w14:textId="77777777" w:rsidR="002E5094" w:rsidRDefault="002E5094">
            <w:pPr>
              <w:keepLines/>
              <w:rPr>
                <w:rFonts w:ascii="Arial" w:hAnsi="Arial" w:cs="Arial"/>
                <w:sz w:val="18"/>
                <w:szCs w:val="18"/>
                <w:lang w:eastAsia="zh-CN"/>
              </w:rPr>
            </w:pPr>
          </w:p>
          <w:p w14:paraId="63FA9ED5" w14:textId="77777777" w:rsidR="002E5094" w:rsidRDefault="002E509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0AC4B7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0CD6DD6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F8B0D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A48AE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70E015"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4051799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31224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BA75E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94B2FB5" w14:textId="77777777" w:rsidR="002E5094" w:rsidRDefault="002E509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722372" w14:textId="77777777" w:rsidR="002E5094" w:rsidRDefault="002E5094">
            <w:pPr>
              <w:keepLines/>
              <w:rPr>
                <w:rFonts w:ascii="Arial" w:hAnsi="Arial" w:cs="Arial"/>
                <w:sz w:val="18"/>
                <w:szCs w:val="18"/>
                <w:lang w:eastAsia="zh-CN"/>
              </w:rPr>
            </w:pPr>
          </w:p>
          <w:p w14:paraId="39C6AD72"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8D0DF" w14:textId="77777777" w:rsidR="002E5094" w:rsidRDefault="002E5094">
            <w:pPr>
              <w:keepLines/>
              <w:spacing w:after="0"/>
              <w:rPr>
                <w:rFonts w:ascii="Arial" w:hAnsi="Arial" w:cs="Arial"/>
                <w:sz w:val="18"/>
                <w:szCs w:val="18"/>
              </w:rPr>
            </w:pPr>
            <w:r>
              <w:rPr>
                <w:rFonts w:ascii="Arial" w:hAnsi="Arial" w:cs="Arial"/>
                <w:sz w:val="18"/>
                <w:szCs w:val="18"/>
              </w:rPr>
              <w:t>type: S-NSSAI</w:t>
            </w:r>
          </w:p>
          <w:p w14:paraId="0571C86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922565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556F4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3E2B24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DE034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1BB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BA81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E6C9F6D" w14:textId="77777777" w:rsidR="002E5094" w:rsidRDefault="002E509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82CE8FF" w14:textId="77777777" w:rsidR="002E5094" w:rsidRDefault="002E5094">
            <w:pPr>
              <w:keepLines/>
              <w:rPr>
                <w:rFonts w:ascii="Arial" w:hAnsi="Arial" w:cs="Arial"/>
                <w:sz w:val="18"/>
                <w:szCs w:val="18"/>
                <w:lang w:eastAsia="zh-CN"/>
              </w:rPr>
            </w:pPr>
          </w:p>
          <w:p w14:paraId="7DF354A7"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03789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F35FE50"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56A2B9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517023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EBDDBD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A6ABD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B5A52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F948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E91A915"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5103A48" w14:textId="77777777" w:rsidR="002E5094" w:rsidRDefault="002E5094">
            <w:pPr>
              <w:keepLines/>
              <w:rPr>
                <w:rFonts w:ascii="Arial" w:hAnsi="Arial" w:cs="Arial"/>
                <w:sz w:val="18"/>
                <w:szCs w:val="18"/>
                <w:lang w:eastAsia="zh-CN"/>
              </w:rPr>
            </w:pPr>
          </w:p>
          <w:p w14:paraId="6A98CA13"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28D26A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C108FC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68F7E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FC0A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339192B"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70878DD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CF0B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11F13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25F728C"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BA14BC" w14:textId="77777777" w:rsidR="002E5094" w:rsidRDefault="002E5094">
            <w:pPr>
              <w:keepLines/>
              <w:rPr>
                <w:rFonts w:ascii="Arial" w:hAnsi="Arial" w:cs="Arial"/>
                <w:sz w:val="18"/>
                <w:szCs w:val="18"/>
                <w:lang w:eastAsia="zh-CN"/>
              </w:rPr>
            </w:pPr>
          </w:p>
          <w:p w14:paraId="67BA731F"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6DF4BCB"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F6B9B4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E31392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69795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660A39F"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1471DA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4BF40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F7A6E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2C9C6B4" w14:textId="77777777" w:rsidR="002E5094" w:rsidRDefault="002E509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1D8AD5F" w14:textId="77777777" w:rsidR="002E5094" w:rsidRDefault="002E5094">
            <w:pPr>
              <w:keepLines/>
              <w:rPr>
                <w:rFonts w:ascii="Arial" w:hAnsi="Arial" w:cs="Arial"/>
                <w:sz w:val="18"/>
                <w:szCs w:val="18"/>
                <w:lang w:eastAsia="zh-CN"/>
              </w:rPr>
            </w:pPr>
          </w:p>
          <w:p w14:paraId="50800860"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ACE362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401140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869DC1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2CEA6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29EE13" w14:textId="77777777" w:rsidR="002E5094" w:rsidRDefault="002E5094">
            <w:pPr>
              <w:keepLines/>
              <w:spacing w:after="0"/>
              <w:rPr>
                <w:rFonts w:ascii="Arial" w:hAnsi="Arial" w:cs="Arial"/>
                <w:sz w:val="18"/>
                <w:szCs w:val="18"/>
              </w:rPr>
            </w:pPr>
            <w:r>
              <w:rPr>
                <w:rFonts w:ascii="Arial" w:hAnsi="Arial" w:cs="Arial"/>
                <w:sz w:val="18"/>
                <w:szCs w:val="18"/>
              </w:rPr>
              <w:t>defaultValue: Yes</w:t>
            </w:r>
          </w:p>
          <w:p w14:paraId="219F3BA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3F7B5B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9F3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6A5D57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2FC0B9A" w14:textId="77777777" w:rsidR="002E5094" w:rsidRDefault="002E509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A560210" w14:textId="77777777" w:rsidR="002E5094" w:rsidRDefault="002E5094">
            <w:pPr>
              <w:keepLines/>
              <w:tabs>
                <w:tab w:val="decimal" w:pos="0"/>
              </w:tabs>
              <w:spacing w:line="0" w:lineRule="atLeast"/>
              <w:rPr>
                <w:rFonts w:ascii="Arial" w:hAnsi="Arial" w:cs="Arial"/>
                <w:sz w:val="18"/>
                <w:szCs w:val="18"/>
                <w:lang w:eastAsia="zh-CN"/>
              </w:rPr>
            </w:pPr>
          </w:p>
          <w:p w14:paraId="509A07F6"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3054CA" w14:textId="77777777" w:rsidR="002E5094" w:rsidRDefault="002E5094">
            <w:pPr>
              <w:keepLines/>
              <w:spacing w:after="0"/>
              <w:rPr>
                <w:rFonts w:ascii="Arial" w:hAnsi="Arial" w:cs="Arial"/>
                <w:sz w:val="18"/>
                <w:szCs w:val="18"/>
              </w:rPr>
            </w:pPr>
            <w:r>
              <w:rPr>
                <w:rFonts w:ascii="Arial" w:hAnsi="Arial" w:cs="Arial"/>
                <w:sz w:val="18"/>
                <w:szCs w:val="18"/>
              </w:rPr>
              <w:t>type: GtpUPathDelayThresholdsType</w:t>
            </w:r>
          </w:p>
          <w:p w14:paraId="19319C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F5B3E6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A74A0E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74E52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BEFCD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589A8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037BA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DACBD9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6F33675" w14:textId="77777777" w:rsidR="002E5094" w:rsidRDefault="002E5094">
            <w:pPr>
              <w:keepLines/>
              <w:tabs>
                <w:tab w:val="decimal" w:pos="0"/>
              </w:tabs>
              <w:spacing w:line="0" w:lineRule="atLeast"/>
              <w:rPr>
                <w:rFonts w:ascii="Arial" w:hAnsi="Arial" w:cs="Arial"/>
                <w:sz w:val="18"/>
                <w:szCs w:val="18"/>
                <w:lang w:eastAsia="zh-CN"/>
              </w:rPr>
            </w:pPr>
          </w:p>
          <w:p w14:paraId="2B7CFB19"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p w14:paraId="74B9CAB1"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6A1D5A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8D0F3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8CFA9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27604E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A7563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A3EB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6FCD1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E968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09814D6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08411A9" w14:textId="77777777" w:rsidR="002E5094" w:rsidRDefault="002E5094">
            <w:pPr>
              <w:keepLines/>
              <w:tabs>
                <w:tab w:val="decimal" w:pos="0"/>
              </w:tabs>
              <w:spacing w:line="0" w:lineRule="atLeast"/>
              <w:rPr>
                <w:rFonts w:ascii="Arial" w:hAnsi="Arial" w:cs="Arial"/>
                <w:sz w:val="18"/>
                <w:szCs w:val="18"/>
                <w:lang w:eastAsia="zh-CN"/>
              </w:rPr>
            </w:pPr>
          </w:p>
          <w:p w14:paraId="25A649AD" w14:textId="77777777" w:rsidR="002E5094" w:rsidRDefault="002E5094">
            <w:pPr>
              <w:keepLines/>
              <w:rPr>
                <w:rFonts w:ascii="Arial" w:hAnsi="Arial" w:cs="Arial"/>
                <w:sz w:val="18"/>
                <w:szCs w:val="18"/>
                <w:lang w:eastAsia="zh-CN"/>
              </w:rPr>
            </w:pPr>
            <w:r>
              <w:rPr>
                <w:rFonts w:ascii="Arial" w:hAnsi="Arial" w:cs="Arial"/>
                <w:sz w:val="18"/>
                <w:szCs w:val="18"/>
                <w:lang w:eastAsia="zh-CN"/>
              </w:rPr>
              <w:t>allowedValues: see 3GPP TS 29.244 [56].</w:t>
            </w:r>
          </w:p>
          <w:p w14:paraId="77653E0C"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20A4827"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F7EA1F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81831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321E33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6172E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256CCD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BE0B3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C0F0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A09415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01C1FC9" w14:textId="77777777" w:rsidR="002E5094" w:rsidRDefault="002E5094">
            <w:pPr>
              <w:keepLines/>
              <w:tabs>
                <w:tab w:val="decimal" w:pos="0"/>
              </w:tabs>
              <w:spacing w:line="0" w:lineRule="atLeast"/>
              <w:rPr>
                <w:rFonts w:ascii="Arial" w:hAnsi="Arial" w:cs="Arial"/>
                <w:sz w:val="18"/>
                <w:szCs w:val="18"/>
                <w:lang w:eastAsia="zh-CN"/>
              </w:rPr>
            </w:pPr>
          </w:p>
          <w:p w14:paraId="01FC4DE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45F96D"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627EA84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9DEC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5B3E98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212E89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70B43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EE3B19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09B5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141D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3ACD5F1" w14:textId="77777777" w:rsidR="002E5094" w:rsidRDefault="002E5094">
            <w:pPr>
              <w:keepLines/>
              <w:tabs>
                <w:tab w:val="decimal" w:pos="0"/>
              </w:tabs>
              <w:spacing w:line="0" w:lineRule="atLeast"/>
              <w:rPr>
                <w:rFonts w:ascii="Arial" w:hAnsi="Arial" w:cs="Arial"/>
                <w:sz w:val="18"/>
                <w:szCs w:val="18"/>
                <w:lang w:eastAsia="zh-CN"/>
              </w:rPr>
            </w:pPr>
          </w:p>
          <w:p w14:paraId="28986F8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FBFE09"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04D979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BDE45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EE691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42CF7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1D7A2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E7C4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20A0A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EC02CB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804098" w14:textId="77777777" w:rsidR="002E5094" w:rsidRDefault="002E5094">
            <w:pPr>
              <w:keepLines/>
              <w:tabs>
                <w:tab w:val="decimal" w:pos="0"/>
              </w:tabs>
              <w:spacing w:line="0" w:lineRule="atLeast"/>
              <w:rPr>
                <w:rFonts w:ascii="Arial" w:hAnsi="Arial" w:cs="Arial"/>
                <w:sz w:val="18"/>
                <w:szCs w:val="18"/>
                <w:lang w:eastAsia="zh-CN"/>
              </w:rPr>
            </w:pPr>
          </w:p>
          <w:p w14:paraId="3C3AF8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59A5D9"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33C426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CC82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5A5E0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99B61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EEAA5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D626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75B4B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A23B2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8C31D62" w14:textId="77777777" w:rsidR="002E5094" w:rsidRDefault="002E5094">
            <w:pPr>
              <w:keepLines/>
              <w:tabs>
                <w:tab w:val="decimal" w:pos="0"/>
              </w:tabs>
              <w:spacing w:line="0" w:lineRule="atLeast"/>
              <w:rPr>
                <w:rFonts w:ascii="Arial" w:hAnsi="Arial" w:cs="Arial"/>
                <w:sz w:val="18"/>
                <w:szCs w:val="18"/>
                <w:lang w:eastAsia="zh-CN"/>
              </w:rPr>
            </w:pPr>
          </w:p>
          <w:p w14:paraId="304AFB8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9FB24C"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487E20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F801C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68650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F90A5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0DD5F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43DF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1C17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72B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BADEB96" w14:textId="77777777" w:rsidR="002E5094" w:rsidRDefault="002E5094">
            <w:pPr>
              <w:keepLines/>
              <w:tabs>
                <w:tab w:val="decimal" w:pos="0"/>
              </w:tabs>
              <w:spacing w:line="0" w:lineRule="atLeast"/>
              <w:rPr>
                <w:rFonts w:ascii="Arial" w:hAnsi="Arial" w:cs="Arial"/>
                <w:sz w:val="18"/>
                <w:szCs w:val="18"/>
                <w:lang w:eastAsia="zh-CN"/>
              </w:rPr>
            </w:pPr>
          </w:p>
          <w:p w14:paraId="7A3398F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87FC31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86B824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F709CA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359BF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AE080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713E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EE4FE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8CC5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5248FC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6ABD102" w14:textId="77777777" w:rsidR="002E5094" w:rsidRDefault="002E5094">
            <w:pPr>
              <w:keepLines/>
              <w:tabs>
                <w:tab w:val="decimal" w:pos="0"/>
              </w:tabs>
              <w:spacing w:line="0" w:lineRule="atLeast"/>
              <w:rPr>
                <w:rFonts w:ascii="Arial" w:hAnsi="Arial" w:cs="Arial"/>
                <w:sz w:val="18"/>
                <w:szCs w:val="18"/>
                <w:lang w:eastAsia="zh-CN"/>
              </w:rPr>
            </w:pPr>
          </w:p>
          <w:p w14:paraId="587E07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6010785"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08A6FC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9EF05D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C1416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DF632B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904F98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AD90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AA523" w14:textId="77777777" w:rsidR="002E5094" w:rsidRDefault="002E509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D6E0057" w14:textId="77777777" w:rsidR="002E5094" w:rsidRDefault="002E5094">
            <w:pPr>
              <w:pStyle w:val="a"/>
              <w:keepLines/>
              <w:widowControl/>
              <w:rPr>
                <w:sz w:val="18"/>
                <w:szCs w:val="20"/>
                <w:lang w:eastAsia="en-US"/>
              </w:rPr>
            </w:pPr>
            <w:r>
              <w:rPr>
                <w:sz w:val="18"/>
                <w:szCs w:val="20"/>
                <w:lang w:eastAsia="en-US"/>
              </w:rPr>
              <w:t>It indicates the state of QoS monitoring per QoS flow per UE for URLLC service.</w:t>
            </w:r>
          </w:p>
          <w:p w14:paraId="700FCE2A" w14:textId="77777777" w:rsidR="002E5094" w:rsidRDefault="002E5094">
            <w:pPr>
              <w:pStyle w:val="a"/>
              <w:keepLines/>
              <w:widowControl/>
              <w:rPr>
                <w:sz w:val="18"/>
                <w:szCs w:val="20"/>
                <w:lang w:eastAsia="en-US"/>
              </w:rPr>
            </w:pPr>
          </w:p>
          <w:p w14:paraId="296502D1" w14:textId="77777777" w:rsidR="002E5094" w:rsidRDefault="002E509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329D296" w14:textId="77777777" w:rsidR="002E5094" w:rsidRDefault="002E5094">
            <w:pPr>
              <w:keepLines/>
              <w:spacing w:after="0"/>
              <w:rPr>
                <w:rFonts w:ascii="Arial" w:hAnsi="Arial"/>
                <w:sz w:val="18"/>
              </w:rPr>
            </w:pPr>
            <w:r>
              <w:rPr>
                <w:rFonts w:ascii="Arial" w:hAnsi="Arial"/>
                <w:sz w:val="18"/>
              </w:rPr>
              <w:t>type: ENUM</w:t>
            </w:r>
          </w:p>
          <w:p w14:paraId="168082FC" w14:textId="77777777" w:rsidR="002E5094" w:rsidRDefault="002E5094">
            <w:pPr>
              <w:keepLines/>
              <w:spacing w:after="0"/>
              <w:rPr>
                <w:rFonts w:ascii="Arial" w:hAnsi="Arial"/>
                <w:sz w:val="18"/>
              </w:rPr>
            </w:pPr>
            <w:r>
              <w:rPr>
                <w:rFonts w:ascii="Arial" w:hAnsi="Arial"/>
                <w:sz w:val="18"/>
              </w:rPr>
              <w:t>multiplicity: 1</w:t>
            </w:r>
          </w:p>
          <w:p w14:paraId="5B2DC3C1" w14:textId="77777777" w:rsidR="002E5094" w:rsidRDefault="002E5094">
            <w:pPr>
              <w:keepLines/>
              <w:spacing w:after="0"/>
              <w:rPr>
                <w:rFonts w:ascii="Arial" w:hAnsi="Arial"/>
                <w:sz w:val="18"/>
              </w:rPr>
            </w:pPr>
            <w:r>
              <w:rPr>
                <w:rFonts w:ascii="Arial" w:hAnsi="Arial"/>
                <w:sz w:val="18"/>
              </w:rPr>
              <w:t>isOrdered: N/A</w:t>
            </w:r>
          </w:p>
          <w:p w14:paraId="05BBA486" w14:textId="77777777" w:rsidR="002E5094" w:rsidRDefault="002E5094">
            <w:pPr>
              <w:keepLines/>
              <w:spacing w:after="0"/>
              <w:rPr>
                <w:rFonts w:ascii="Arial" w:hAnsi="Arial"/>
                <w:sz w:val="18"/>
              </w:rPr>
            </w:pPr>
            <w:r>
              <w:rPr>
                <w:rFonts w:ascii="Arial" w:hAnsi="Arial"/>
                <w:sz w:val="18"/>
              </w:rPr>
              <w:t>isUnique: N/A</w:t>
            </w:r>
          </w:p>
          <w:p w14:paraId="0AA36141" w14:textId="77777777" w:rsidR="002E5094" w:rsidRDefault="002E5094">
            <w:pPr>
              <w:keepLines/>
              <w:spacing w:after="0"/>
              <w:rPr>
                <w:rFonts w:ascii="Arial" w:hAnsi="Arial"/>
                <w:sz w:val="18"/>
              </w:rPr>
            </w:pPr>
            <w:r>
              <w:rPr>
                <w:rFonts w:ascii="Arial" w:hAnsi="Arial"/>
                <w:sz w:val="18"/>
              </w:rPr>
              <w:t>defaultValue: Enabled</w:t>
            </w:r>
          </w:p>
          <w:p w14:paraId="38D6B36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76B8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9A962B" w14:textId="77777777" w:rsidR="002E5094" w:rsidRDefault="002E509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57FD873" w14:textId="77777777" w:rsidR="002E5094" w:rsidRDefault="002E509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49F6BAD" w14:textId="77777777" w:rsidR="002E5094" w:rsidRDefault="002E5094">
            <w:pPr>
              <w:pStyle w:val="a"/>
              <w:keepLines/>
              <w:widowControl/>
              <w:rPr>
                <w:sz w:val="18"/>
                <w:szCs w:val="20"/>
                <w:lang w:eastAsia="en-US"/>
              </w:rPr>
            </w:pPr>
          </w:p>
          <w:p w14:paraId="62F292A7" w14:textId="77777777" w:rsidR="002E5094" w:rsidRDefault="002E509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EF10376" w14:textId="77777777" w:rsidR="002E5094" w:rsidRDefault="002E5094">
            <w:pPr>
              <w:keepLines/>
              <w:spacing w:after="0"/>
              <w:rPr>
                <w:rFonts w:ascii="Arial" w:hAnsi="Arial"/>
                <w:sz w:val="18"/>
              </w:rPr>
            </w:pPr>
            <w:r>
              <w:rPr>
                <w:rFonts w:ascii="Arial" w:hAnsi="Arial"/>
                <w:sz w:val="18"/>
              </w:rPr>
              <w:t>type: S-NSSAI</w:t>
            </w:r>
          </w:p>
          <w:p w14:paraId="4F1E83D5" w14:textId="77777777" w:rsidR="002E5094" w:rsidRDefault="002E5094">
            <w:pPr>
              <w:keepLines/>
              <w:spacing w:after="0"/>
              <w:rPr>
                <w:rFonts w:ascii="Arial" w:hAnsi="Arial"/>
                <w:sz w:val="18"/>
              </w:rPr>
            </w:pPr>
            <w:r>
              <w:rPr>
                <w:rFonts w:ascii="Arial" w:hAnsi="Arial"/>
                <w:sz w:val="18"/>
              </w:rPr>
              <w:t>multiplicity: *</w:t>
            </w:r>
          </w:p>
          <w:p w14:paraId="60B46489" w14:textId="77777777" w:rsidR="002E5094" w:rsidRDefault="002E5094">
            <w:pPr>
              <w:keepLines/>
              <w:spacing w:after="0"/>
              <w:rPr>
                <w:rFonts w:ascii="Arial" w:hAnsi="Arial"/>
                <w:sz w:val="18"/>
              </w:rPr>
            </w:pPr>
            <w:r>
              <w:rPr>
                <w:rFonts w:ascii="Arial" w:hAnsi="Arial"/>
                <w:sz w:val="18"/>
              </w:rPr>
              <w:t>isOrdered: False</w:t>
            </w:r>
          </w:p>
          <w:p w14:paraId="0381B3AA" w14:textId="77777777" w:rsidR="002E5094" w:rsidRDefault="002E5094">
            <w:pPr>
              <w:keepLines/>
              <w:spacing w:after="0"/>
              <w:rPr>
                <w:rFonts w:ascii="Arial" w:hAnsi="Arial"/>
                <w:sz w:val="18"/>
              </w:rPr>
            </w:pPr>
            <w:r>
              <w:rPr>
                <w:rFonts w:ascii="Arial" w:hAnsi="Arial"/>
                <w:sz w:val="18"/>
              </w:rPr>
              <w:t>isUnique: True</w:t>
            </w:r>
          </w:p>
          <w:p w14:paraId="21D636B5" w14:textId="77777777" w:rsidR="002E5094" w:rsidRDefault="002E5094">
            <w:pPr>
              <w:keepLines/>
              <w:spacing w:after="0"/>
              <w:rPr>
                <w:rFonts w:ascii="Arial" w:hAnsi="Arial"/>
                <w:sz w:val="18"/>
              </w:rPr>
            </w:pPr>
            <w:r>
              <w:rPr>
                <w:rFonts w:ascii="Arial" w:hAnsi="Arial"/>
                <w:sz w:val="18"/>
              </w:rPr>
              <w:t>defaultValue: None</w:t>
            </w:r>
          </w:p>
          <w:p w14:paraId="31FD8F34" w14:textId="77777777" w:rsidR="002E5094" w:rsidRDefault="002E5094">
            <w:pPr>
              <w:keepLines/>
              <w:spacing w:after="0"/>
              <w:rPr>
                <w:rFonts w:ascii="Arial" w:hAnsi="Arial"/>
                <w:sz w:val="18"/>
              </w:rPr>
            </w:pPr>
            <w:r>
              <w:t>isNullable: False</w:t>
            </w:r>
          </w:p>
        </w:tc>
      </w:tr>
      <w:tr w:rsidR="002E5094" w14:paraId="129B276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757777" w14:textId="77777777" w:rsidR="002E5094" w:rsidRDefault="002E5094">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F74DADD" w14:textId="77777777" w:rsidR="002E5094" w:rsidRDefault="002E509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FD0078" w14:textId="77777777" w:rsidR="002E5094" w:rsidRDefault="002E5094">
            <w:pPr>
              <w:pStyle w:val="a"/>
              <w:keepLines/>
              <w:widowControl/>
              <w:rPr>
                <w:sz w:val="18"/>
                <w:szCs w:val="20"/>
                <w:lang w:eastAsia="en-US"/>
              </w:rPr>
            </w:pPr>
          </w:p>
          <w:p w14:paraId="5507A733" w14:textId="77777777" w:rsidR="002E5094" w:rsidRDefault="002E509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21A644CB" w14:textId="77777777" w:rsidR="002E5094" w:rsidRDefault="002E5094">
            <w:pPr>
              <w:keepLines/>
              <w:spacing w:after="0"/>
              <w:rPr>
                <w:rFonts w:ascii="Arial" w:hAnsi="Arial"/>
                <w:sz w:val="18"/>
              </w:rPr>
            </w:pPr>
            <w:r>
              <w:rPr>
                <w:rFonts w:ascii="Arial" w:hAnsi="Arial"/>
                <w:sz w:val="18"/>
              </w:rPr>
              <w:t>type: Integer</w:t>
            </w:r>
          </w:p>
          <w:p w14:paraId="02A9DD7E" w14:textId="77777777" w:rsidR="002E5094" w:rsidRDefault="002E5094">
            <w:pPr>
              <w:keepLines/>
              <w:spacing w:after="0"/>
              <w:rPr>
                <w:rFonts w:ascii="Arial" w:hAnsi="Arial"/>
                <w:sz w:val="18"/>
              </w:rPr>
            </w:pPr>
            <w:r>
              <w:rPr>
                <w:rFonts w:ascii="Arial" w:hAnsi="Arial"/>
                <w:sz w:val="18"/>
              </w:rPr>
              <w:t>multiplicity: *</w:t>
            </w:r>
          </w:p>
          <w:p w14:paraId="49A2D1A9" w14:textId="77777777" w:rsidR="002E5094" w:rsidRDefault="002E5094">
            <w:pPr>
              <w:keepLines/>
              <w:spacing w:after="0"/>
              <w:rPr>
                <w:rFonts w:ascii="Arial" w:hAnsi="Arial"/>
                <w:sz w:val="18"/>
              </w:rPr>
            </w:pPr>
            <w:r>
              <w:rPr>
                <w:rFonts w:ascii="Arial" w:hAnsi="Arial"/>
                <w:sz w:val="18"/>
              </w:rPr>
              <w:t>isOrdered: False</w:t>
            </w:r>
          </w:p>
          <w:p w14:paraId="065224A8" w14:textId="77777777" w:rsidR="002E5094" w:rsidRDefault="002E5094">
            <w:pPr>
              <w:keepLines/>
              <w:spacing w:after="0"/>
              <w:rPr>
                <w:rFonts w:ascii="Arial" w:hAnsi="Arial"/>
                <w:sz w:val="18"/>
              </w:rPr>
            </w:pPr>
            <w:r>
              <w:rPr>
                <w:rFonts w:ascii="Arial" w:hAnsi="Arial"/>
                <w:sz w:val="18"/>
              </w:rPr>
              <w:t>isUnique: True</w:t>
            </w:r>
          </w:p>
          <w:p w14:paraId="1854E680" w14:textId="77777777" w:rsidR="002E5094" w:rsidRDefault="002E5094">
            <w:pPr>
              <w:keepLines/>
              <w:spacing w:after="0"/>
              <w:rPr>
                <w:rFonts w:ascii="Arial" w:hAnsi="Arial"/>
                <w:sz w:val="18"/>
              </w:rPr>
            </w:pPr>
            <w:r>
              <w:rPr>
                <w:rFonts w:ascii="Arial" w:hAnsi="Arial"/>
                <w:sz w:val="18"/>
              </w:rPr>
              <w:t>defaultValue: None</w:t>
            </w:r>
          </w:p>
          <w:p w14:paraId="0C1B6916" w14:textId="77777777" w:rsidR="002E5094" w:rsidRDefault="002E5094">
            <w:pPr>
              <w:keepLines/>
              <w:spacing w:after="0"/>
              <w:rPr>
                <w:rFonts w:ascii="Arial" w:hAnsi="Arial"/>
                <w:sz w:val="18"/>
              </w:rPr>
            </w:pPr>
            <w:r>
              <w:rPr>
                <w:rFonts w:ascii="Arial" w:hAnsi="Arial"/>
                <w:sz w:val="18"/>
              </w:rPr>
              <w:t>isNullable: False</w:t>
            </w:r>
          </w:p>
        </w:tc>
      </w:tr>
      <w:tr w:rsidR="002E5094" w14:paraId="5288840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2FC38" w14:textId="77777777" w:rsidR="002E5094" w:rsidRDefault="002E509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5D2E8D4" w14:textId="77777777" w:rsidR="002E5094" w:rsidRDefault="002E509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73AE9DB" w14:textId="77777777" w:rsidR="002E5094" w:rsidRDefault="002E5094">
            <w:pPr>
              <w:pStyle w:val="a"/>
              <w:keepLines/>
              <w:widowControl/>
              <w:rPr>
                <w:sz w:val="18"/>
                <w:szCs w:val="20"/>
                <w:lang w:eastAsia="en-US"/>
              </w:rPr>
            </w:pPr>
          </w:p>
          <w:p w14:paraId="4A2A2C0F"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EE90973" w14:textId="77777777" w:rsidR="002E5094" w:rsidRDefault="002E5094">
            <w:pPr>
              <w:keepLines/>
              <w:spacing w:after="0"/>
              <w:rPr>
                <w:rFonts w:ascii="Arial" w:hAnsi="Arial"/>
                <w:sz w:val="18"/>
              </w:rPr>
            </w:pPr>
            <w:r>
              <w:rPr>
                <w:rFonts w:ascii="Arial" w:hAnsi="Arial"/>
                <w:sz w:val="18"/>
              </w:rPr>
              <w:t>type: Boolean</w:t>
            </w:r>
          </w:p>
          <w:p w14:paraId="5D1C5DFD" w14:textId="77777777" w:rsidR="002E5094" w:rsidRDefault="002E5094">
            <w:pPr>
              <w:keepLines/>
              <w:spacing w:after="0"/>
              <w:rPr>
                <w:rFonts w:ascii="Arial" w:hAnsi="Arial"/>
                <w:sz w:val="18"/>
              </w:rPr>
            </w:pPr>
            <w:r>
              <w:rPr>
                <w:rFonts w:ascii="Arial" w:hAnsi="Arial"/>
                <w:sz w:val="18"/>
              </w:rPr>
              <w:t>multiplicity: 1</w:t>
            </w:r>
          </w:p>
          <w:p w14:paraId="244E8B41" w14:textId="77777777" w:rsidR="002E5094" w:rsidRDefault="002E5094">
            <w:pPr>
              <w:keepLines/>
              <w:spacing w:after="0"/>
              <w:rPr>
                <w:rFonts w:ascii="Arial" w:hAnsi="Arial"/>
                <w:sz w:val="18"/>
              </w:rPr>
            </w:pPr>
            <w:r>
              <w:rPr>
                <w:rFonts w:ascii="Arial" w:hAnsi="Arial"/>
                <w:sz w:val="18"/>
              </w:rPr>
              <w:t>isOrdered: N/A</w:t>
            </w:r>
          </w:p>
          <w:p w14:paraId="7440F601" w14:textId="77777777" w:rsidR="002E5094" w:rsidRDefault="002E5094">
            <w:pPr>
              <w:keepLines/>
              <w:spacing w:after="0"/>
              <w:rPr>
                <w:rFonts w:ascii="Arial" w:hAnsi="Arial"/>
                <w:sz w:val="18"/>
              </w:rPr>
            </w:pPr>
            <w:r>
              <w:rPr>
                <w:rFonts w:ascii="Arial" w:hAnsi="Arial"/>
                <w:sz w:val="18"/>
              </w:rPr>
              <w:t>isUnique: N/A</w:t>
            </w:r>
          </w:p>
          <w:p w14:paraId="7B2A89CF" w14:textId="77777777" w:rsidR="002E5094" w:rsidRDefault="002E5094">
            <w:pPr>
              <w:keepLines/>
              <w:spacing w:after="0"/>
              <w:rPr>
                <w:rFonts w:ascii="Arial" w:hAnsi="Arial"/>
                <w:sz w:val="18"/>
              </w:rPr>
            </w:pPr>
            <w:r>
              <w:rPr>
                <w:rFonts w:ascii="Arial" w:hAnsi="Arial"/>
                <w:sz w:val="18"/>
              </w:rPr>
              <w:t>defaultValue: Yes</w:t>
            </w:r>
          </w:p>
          <w:p w14:paraId="29F5B75F" w14:textId="77777777" w:rsidR="002E5094" w:rsidRDefault="002E5094">
            <w:pPr>
              <w:keepLines/>
              <w:spacing w:after="0"/>
              <w:rPr>
                <w:rFonts w:ascii="Arial" w:hAnsi="Arial"/>
                <w:sz w:val="18"/>
              </w:rPr>
            </w:pPr>
            <w:r>
              <w:rPr>
                <w:rFonts w:ascii="Arial" w:hAnsi="Arial"/>
                <w:sz w:val="18"/>
              </w:rPr>
              <w:t>isNullable: False</w:t>
            </w:r>
          </w:p>
        </w:tc>
      </w:tr>
      <w:tr w:rsidR="002E5094" w14:paraId="779032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D5263" w14:textId="77777777" w:rsidR="002E5094" w:rsidRDefault="002E509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8E7DFF" w14:textId="77777777" w:rsidR="002E5094" w:rsidRDefault="002E509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E849E44" w14:textId="77777777" w:rsidR="002E5094" w:rsidRDefault="002E5094">
            <w:pPr>
              <w:pStyle w:val="a"/>
              <w:keepLines/>
              <w:widowControl/>
              <w:rPr>
                <w:sz w:val="18"/>
                <w:szCs w:val="20"/>
                <w:lang w:eastAsia="en-US"/>
              </w:rPr>
            </w:pPr>
          </w:p>
          <w:p w14:paraId="20B86FA5"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E9FD7B8" w14:textId="77777777" w:rsidR="002E5094" w:rsidRDefault="002E5094">
            <w:pPr>
              <w:keepLines/>
              <w:spacing w:after="0"/>
              <w:rPr>
                <w:rFonts w:ascii="Arial" w:hAnsi="Arial"/>
                <w:sz w:val="18"/>
              </w:rPr>
            </w:pPr>
            <w:r>
              <w:rPr>
                <w:rFonts w:ascii="Arial" w:hAnsi="Arial"/>
                <w:sz w:val="18"/>
              </w:rPr>
              <w:t>type: Boolean</w:t>
            </w:r>
          </w:p>
          <w:p w14:paraId="35239253" w14:textId="77777777" w:rsidR="002E5094" w:rsidRDefault="002E5094">
            <w:pPr>
              <w:keepLines/>
              <w:spacing w:after="0"/>
              <w:rPr>
                <w:rFonts w:ascii="Arial" w:hAnsi="Arial"/>
                <w:sz w:val="18"/>
              </w:rPr>
            </w:pPr>
            <w:r>
              <w:rPr>
                <w:rFonts w:ascii="Arial" w:hAnsi="Arial"/>
                <w:sz w:val="18"/>
              </w:rPr>
              <w:t>multiplicity: 1</w:t>
            </w:r>
          </w:p>
          <w:p w14:paraId="30B143E2" w14:textId="77777777" w:rsidR="002E5094" w:rsidRDefault="002E5094">
            <w:pPr>
              <w:keepLines/>
              <w:spacing w:after="0"/>
              <w:rPr>
                <w:rFonts w:ascii="Arial" w:hAnsi="Arial"/>
                <w:sz w:val="18"/>
              </w:rPr>
            </w:pPr>
            <w:r>
              <w:rPr>
                <w:rFonts w:ascii="Arial" w:hAnsi="Arial"/>
                <w:sz w:val="18"/>
              </w:rPr>
              <w:t>isOrdered: N/A</w:t>
            </w:r>
          </w:p>
          <w:p w14:paraId="1B8604C1" w14:textId="77777777" w:rsidR="002E5094" w:rsidRDefault="002E5094">
            <w:pPr>
              <w:keepLines/>
              <w:spacing w:after="0"/>
              <w:rPr>
                <w:rFonts w:ascii="Arial" w:hAnsi="Arial"/>
                <w:sz w:val="18"/>
              </w:rPr>
            </w:pPr>
            <w:r>
              <w:rPr>
                <w:rFonts w:ascii="Arial" w:hAnsi="Arial"/>
                <w:sz w:val="18"/>
              </w:rPr>
              <w:t>isUnique: N/A</w:t>
            </w:r>
          </w:p>
          <w:p w14:paraId="7F7116CF" w14:textId="77777777" w:rsidR="002E5094" w:rsidRDefault="002E5094">
            <w:pPr>
              <w:keepLines/>
              <w:spacing w:after="0"/>
              <w:rPr>
                <w:rFonts w:ascii="Arial" w:hAnsi="Arial"/>
                <w:sz w:val="18"/>
              </w:rPr>
            </w:pPr>
            <w:r>
              <w:rPr>
                <w:rFonts w:ascii="Arial" w:hAnsi="Arial"/>
                <w:sz w:val="18"/>
              </w:rPr>
              <w:t>defaultValue: Yes</w:t>
            </w:r>
          </w:p>
          <w:p w14:paraId="3084F3F8" w14:textId="77777777" w:rsidR="002E5094" w:rsidRDefault="002E5094">
            <w:pPr>
              <w:keepLines/>
              <w:spacing w:after="0"/>
              <w:rPr>
                <w:rFonts w:ascii="Arial" w:hAnsi="Arial"/>
                <w:sz w:val="18"/>
              </w:rPr>
            </w:pPr>
            <w:r>
              <w:rPr>
                <w:rFonts w:ascii="Arial" w:hAnsi="Arial"/>
                <w:sz w:val="18"/>
              </w:rPr>
              <w:t>isNullable: False</w:t>
            </w:r>
          </w:p>
        </w:tc>
      </w:tr>
      <w:tr w:rsidR="002E5094" w14:paraId="6E51A2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F9EE23" w14:textId="77777777" w:rsidR="002E5094" w:rsidRDefault="002E509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31A4BC" w14:textId="77777777" w:rsidR="002E5094" w:rsidRDefault="002E509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789890E" w14:textId="77777777" w:rsidR="002E5094" w:rsidRDefault="002E5094">
            <w:pPr>
              <w:pStyle w:val="a"/>
              <w:keepLines/>
              <w:widowControl/>
              <w:rPr>
                <w:sz w:val="18"/>
                <w:szCs w:val="20"/>
                <w:lang w:eastAsia="en-US"/>
              </w:rPr>
            </w:pPr>
          </w:p>
          <w:p w14:paraId="325B9FE0" w14:textId="77777777" w:rsidR="002E5094" w:rsidRDefault="002E509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0111A4A" w14:textId="77777777" w:rsidR="002E5094" w:rsidRDefault="002E5094">
            <w:pPr>
              <w:keepLines/>
              <w:spacing w:after="0"/>
              <w:rPr>
                <w:rFonts w:ascii="Arial" w:hAnsi="Arial"/>
                <w:sz w:val="18"/>
              </w:rPr>
            </w:pPr>
            <w:r>
              <w:rPr>
                <w:rFonts w:ascii="Arial" w:hAnsi="Arial"/>
                <w:sz w:val="18"/>
              </w:rPr>
              <w:t>type: Boolean</w:t>
            </w:r>
          </w:p>
          <w:p w14:paraId="2B2A280E" w14:textId="77777777" w:rsidR="002E5094" w:rsidRDefault="002E5094">
            <w:pPr>
              <w:keepLines/>
              <w:spacing w:after="0"/>
              <w:rPr>
                <w:rFonts w:ascii="Arial" w:hAnsi="Arial"/>
                <w:sz w:val="18"/>
              </w:rPr>
            </w:pPr>
            <w:r>
              <w:rPr>
                <w:rFonts w:ascii="Arial" w:hAnsi="Arial"/>
                <w:sz w:val="18"/>
              </w:rPr>
              <w:t>multiplicity: 1</w:t>
            </w:r>
          </w:p>
          <w:p w14:paraId="0B4F6A25" w14:textId="77777777" w:rsidR="002E5094" w:rsidRDefault="002E5094">
            <w:pPr>
              <w:keepLines/>
              <w:spacing w:after="0"/>
              <w:rPr>
                <w:rFonts w:ascii="Arial" w:hAnsi="Arial"/>
                <w:sz w:val="18"/>
              </w:rPr>
            </w:pPr>
            <w:r>
              <w:rPr>
                <w:rFonts w:ascii="Arial" w:hAnsi="Arial"/>
                <w:sz w:val="18"/>
              </w:rPr>
              <w:t>isOrdered: N/A</w:t>
            </w:r>
          </w:p>
          <w:p w14:paraId="00A7D261" w14:textId="77777777" w:rsidR="002E5094" w:rsidRDefault="002E5094">
            <w:pPr>
              <w:keepLines/>
              <w:spacing w:after="0"/>
              <w:rPr>
                <w:rFonts w:ascii="Arial" w:hAnsi="Arial"/>
                <w:sz w:val="18"/>
              </w:rPr>
            </w:pPr>
            <w:r>
              <w:rPr>
                <w:rFonts w:ascii="Arial" w:hAnsi="Arial"/>
                <w:sz w:val="18"/>
              </w:rPr>
              <w:t>isUnique: N/A</w:t>
            </w:r>
          </w:p>
          <w:p w14:paraId="413E8AE9" w14:textId="77777777" w:rsidR="002E5094" w:rsidRDefault="002E5094">
            <w:pPr>
              <w:keepLines/>
              <w:spacing w:after="0"/>
              <w:rPr>
                <w:rFonts w:ascii="Arial" w:hAnsi="Arial"/>
                <w:sz w:val="18"/>
              </w:rPr>
            </w:pPr>
            <w:r>
              <w:rPr>
                <w:rFonts w:ascii="Arial" w:hAnsi="Arial"/>
                <w:sz w:val="18"/>
              </w:rPr>
              <w:t>defaultValue: Yes</w:t>
            </w:r>
          </w:p>
          <w:p w14:paraId="1763E4EA" w14:textId="77777777" w:rsidR="002E5094" w:rsidRDefault="002E5094">
            <w:pPr>
              <w:keepLines/>
              <w:spacing w:after="0"/>
              <w:rPr>
                <w:rFonts w:ascii="Arial" w:hAnsi="Arial"/>
                <w:sz w:val="18"/>
              </w:rPr>
            </w:pPr>
            <w:r>
              <w:rPr>
                <w:rFonts w:ascii="Arial" w:hAnsi="Arial"/>
                <w:sz w:val="18"/>
              </w:rPr>
              <w:t>isNullable: False</w:t>
            </w:r>
          </w:p>
        </w:tc>
      </w:tr>
      <w:tr w:rsidR="002E5094" w14:paraId="54FD58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32CBE" w14:textId="77777777" w:rsidR="002E5094" w:rsidRDefault="002E509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238511C" w14:textId="77777777" w:rsidR="002E5094" w:rsidRDefault="002E509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58C8215" w14:textId="77777777" w:rsidR="002E5094" w:rsidRDefault="002E509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A670A1C" w14:textId="77777777" w:rsidR="002E5094" w:rsidRDefault="002E5094">
            <w:pPr>
              <w:pStyle w:val="a"/>
              <w:keepLines/>
              <w:widowControl/>
              <w:rPr>
                <w:sz w:val="18"/>
                <w:szCs w:val="20"/>
                <w:lang w:eastAsia="en-US"/>
              </w:rPr>
            </w:pPr>
          </w:p>
          <w:p w14:paraId="5DFBD400" w14:textId="77777777" w:rsidR="002E5094" w:rsidRDefault="002E509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100D958" w14:textId="77777777" w:rsidR="002E5094" w:rsidRDefault="002E5094">
            <w:pPr>
              <w:keepLines/>
              <w:spacing w:after="0"/>
              <w:rPr>
                <w:rFonts w:ascii="Arial" w:hAnsi="Arial"/>
                <w:sz w:val="18"/>
              </w:rPr>
            </w:pPr>
            <w:r>
              <w:rPr>
                <w:rFonts w:ascii="Arial" w:hAnsi="Arial"/>
                <w:sz w:val="18"/>
              </w:rPr>
              <w:t>type: QFPacketDelayThresholdsType</w:t>
            </w:r>
          </w:p>
          <w:p w14:paraId="389EDA8A" w14:textId="77777777" w:rsidR="002E5094" w:rsidRDefault="002E5094">
            <w:pPr>
              <w:keepLines/>
              <w:spacing w:after="0"/>
              <w:rPr>
                <w:rFonts w:ascii="Arial" w:hAnsi="Arial"/>
                <w:sz w:val="18"/>
              </w:rPr>
            </w:pPr>
            <w:r>
              <w:rPr>
                <w:rFonts w:ascii="Arial" w:hAnsi="Arial"/>
                <w:sz w:val="18"/>
              </w:rPr>
              <w:t>multiplicity: 1</w:t>
            </w:r>
          </w:p>
          <w:p w14:paraId="4132A43E" w14:textId="77777777" w:rsidR="002E5094" w:rsidRDefault="002E5094">
            <w:pPr>
              <w:keepLines/>
              <w:spacing w:after="0"/>
              <w:rPr>
                <w:rFonts w:ascii="Arial" w:hAnsi="Arial"/>
                <w:sz w:val="18"/>
              </w:rPr>
            </w:pPr>
            <w:r>
              <w:rPr>
                <w:rFonts w:ascii="Arial" w:hAnsi="Arial"/>
                <w:sz w:val="18"/>
              </w:rPr>
              <w:t>isOrdered: N/A</w:t>
            </w:r>
          </w:p>
          <w:p w14:paraId="4ED3BCA2" w14:textId="77777777" w:rsidR="002E5094" w:rsidRDefault="002E5094">
            <w:pPr>
              <w:keepLines/>
              <w:spacing w:after="0"/>
              <w:rPr>
                <w:rFonts w:ascii="Arial" w:hAnsi="Arial"/>
                <w:sz w:val="18"/>
              </w:rPr>
            </w:pPr>
            <w:r>
              <w:rPr>
                <w:rFonts w:ascii="Arial" w:hAnsi="Arial"/>
                <w:sz w:val="18"/>
              </w:rPr>
              <w:t>isUnique: N/A</w:t>
            </w:r>
          </w:p>
          <w:p w14:paraId="2BF87216" w14:textId="77777777" w:rsidR="002E5094" w:rsidRDefault="002E5094">
            <w:pPr>
              <w:keepLines/>
              <w:spacing w:after="0"/>
              <w:rPr>
                <w:rFonts w:ascii="Arial" w:hAnsi="Arial"/>
                <w:sz w:val="18"/>
              </w:rPr>
            </w:pPr>
            <w:r>
              <w:rPr>
                <w:rFonts w:ascii="Arial" w:hAnsi="Arial"/>
                <w:sz w:val="18"/>
              </w:rPr>
              <w:t>defaultValue: None</w:t>
            </w:r>
          </w:p>
          <w:p w14:paraId="753D8AA9" w14:textId="77777777" w:rsidR="002E5094" w:rsidRDefault="002E5094">
            <w:pPr>
              <w:keepLines/>
              <w:spacing w:after="0"/>
              <w:rPr>
                <w:rFonts w:ascii="Arial" w:hAnsi="Arial"/>
                <w:sz w:val="18"/>
              </w:rPr>
            </w:pPr>
            <w:r>
              <w:rPr>
                <w:rFonts w:ascii="Arial" w:hAnsi="Arial"/>
                <w:sz w:val="18"/>
              </w:rPr>
              <w:t>isNullable: False</w:t>
            </w:r>
          </w:p>
        </w:tc>
      </w:tr>
      <w:tr w:rsidR="002E5094" w14:paraId="385B9EC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B31BC" w14:textId="77777777" w:rsidR="002E5094" w:rsidRDefault="002E509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DBFB4A3" w14:textId="77777777" w:rsidR="002E5094" w:rsidRDefault="002E509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E81CC06" w14:textId="77777777" w:rsidR="002E5094" w:rsidRDefault="002E5094">
            <w:pPr>
              <w:pStyle w:val="a"/>
              <w:keepLines/>
              <w:widowControl/>
              <w:rPr>
                <w:sz w:val="18"/>
                <w:szCs w:val="20"/>
                <w:lang w:eastAsia="en-US"/>
              </w:rPr>
            </w:pPr>
          </w:p>
          <w:p w14:paraId="747CD0DA" w14:textId="77777777" w:rsidR="002E5094" w:rsidRDefault="002E5094">
            <w:pPr>
              <w:pStyle w:val="a"/>
              <w:keepLines/>
              <w:widowControl/>
              <w:rPr>
                <w:sz w:val="18"/>
                <w:szCs w:val="20"/>
                <w:lang w:eastAsia="en-US"/>
              </w:rPr>
            </w:pPr>
            <w:r>
              <w:rPr>
                <w:sz w:val="18"/>
                <w:szCs w:val="20"/>
                <w:lang w:eastAsia="en-US"/>
              </w:rPr>
              <w:t>allowedValues: see 3GPP TS 29.244 [56].</w:t>
            </w:r>
          </w:p>
          <w:p w14:paraId="736530C1"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C0C5C2B" w14:textId="77777777" w:rsidR="002E5094" w:rsidRDefault="002E5094">
            <w:pPr>
              <w:keepLines/>
              <w:spacing w:after="0"/>
              <w:rPr>
                <w:rFonts w:ascii="Arial" w:hAnsi="Arial"/>
                <w:sz w:val="18"/>
              </w:rPr>
            </w:pPr>
            <w:r>
              <w:rPr>
                <w:rFonts w:ascii="Arial" w:hAnsi="Arial"/>
                <w:sz w:val="18"/>
              </w:rPr>
              <w:t>type: Integer</w:t>
            </w:r>
          </w:p>
          <w:p w14:paraId="5138A16E" w14:textId="77777777" w:rsidR="002E5094" w:rsidRDefault="002E5094">
            <w:pPr>
              <w:keepLines/>
              <w:spacing w:after="0"/>
              <w:rPr>
                <w:rFonts w:ascii="Arial" w:hAnsi="Arial"/>
                <w:sz w:val="18"/>
              </w:rPr>
            </w:pPr>
            <w:r>
              <w:rPr>
                <w:rFonts w:ascii="Arial" w:hAnsi="Arial"/>
                <w:sz w:val="18"/>
              </w:rPr>
              <w:t>multiplicity: 1</w:t>
            </w:r>
          </w:p>
          <w:p w14:paraId="0495E191" w14:textId="77777777" w:rsidR="002E5094" w:rsidRDefault="002E5094">
            <w:pPr>
              <w:keepLines/>
              <w:spacing w:after="0"/>
              <w:rPr>
                <w:rFonts w:ascii="Arial" w:hAnsi="Arial"/>
                <w:sz w:val="18"/>
              </w:rPr>
            </w:pPr>
            <w:r>
              <w:rPr>
                <w:rFonts w:ascii="Arial" w:hAnsi="Arial"/>
                <w:sz w:val="18"/>
              </w:rPr>
              <w:t>isOrdered: N/A</w:t>
            </w:r>
          </w:p>
          <w:p w14:paraId="04FB1AAC" w14:textId="77777777" w:rsidR="002E5094" w:rsidRDefault="002E5094">
            <w:pPr>
              <w:keepLines/>
              <w:spacing w:after="0"/>
              <w:rPr>
                <w:rFonts w:ascii="Arial" w:hAnsi="Arial"/>
                <w:sz w:val="18"/>
              </w:rPr>
            </w:pPr>
            <w:r>
              <w:rPr>
                <w:rFonts w:ascii="Arial" w:hAnsi="Arial"/>
                <w:sz w:val="18"/>
              </w:rPr>
              <w:t>isUnique: N/A</w:t>
            </w:r>
          </w:p>
          <w:p w14:paraId="303AE54B" w14:textId="77777777" w:rsidR="002E5094" w:rsidRDefault="002E5094">
            <w:pPr>
              <w:keepLines/>
              <w:spacing w:after="0"/>
              <w:rPr>
                <w:rFonts w:ascii="Arial" w:hAnsi="Arial"/>
                <w:sz w:val="18"/>
              </w:rPr>
            </w:pPr>
            <w:r>
              <w:rPr>
                <w:rFonts w:ascii="Arial" w:hAnsi="Arial"/>
                <w:sz w:val="18"/>
              </w:rPr>
              <w:t>defaultValue: None</w:t>
            </w:r>
          </w:p>
          <w:p w14:paraId="5E7B398C" w14:textId="77777777" w:rsidR="002E5094" w:rsidRDefault="002E5094">
            <w:pPr>
              <w:keepLines/>
              <w:spacing w:after="0"/>
              <w:rPr>
                <w:rFonts w:ascii="Arial" w:hAnsi="Arial"/>
                <w:sz w:val="18"/>
              </w:rPr>
            </w:pPr>
            <w:r>
              <w:rPr>
                <w:rFonts w:ascii="Arial" w:hAnsi="Arial"/>
                <w:sz w:val="18"/>
              </w:rPr>
              <w:t>isNullable: False</w:t>
            </w:r>
          </w:p>
        </w:tc>
      </w:tr>
      <w:tr w:rsidR="002E5094" w14:paraId="017412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E6255C" w14:textId="77777777" w:rsidR="002E5094" w:rsidRDefault="002E509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1340CB1" w14:textId="77777777" w:rsidR="002E5094" w:rsidRDefault="002E509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4D7CD12" w14:textId="77777777" w:rsidR="002E5094" w:rsidRDefault="002E5094">
            <w:pPr>
              <w:pStyle w:val="a"/>
              <w:keepLines/>
              <w:widowControl/>
              <w:rPr>
                <w:sz w:val="18"/>
                <w:szCs w:val="20"/>
                <w:lang w:eastAsia="en-US"/>
              </w:rPr>
            </w:pPr>
          </w:p>
          <w:p w14:paraId="15E3259A" w14:textId="77777777" w:rsidR="002E5094" w:rsidRDefault="002E5094">
            <w:pPr>
              <w:pStyle w:val="a"/>
              <w:keepLines/>
              <w:widowControl/>
              <w:rPr>
                <w:sz w:val="18"/>
                <w:szCs w:val="20"/>
                <w:lang w:eastAsia="en-US"/>
              </w:rPr>
            </w:pPr>
            <w:r>
              <w:rPr>
                <w:sz w:val="18"/>
                <w:szCs w:val="20"/>
                <w:lang w:eastAsia="en-US"/>
              </w:rPr>
              <w:t>allowedValues: see 3GPP TS 29.244 [56].</w:t>
            </w:r>
          </w:p>
          <w:p w14:paraId="46263460" w14:textId="77777777" w:rsidR="002E5094" w:rsidRDefault="002E509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2B41FE4" w14:textId="77777777" w:rsidR="002E5094" w:rsidRDefault="002E5094">
            <w:pPr>
              <w:keepLines/>
              <w:spacing w:after="0"/>
              <w:rPr>
                <w:rFonts w:ascii="Arial" w:hAnsi="Arial"/>
                <w:sz w:val="18"/>
              </w:rPr>
            </w:pPr>
            <w:r>
              <w:rPr>
                <w:rFonts w:ascii="Arial" w:hAnsi="Arial"/>
                <w:sz w:val="18"/>
              </w:rPr>
              <w:t>type: Integer</w:t>
            </w:r>
          </w:p>
          <w:p w14:paraId="13383F94" w14:textId="77777777" w:rsidR="002E5094" w:rsidRDefault="002E5094">
            <w:pPr>
              <w:keepLines/>
              <w:spacing w:after="0"/>
              <w:rPr>
                <w:rFonts w:ascii="Arial" w:hAnsi="Arial"/>
                <w:sz w:val="18"/>
              </w:rPr>
            </w:pPr>
            <w:r>
              <w:rPr>
                <w:rFonts w:ascii="Arial" w:hAnsi="Arial"/>
                <w:sz w:val="18"/>
              </w:rPr>
              <w:t>multiplicity: 1</w:t>
            </w:r>
          </w:p>
          <w:p w14:paraId="6FEBCAC2" w14:textId="77777777" w:rsidR="002E5094" w:rsidRDefault="002E5094">
            <w:pPr>
              <w:keepLines/>
              <w:spacing w:after="0"/>
              <w:rPr>
                <w:rFonts w:ascii="Arial" w:hAnsi="Arial"/>
                <w:sz w:val="18"/>
              </w:rPr>
            </w:pPr>
            <w:r>
              <w:rPr>
                <w:rFonts w:ascii="Arial" w:hAnsi="Arial"/>
                <w:sz w:val="18"/>
              </w:rPr>
              <w:t>isOrdered: N/A</w:t>
            </w:r>
          </w:p>
          <w:p w14:paraId="43CE64F2" w14:textId="77777777" w:rsidR="002E5094" w:rsidRDefault="002E5094">
            <w:pPr>
              <w:keepLines/>
              <w:spacing w:after="0"/>
              <w:rPr>
                <w:rFonts w:ascii="Arial" w:hAnsi="Arial"/>
                <w:sz w:val="18"/>
              </w:rPr>
            </w:pPr>
            <w:r>
              <w:rPr>
                <w:rFonts w:ascii="Arial" w:hAnsi="Arial"/>
                <w:sz w:val="18"/>
              </w:rPr>
              <w:t>isUnique: N/A</w:t>
            </w:r>
          </w:p>
          <w:p w14:paraId="6003641D" w14:textId="77777777" w:rsidR="002E5094" w:rsidRDefault="002E5094">
            <w:pPr>
              <w:keepLines/>
              <w:spacing w:after="0"/>
              <w:rPr>
                <w:rFonts w:ascii="Arial" w:hAnsi="Arial"/>
                <w:sz w:val="18"/>
              </w:rPr>
            </w:pPr>
            <w:r>
              <w:rPr>
                <w:rFonts w:ascii="Arial" w:hAnsi="Arial"/>
                <w:sz w:val="18"/>
              </w:rPr>
              <w:t>defaultValue: None</w:t>
            </w:r>
          </w:p>
          <w:p w14:paraId="7D24A252" w14:textId="77777777" w:rsidR="002E5094" w:rsidRDefault="002E5094">
            <w:pPr>
              <w:keepLines/>
              <w:spacing w:after="0"/>
              <w:rPr>
                <w:rFonts w:ascii="Arial" w:hAnsi="Arial"/>
                <w:sz w:val="18"/>
              </w:rPr>
            </w:pPr>
            <w:r>
              <w:rPr>
                <w:rFonts w:ascii="Arial" w:hAnsi="Arial"/>
                <w:sz w:val="18"/>
              </w:rPr>
              <w:t>isNullable: False</w:t>
            </w:r>
          </w:p>
        </w:tc>
      </w:tr>
      <w:tr w:rsidR="002E5094" w14:paraId="0124404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F378A" w14:textId="77777777" w:rsidR="002E5094" w:rsidRDefault="002E509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603296F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FD6E511" w14:textId="77777777" w:rsidR="002E5094" w:rsidRDefault="002E509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21E7466"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56441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23FF98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B54910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4B887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BFF4F0" w14:textId="77777777" w:rsidR="002E5094" w:rsidRDefault="002E5094">
            <w:pPr>
              <w:keepLines/>
              <w:spacing w:after="0"/>
              <w:rPr>
                <w:rFonts w:ascii="Arial" w:hAnsi="Arial"/>
                <w:sz w:val="18"/>
              </w:rPr>
            </w:pPr>
            <w:r>
              <w:rPr>
                <w:rFonts w:ascii="Arial" w:hAnsi="Arial" w:cs="Arial"/>
                <w:sz w:val="18"/>
                <w:szCs w:val="18"/>
              </w:rPr>
              <w:t>isNullable: False</w:t>
            </w:r>
          </w:p>
        </w:tc>
      </w:tr>
      <w:tr w:rsidR="002E5094" w14:paraId="7BFE849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2BA42" w14:textId="77777777" w:rsidR="002E5094" w:rsidRDefault="002E509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577067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E3979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DF532DA"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2ACBB9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A6A83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F901D9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CB50D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E92A0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3BC72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28A12" w14:textId="77777777" w:rsidR="002E5094" w:rsidRDefault="002E509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23E7CB4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E6F1F1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8079DB3"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739C3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13BF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A75A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36DE3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F8E6D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29642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A4758" w14:textId="77777777" w:rsidR="002E5094" w:rsidRDefault="002E509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210FE4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9BC9FD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4CE98D" w14:textId="77777777" w:rsidR="002E5094" w:rsidRDefault="002E5094">
            <w:pPr>
              <w:keepLines/>
              <w:spacing w:after="0"/>
              <w:rPr>
                <w:rFonts w:ascii="Arial" w:hAnsi="Arial" w:cs="Arial"/>
                <w:sz w:val="18"/>
                <w:szCs w:val="18"/>
              </w:rPr>
            </w:pPr>
            <w:r>
              <w:rPr>
                <w:rFonts w:ascii="Arial" w:hAnsi="Arial" w:cs="Arial"/>
                <w:sz w:val="18"/>
                <w:szCs w:val="18"/>
              </w:rPr>
              <w:t>type: PccRule</w:t>
            </w:r>
          </w:p>
          <w:p w14:paraId="25A8962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F95E88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5076FD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95B812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6765F0D" w14:textId="77777777" w:rsidR="002E5094" w:rsidRDefault="002E5094">
            <w:pPr>
              <w:keepLines/>
              <w:spacing w:after="0"/>
              <w:rPr>
                <w:rFonts w:ascii="Arial" w:hAnsi="Arial" w:cs="Arial"/>
                <w:sz w:val="18"/>
                <w:szCs w:val="18"/>
              </w:rPr>
            </w:pPr>
            <w:r>
              <w:rPr>
                <w:rFonts w:ascii="Arial" w:hAnsi="Arial" w:cs="Arial"/>
                <w:sz w:val="18"/>
                <w:szCs w:val="18"/>
              </w:rPr>
              <w:t xml:space="preserve">isNullable: False </w:t>
            </w:r>
          </w:p>
        </w:tc>
      </w:tr>
      <w:tr w:rsidR="002E5094" w14:paraId="73C339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F4956B" w14:textId="77777777" w:rsidR="002E5094" w:rsidRDefault="002E509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5E1514D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9CE712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D88DBC"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1C23C9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39B37C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4B7E6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E0228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D454B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855A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7FD49" w14:textId="77777777" w:rsidR="002E5094" w:rsidRDefault="002E509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330C9A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9ACC8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A49FF9" w14:textId="77777777" w:rsidR="002E5094" w:rsidRDefault="002E5094">
            <w:pPr>
              <w:keepLines/>
              <w:spacing w:after="0"/>
              <w:rPr>
                <w:rFonts w:ascii="Arial" w:hAnsi="Arial" w:cs="Arial"/>
                <w:sz w:val="18"/>
                <w:szCs w:val="18"/>
              </w:rPr>
            </w:pPr>
            <w:r>
              <w:rPr>
                <w:rFonts w:ascii="Arial" w:hAnsi="Arial" w:cs="Arial"/>
                <w:sz w:val="18"/>
                <w:szCs w:val="18"/>
              </w:rPr>
              <w:t>type: FlowInformation</w:t>
            </w:r>
          </w:p>
          <w:p w14:paraId="2C99D9E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548CFC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557D7D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601199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3EB94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B2CB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CF68D" w14:textId="77777777" w:rsidR="002E5094" w:rsidRDefault="002E509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673B75C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217A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76B68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F46769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3FAB2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E9621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9D9FD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0A718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EEE1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2DE85E" w14:textId="77777777" w:rsidR="002E5094" w:rsidRDefault="002E509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7F383C1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B66CF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2320B95" w14:textId="77777777" w:rsidR="002E5094" w:rsidRDefault="002E5094">
            <w:pPr>
              <w:keepLines/>
              <w:spacing w:after="0"/>
              <w:rPr>
                <w:rFonts w:ascii="Arial" w:hAnsi="Arial" w:cs="Arial"/>
                <w:sz w:val="18"/>
                <w:szCs w:val="18"/>
              </w:rPr>
            </w:pPr>
            <w:r>
              <w:rPr>
                <w:rFonts w:ascii="Arial" w:hAnsi="Arial" w:cs="Arial"/>
                <w:sz w:val="18"/>
                <w:szCs w:val="18"/>
              </w:rPr>
              <w:t>type: BitString</w:t>
            </w:r>
          </w:p>
          <w:p w14:paraId="74F3169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B57E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C0465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0580FA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5EABB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202B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B3598" w14:textId="77777777" w:rsidR="002E5094" w:rsidRDefault="002E509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3C23FA6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B4A61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7B8C1D"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1BB2FC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2550F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9F115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869A7C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5731D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69094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2776A" w14:textId="77777777" w:rsidR="002E5094" w:rsidRDefault="002E509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481BFF2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517D5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2E687B62"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9522D7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0A86B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834E68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07DE03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0F061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06E44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5C4BA" w14:textId="77777777" w:rsidR="002E5094" w:rsidRDefault="002E509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2FA90EE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3AD8D2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340D1E2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64BC51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3D40E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475D2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1CC925C" w14:textId="77777777" w:rsidR="002E5094" w:rsidRDefault="002E5094">
            <w:pPr>
              <w:keepLines/>
              <w:spacing w:after="0"/>
              <w:rPr>
                <w:rFonts w:ascii="Arial" w:hAnsi="Arial" w:cs="Arial"/>
                <w:sz w:val="18"/>
                <w:szCs w:val="18"/>
              </w:rPr>
            </w:pPr>
            <w:r>
              <w:rPr>
                <w:rFonts w:ascii="Arial" w:hAnsi="Arial" w:cs="Arial"/>
                <w:sz w:val="18"/>
                <w:szCs w:val="18"/>
              </w:rPr>
              <w:t>defaultValue: “NO_INFORMATION”</w:t>
            </w:r>
          </w:p>
          <w:p w14:paraId="70177EF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46153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76D0D" w14:textId="77777777" w:rsidR="002E5094" w:rsidRDefault="002E509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01FF58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BF6CD5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06310BD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2A09B5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67416B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9880F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B9746D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855CC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80B37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9AD29" w14:textId="77777777" w:rsidR="002E5094" w:rsidRDefault="002E509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5F64DC3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B61913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90C8CE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1871E7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7A78D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1E56C7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7DE2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756B36"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C9EED8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D262B6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01776" w14:textId="77777777" w:rsidR="002E5094" w:rsidRDefault="002E509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hideMark/>
          </w:tcPr>
          <w:p w14:paraId="2441046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D51B00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DB4F50" w14:textId="77777777" w:rsidR="002E5094" w:rsidRDefault="002E5094">
            <w:pPr>
              <w:keepLines/>
              <w:spacing w:after="0"/>
              <w:rPr>
                <w:rFonts w:ascii="Arial" w:hAnsi="Arial" w:cs="Arial"/>
                <w:sz w:val="18"/>
                <w:szCs w:val="18"/>
              </w:rPr>
            </w:pPr>
            <w:r>
              <w:rPr>
                <w:rFonts w:ascii="Arial" w:hAnsi="Arial" w:cs="Arial"/>
                <w:sz w:val="18"/>
                <w:szCs w:val="18"/>
              </w:rPr>
              <w:t>type: QoSData</w:t>
            </w:r>
          </w:p>
          <w:p w14:paraId="057EAE9F"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7FDB54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B20EC8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91F52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A760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EE4249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B3E66" w14:textId="77777777" w:rsidR="002E5094" w:rsidRDefault="002E509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37582D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E28EC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08195F" w14:textId="77777777" w:rsidR="002E5094" w:rsidRDefault="002E5094">
            <w:pPr>
              <w:keepLines/>
              <w:spacing w:after="0"/>
              <w:rPr>
                <w:rFonts w:ascii="Arial" w:hAnsi="Arial" w:cs="Arial"/>
                <w:sz w:val="18"/>
                <w:szCs w:val="18"/>
              </w:rPr>
            </w:pPr>
            <w:r>
              <w:rPr>
                <w:rFonts w:ascii="Arial" w:hAnsi="Arial" w:cs="Arial"/>
                <w:sz w:val="18"/>
                <w:szCs w:val="18"/>
              </w:rPr>
              <w:t>type: QoSData</w:t>
            </w:r>
          </w:p>
          <w:p w14:paraId="68C208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6DBA8DB"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63E9D9D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D56BF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F8E7D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66F53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D6344" w14:textId="77777777" w:rsidR="002E5094" w:rsidRDefault="002E509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66B605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FFB7C7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E1E454" w14:textId="77777777" w:rsidR="002E5094" w:rsidRDefault="002E5094">
            <w:pPr>
              <w:keepLines/>
              <w:spacing w:after="0"/>
              <w:rPr>
                <w:rFonts w:ascii="Arial" w:hAnsi="Arial" w:cs="Arial"/>
                <w:sz w:val="18"/>
                <w:szCs w:val="18"/>
              </w:rPr>
            </w:pPr>
            <w:r>
              <w:rPr>
                <w:rFonts w:ascii="Arial" w:hAnsi="Arial" w:cs="Arial"/>
                <w:sz w:val="18"/>
                <w:szCs w:val="18"/>
              </w:rPr>
              <w:t>type: TrafficControlData</w:t>
            </w:r>
          </w:p>
          <w:p w14:paraId="7E0125E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D191D3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78377B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9477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A82A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D6DB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AE66C" w14:textId="77777777" w:rsidR="002E5094" w:rsidRDefault="002E509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49C69F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3D217B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E57419" w14:textId="77777777" w:rsidR="002E5094" w:rsidRDefault="002E5094">
            <w:pPr>
              <w:keepLines/>
              <w:spacing w:after="0"/>
              <w:rPr>
                <w:rFonts w:ascii="Arial" w:hAnsi="Arial" w:cs="Arial"/>
                <w:sz w:val="18"/>
                <w:szCs w:val="18"/>
              </w:rPr>
            </w:pPr>
            <w:r>
              <w:rPr>
                <w:rFonts w:ascii="Arial" w:hAnsi="Arial" w:cs="Arial"/>
                <w:sz w:val="18"/>
                <w:szCs w:val="18"/>
              </w:rPr>
              <w:t>type: ConditionData</w:t>
            </w:r>
          </w:p>
          <w:p w14:paraId="36A38CA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B584EB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CFBC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D8289A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E6B5B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16F41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B8D7D3" w14:textId="77777777" w:rsidR="002E5094" w:rsidRDefault="002E509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4B3C7E4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AC59F0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7351BF" w14:textId="77777777" w:rsidR="002E5094" w:rsidRDefault="002E5094">
            <w:pPr>
              <w:keepLines/>
              <w:spacing w:after="0"/>
              <w:rPr>
                <w:rFonts w:ascii="Arial" w:hAnsi="Arial" w:cs="Arial"/>
                <w:sz w:val="18"/>
                <w:szCs w:val="18"/>
              </w:rPr>
            </w:pPr>
            <w:r>
              <w:rPr>
                <w:rFonts w:ascii="Arial" w:hAnsi="Arial" w:cs="Arial"/>
                <w:sz w:val="18"/>
                <w:szCs w:val="18"/>
              </w:rPr>
              <w:t xml:space="preserve">type: TscaiInputContainer  </w:t>
            </w:r>
          </w:p>
          <w:p w14:paraId="7513E3D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71814E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E5E61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BB7C3F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E6820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7821E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9F4DB4" w14:textId="77777777" w:rsidR="002E5094" w:rsidRDefault="002E509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2E74DE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48645A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2BF9A1" w14:textId="77777777" w:rsidR="002E5094" w:rsidRDefault="002E5094">
            <w:pPr>
              <w:keepLines/>
              <w:spacing w:after="0"/>
              <w:rPr>
                <w:rFonts w:ascii="Arial" w:hAnsi="Arial" w:cs="Arial"/>
                <w:sz w:val="18"/>
                <w:szCs w:val="18"/>
              </w:rPr>
            </w:pPr>
            <w:r>
              <w:rPr>
                <w:rFonts w:ascii="Arial" w:hAnsi="Arial" w:cs="Arial"/>
                <w:sz w:val="18"/>
                <w:szCs w:val="18"/>
              </w:rPr>
              <w:t xml:space="preserve">type: TscaiInputContainer  </w:t>
            </w:r>
          </w:p>
          <w:p w14:paraId="3814720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367368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A3DDE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844F8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EC47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E82D7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52D02" w14:textId="77777777" w:rsidR="002E5094" w:rsidRDefault="002E509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6E2C8C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E1AD8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26FDBBB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F1684B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DEE2D4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4C040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43C82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6255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AC11E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978891" w14:textId="77777777" w:rsidR="002E5094" w:rsidRDefault="002E509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1C5F024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3E77BA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62801E18" w14:textId="77777777" w:rsidR="002E5094" w:rsidRDefault="002E5094">
            <w:pPr>
              <w:keepLines/>
              <w:spacing w:after="0"/>
              <w:rPr>
                <w:rFonts w:ascii="Arial" w:hAnsi="Arial" w:cs="Arial"/>
                <w:sz w:val="18"/>
                <w:szCs w:val="18"/>
              </w:rPr>
            </w:pPr>
            <w:r>
              <w:rPr>
                <w:rFonts w:ascii="Arial" w:hAnsi="Arial" w:cs="Arial"/>
                <w:sz w:val="18"/>
                <w:szCs w:val="18"/>
              </w:rPr>
              <w:t>type: EthFlowDescription</w:t>
            </w:r>
          </w:p>
          <w:p w14:paraId="680F69C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25A59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36CB0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416BD0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75EA34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EFFA08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3681BC" w14:textId="77777777" w:rsidR="002E5094" w:rsidRDefault="002E509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3E1BEE7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09793D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2102F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0851E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43ADBF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16674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84FDF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109BA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30B0E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F336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BF3AC6" w14:textId="77777777" w:rsidR="002E5094" w:rsidRDefault="002E509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hideMark/>
          </w:tcPr>
          <w:p w14:paraId="763EA7B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CB576B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897425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1DD8B58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DB8150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A0B1DA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7DA2C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D98F1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5362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39E9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D7DBE" w14:textId="77777777" w:rsidR="002E5094" w:rsidRDefault="002E509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3F7DC6F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7464BE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EDA4E1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7F256D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6F96BF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9AEB22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F44A9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DE825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F3445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BC63BE" w14:textId="77777777" w:rsidR="002E5094" w:rsidRDefault="002E509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144B60D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ACFED4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05CDB0D5" w14:textId="77777777" w:rsidR="002E5094" w:rsidRDefault="002E5094">
            <w:pPr>
              <w:keepLines/>
              <w:spacing w:after="0"/>
              <w:rPr>
                <w:rFonts w:ascii="Arial" w:hAnsi="Arial" w:cs="Arial"/>
                <w:sz w:val="18"/>
                <w:szCs w:val="18"/>
              </w:rPr>
            </w:pPr>
            <w:r>
              <w:rPr>
                <w:rFonts w:ascii="Arial" w:hAnsi="Arial" w:cs="Arial"/>
                <w:sz w:val="18"/>
                <w:szCs w:val="18"/>
              </w:rPr>
              <w:t>type: ENUM</w:t>
            </w:r>
          </w:p>
          <w:p w14:paraId="3F05832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85CD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525DEE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E43E3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734CEE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257F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1D38A" w14:textId="77777777" w:rsidR="002E5094" w:rsidRDefault="002E509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7F6D1A5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7995BB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5F838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45669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97CE68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A57E4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2EA0F1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526A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C04BB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69A6A8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DF64A" w14:textId="77777777" w:rsidR="002E5094" w:rsidRDefault="002E509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03FE549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EFF16C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B1A349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760BD0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4540A18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B8114FA"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20E945D"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045E699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50563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AB4011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0E65DE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F53103" w14:textId="77777777" w:rsidR="002E5094" w:rsidRDefault="002E5094">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hideMark/>
          </w:tcPr>
          <w:p w14:paraId="65664D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0BA180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389D6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CFB88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8C1E13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EAD0E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B5C1AE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78127F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A4E60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C8150" w14:textId="77777777" w:rsidR="002E5094" w:rsidRDefault="002E509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54E9CE9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8A6C88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68995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4CEBF4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A8D9EA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0C30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AF80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ECB0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B4D09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E1ADB7" w14:textId="77777777" w:rsidR="002E5094" w:rsidRDefault="002E509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7BD21FC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199DA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C3299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61FC96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7EEAD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04BD5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CE138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7351AA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89A24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82DA4F" w14:textId="77777777" w:rsidR="002E5094" w:rsidRDefault="002E509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17FDE37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20B184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EAE43E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703AB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89F6D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1D081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7138FC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47F5C4B"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5504A06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2CEF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23224" w14:textId="77777777" w:rsidR="002E5094" w:rsidRDefault="002E509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7EEA4E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DC2BF5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33578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3B1B7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3E0355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6A83F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54D01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C0529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0B295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CE561" w14:textId="77777777" w:rsidR="002E5094" w:rsidRDefault="002E509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2E2898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6806C8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67D0777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3841D2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E5FEE0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13AB87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4C2883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5F1670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83CBF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D39A1" w14:textId="77777777" w:rsidR="002E5094" w:rsidRDefault="002E509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63D8C59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20B4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4135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827547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7E01AD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B7394F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C27556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03F9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CA71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4C3FB" w14:textId="77777777" w:rsidR="002E5094" w:rsidRDefault="002E509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294F5AB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456D7F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72A9251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E0163F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665990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ACA39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0DCAD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2AE61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FEDD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D3CDC" w14:textId="77777777" w:rsidR="002E5094" w:rsidRDefault="002E509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0EC47F7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35BC7C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0B462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28F167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5EAED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965A05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AC4A1E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8366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4099F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8D74D4" w14:textId="77777777" w:rsidR="002E5094" w:rsidRDefault="002E5094">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hideMark/>
          </w:tcPr>
          <w:p w14:paraId="40C7A25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5AB955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28DB54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7029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0362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E0C06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431C8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DAADF8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F4D3DF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15002E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58D2D2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B05DE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35571C" w14:textId="77777777" w:rsidR="002E5094" w:rsidRDefault="002E509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495BB0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D8D1F8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FFE35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C0BA1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4B02DD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DB8C5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2A49DE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04AAA1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B6D1CC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F532D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AC3F5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4096A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3FE4F7" w14:textId="77777777" w:rsidR="002E5094" w:rsidRDefault="002E509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2D3F90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9578D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34AEED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B949E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550BA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D769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1AA4B4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D15C76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78F2BF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A962DA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62E6E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262BA5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FD4F1" w14:textId="77777777" w:rsidR="002E5094" w:rsidRDefault="002E509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18F8E06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EC62B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81D9C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8B7B8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0FEA8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A40A4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E2A9D6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3E57C4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5DE171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428E95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08D28C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D2A4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930666" w14:textId="77777777" w:rsidR="002E5094" w:rsidRDefault="002E509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536967B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DBDEB6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49FD4A54"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151945E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59C143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BFBB7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87EDB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B780B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69BBE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8697E" w14:textId="77777777" w:rsidR="002E5094" w:rsidRDefault="002E509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79C3E2A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ADA553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03FC44" w14:textId="77777777" w:rsidR="002E5094" w:rsidRDefault="002E5094">
            <w:pPr>
              <w:keepLines/>
              <w:spacing w:after="0"/>
              <w:rPr>
                <w:rFonts w:ascii="Arial" w:hAnsi="Arial" w:cs="Arial"/>
                <w:sz w:val="18"/>
                <w:szCs w:val="18"/>
              </w:rPr>
            </w:pPr>
            <w:r>
              <w:rPr>
                <w:rFonts w:ascii="Arial" w:hAnsi="Arial" w:cs="Arial"/>
                <w:sz w:val="18"/>
                <w:szCs w:val="18"/>
              </w:rPr>
              <w:t>type: ARP</w:t>
            </w:r>
          </w:p>
          <w:p w14:paraId="14F19C1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FDDA9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B7FAE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921F35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80647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C4393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23741" w14:textId="77777777" w:rsidR="002E5094" w:rsidRDefault="002E509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5A3E681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72D26E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0A3979B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59FFB54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1DB37E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1FD10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657E4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AB57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E3A254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26EB6" w14:textId="77777777" w:rsidR="002E5094" w:rsidRDefault="002E5094">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hideMark/>
          </w:tcPr>
          <w:p w14:paraId="21DE07F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E3A1D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00C551B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CDB7B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1C7CB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EE960D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A341C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3812E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05BF65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4C3DA" w14:textId="77777777" w:rsidR="002E5094" w:rsidRDefault="002E509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0CCA38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E1548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37390FD"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38DEF4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7209D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435D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750B9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4AF9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3544C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056AC6" w14:textId="77777777" w:rsidR="002E5094" w:rsidRDefault="002E509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61DE169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016170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7DE51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AC9BD9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7BA3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D18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E9A71B"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2BC77F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CE64B5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8972E" w14:textId="77777777" w:rsidR="002E5094" w:rsidRDefault="002E509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689CAC2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D847ED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F0242C3"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C812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A6A379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7E2BF9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0DDF99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EBD3D5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A5F5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5B082" w14:textId="77777777" w:rsidR="002E5094" w:rsidRDefault="002E509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5BB14BF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BBBE2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FE622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708AF9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344EE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7F6D2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18AA5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EF2FB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543E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0421F" w14:textId="77777777" w:rsidR="002E5094" w:rsidRDefault="002E509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09B56D1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027C0D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1CA5C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610C8A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EF07E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0E59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67AE31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3660ED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95B9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01A62" w14:textId="77777777" w:rsidR="002E5094" w:rsidRDefault="002E509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1760E36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B00393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52A09EB1"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76F4DBB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A9DFF8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A5FD3C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94D347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1E1AC2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148F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057CFB" w14:textId="77777777" w:rsidR="002E5094" w:rsidRDefault="002E509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7D989A0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259C72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939D718"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AFD88D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7760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DC836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4CDFA9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14693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9BADC7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C9C18F" w14:textId="77777777" w:rsidR="002E5094" w:rsidRDefault="002E509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55133CD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124FF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9359C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2E707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416760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CBA2EB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DA0578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4B103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01A836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A86EB7" w14:textId="77777777" w:rsidR="002E5094" w:rsidRDefault="002E509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48AC1FC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E4BB8B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09FADAE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7AD1BF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1604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A671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655126"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67E6E63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37E5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30D653" w14:textId="77777777" w:rsidR="002E5094" w:rsidRDefault="002E5094">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hideMark/>
          </w:tcPr>
          <w:p w14:paraId="509AECF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280BBA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AB06C5" w14:textId="77777777" w:rsidR="002E5094" w:rsidRDefault="002E5094">
            <w:pPr>
              <w:keepLines/>
              <w:spacing w:after="0"/>
              <w:rPr>
                <w:rFonts w:ascii="Arial" w:hAnsi="Arial" w:cs="Arial"/>
                <w:sz w:val="18"/>
                <w:szCs w:val="18"/>
              </w:rPr>
            </w:pPr>
            <w:r>
              <w:rPr>
                <w:rFonts w:ascii="Arial" w:hAnsi="Arial" w:cs="Arial"/>
                <w:sz w:val="18"/>
                <w:szCs w:val="18"/>
              </w:rPr>
              <w:t>type: RedirectInformation</w:t>
            </w:r>
          </w:p>
          <w:p w14:paraId="5F2FBA5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50D52E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3369C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E6EA22E"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2550AE3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C1593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6CF6FC" w14:textId="77777777" w:rsidR="002E5094" w:rsidRDefault="002E509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194BE8F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34B67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484380" w14:textId="77777777" w:rsidR="002E5094" w:rsidRDefault="002E5094">
            <w:pPr>
              <w:keepLines/>
              <w:spacing w:after="0"/>
              <w:rPr>
                <w:rFonts w:ascii="Arial" w:hAnsi="Arial" w:cs="Arial"/>
                <w:sz w:val="18"/>
                <w:szCs w:val="18"/>
              </w:rPr>
            </w:pPr>
            <w:r>
              <w:rPr>
                <w:rFonts w:ascii="Arial" w:hAnsi="Arial" w:cs="Arial"/>
                <w:sz w:val="18"/>
                <w:szCs w:val="18"/>
              </w:rPr>
              <w:t>type: RedirectInformation</w:t>
            </w:r>
          </w:p>
          <w:p w14:paraId="5C526A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0D26AB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5618A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8FD5EEB" w14:textId="77777777" w:rsidR="002E5094" w:rsidRDefault="002E5094">
            <w:pPr>
              <w:keepLines/>
              <w:spacing w:after="0"/>
              <w:rPr>
                <w:rFonts w:ascii="Arial" w:hAnsi="Arial" w:cs="Arial"/>
                <w:sz w:val="18"/>
                <w:szCs w:val="18"/>
              </w:rPr>
            </w:pPr>
            <w:r>
              <w:rPr>
                <w:rFonts w:ascii="Arial" w:hAnsi="Arial" w:cs="Arial"/>
                <w:sz w:val="18"/>
                <w:szCs w:val="18"/>
              </w:rPr>
              <w:t>defaultValue: “ENABLED”</w:t>
            </w:r>
          </w:p>
          <w:p w14:paraId="4B2F2E7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3C06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55F11" w14:textId="77777777" w:rsidR="002E5094" w:rsidRDefault="002E509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38DCD7E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B54AD9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A9525F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6DD7A7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9AF56D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6A3070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751E66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01844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44F33F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05F4F" w14:textId="77777777" w:rsidR="002E5094" w:rsidRDefault="002E509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2D1543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3DC8A7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EB97C47" w14:textId="77777777" w:rsidR="002E5094" w:rsidRDefault="002E5094">
            <w:pPr>
              <w:keepLines/>
              <w:spacing w:after="0"/>
              <w:rPr>
                <w:rFonts w:ascii="Arial" w:hAnsi="Arial" w:cs="Arial"/>
                <w:sz w:val="18"/>
                <w:szCs w:val="18"/>
              </w:rPr>
            </w:pPr>
            <w:r>
              <w:rPr>
                <w:rFonts w:ascii="Arial" w:hAnsi="Arial" w:cs="Arial"/>
                <w:sz w:val="18"/>
                <w:szCs w:val="18"/>
              </w:rPr>
              <w:t>type: ENUM</w:t>
            </w:r>
          </w:p>
          <w:p w14:paraId="0CE1A9B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83826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D1D40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37928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FDEB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0047C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85B2D" w14:textId="77777777" w:rsidR="002E5094" w:rsidRDefault="002E509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431E90C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6A534C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E6944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AD252E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1C3918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B3D76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C5BEDC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BCD3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814AF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3A179" w14:textId="77777777" w:rsidR="002E5094" w:rsidRDefault="002E509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3CF686C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89E91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3F22AC"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4F22134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4A48C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D61CA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E154AB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1E137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504C4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A4DDC9" w14:textId="77777777" w:rsidR="002E5094" w:rsidRDefault="002E509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6BDD42C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256E50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9DA57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CE0E7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0D83A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08100B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04BB1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8AB9C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C0B08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EF9276" w14:textId="77777777" w:rsidR="002E5094" w:rsidRDefault="002E509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7BD29A0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96CAEC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78E74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4D350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F759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6364F7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C93DAE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42AD9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BF6C9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A6CF7" w14:textId="77777777" w:rsidR="002E5094" w:rsidRDefault="002E509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E12E55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5F541D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CEC1CB7"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9166E1F" w14:textId="77777777" w:rsidR="002E5094" w:rsidRDefault="002E5094">
            <w:pPr>
              <w:keepLines/>
              <w:spacing w:after="0"/>
              <w:rPr>
                <w:rFonts w:ascii="Arial" w:hAnsi="Arial" w:cs="Arial"/>
                <w:sz w:val="18"/>
                <w:szCs w:val="18"/>
              </w:rPr>
            </w:pPr>
            <w:r>
              <w:rPr>
                <w:rFonts w:ascii="Arial" w:hAnsi="Arial" w:cs="Arial"/>
                <w:sz w:val="18"/>
                <w:szCs w:val="18"/>
              </w:rPr>
              <w:t>type: RouteToLocation</w:t>
            </w:r>
          </w:p>
          <w:p w14:paraId="1C8B8CB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A1AF6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5D1FBD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3B784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75602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F63EE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A10870" w14:textId="77777777" w:rsidR="002E5094" w:rsidRDefault="002E509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DCD955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2E61C1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D08C2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4B9C856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EB7DD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A7FA8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D4255A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4DD787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40B7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B18EF2" w14:textId="77777777" w:rsidR="002E5094" w:rsidRDefault="002E5094">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hideMark/>
          </w:tcPr>
          <w:p w14:paraId="31C5A2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5F2E2C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F335C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A62D75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EB88A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2E6787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EA8222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322EF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2B07C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C3AFC" w14:textId="77777777" w:rsidR="002E5094" w:rsidRDefault="002E509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3CFD1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A41FC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648CDB" w14:textId="77777777" w:rsidR="002E5094" w:rsidRDefault="002E5094">
            <w:pPr>
              <w:keepLines/>
              <w:spacing w:after="0"/>
              <w:rPr>
                <w:rFonts w:ascii="Arial" w:hAnsi="Arial" w:cs="Arial"/>
                <w:sz w:val="18"/>
                <w:szCs w:val="18"/>
              </w:rPr>
            </w:pPr>
            <w:r>
              <w:rPr>
                <w:rFonts w:ascii="Arial" w:hAnsi="Arial" w:cs="Arial"/>
                <w:sz w:val="18"/>
                <w:szCs w:val="18"/>
              </w:rPr>
              <w:t>type: RouteInformation</w:t>
            </w:r>
          </w:p>
          <w:p w14:paraId="197C8CC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A321C6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F78F21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DEC1F3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675758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CD031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D60C33" w14:textId="77777777" w:rsidR="002E5094" w:rsidRDefault="002E509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29ECF2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17CED3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0A55B1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A3F106"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662361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0C1F21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7024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82BC6A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70CF5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2EE7C5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46CB0" w14:textId="77777777" w:rsidR="002E5094" w:rsidRDefault="002E509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06CA6E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EFCE19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6669CC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99974B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F1F80B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9A16C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0693E9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0920BD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DDCA50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B49FD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63E25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EEC7E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250EEB" w14:textId="77777777" w:rsidR="002E5094" w:rsidRDefault="002E509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02BA03C6" w14:textId="77777777" w:rsidR="002E5094" w:rsidRDefault="002E5094">
            <w:pPr>
              <w:pStyle w:val="TAL"/>
            </w:pPr>
            <w:r>
              <w:rPr>
                <w:lang w:eastAsia="zh-CN"/>
              </w:rPr>
              <w:t>String identifying an IPv6 address prefix formatted according to clause 4 of IETF RFC 5952 [82].</w:t>
            </w:r>
            <w:r>
              <w:t xml:space="preserve"> IPv6Prefix data type may contain an individual /128 IPv6 address.</w:t>
            </w:r>
          </w:p>
          <w:p w14:paraId="352F7176" w14:textId="77777777" w:rsidR="002E5094" w:rsidRDefault="002E5094">
            <w:pPr>
              <w:pStyle w:val="TAL"/>
              <w:rPr>
                <w:lang w:eastAsia="zh-CN"/>
              </w:rPr>
            </w:pPr>
            <w:r>
              <w:rPr>
                <w:lang w:eastAsia="zh-CN"/>
              </w:rPr>
              <w:t>Pattern: '^((:|(0?|([1-9a-f][0-9a-f]{0,3}))):)((0?|([1-9a-f][0-9a-f]{0,3})):){0,6}(:|(0?|([1-9a-f][0-9a-f]{0,3})))(\/(([0-9])|([0-9]{2})|(1[0-1][0-9])|(12[0-8])))$'</w:t>
            </w:r>
          </w:p>
          <w:p w14:paraId="78208DFD" w14:textId="77777777" w:rsidR="002E5094" w:rsidRDefault="002E5094">
            <w:pPr>
              <w:pStyle w:val="TAL"/>
              <w:rPr>
                <w:lang w:eastAsia="zh-CN"/>
              </w:rPr>
            </w:pPr>
            <w:r>
              <w:rPr>
                <w:lang w:eastAsia="zh-CN"/>
              </w:rPr>
              <w:t>and</w:t>
            </w:r>
          </w:p>
          <w:p w14:paraId="13F416C1" w14:textId="77777777" w:rsidR="002E5094" w:rsidRDefault="002E509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161996B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EB7076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4B57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FD374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E3B31F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F8FC2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2F2FEC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6B684" w14:textId="77777777" w:rsidR="002E5094" w:rsidRDefault="002E509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1144AD2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2B2E0A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60037C"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572901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70E159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260641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ED36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50AC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706C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5E354" w14:textId="77777777" w:rsidR="002E5094" w:rsidRDefault="002E509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0B8ED3B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15D419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AB02F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9DC34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586DD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7B2AD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E279AD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6B823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CC5D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FD4F25" w14:textId="77777777" w:rsidR="002E5094" w:rsidRDefault="002E509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16D21057"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3C9A18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46ECFF" w14:textId="77777777" w:rsidR="002E5094" w:rsidRDefault="002E5094">
            <w:pPr>
              <w:keepLines/>
              <w:spacing w:after="0"/>
              <w:rPr>
                <w:rFonts w:ascii="Arial" w:hAnsi="Arial" w:cs="Arial"/>
                <w:sz w:val="18"/>
                <w:szCs w:val="18"/>
              </w:rPr>
            </w:pPr>
            <w:r>
              <w:rPr>
                <w:rFonts w:ascii="Arial" w:hAnsi="Arial" w:cs="Arial"/>
                <w:sz w:val="18"/>
                <w:szCs w:val="18"/>
              </w:rPr>
              <w:t>type: UpPathChgEvent</w:t>
            </w:r>
          </w:p>
          <w:p w14:paraId="70FEBF83"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805EC5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499BA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0E536D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476133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BDBE7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16D04" w14:textId="77777777" w:rsidR="002E5094" w:rsidRDefault="002E5094">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hideMark/>
          </w:tcPr>
          <w:p w14:paraId="1C5FD7F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3EE053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49DB1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566638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4054D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A7BBD7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21138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F778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5302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ADF46" w14:textId="77777777" w:rsidR="002E5094" w:rsidRDefault="002E509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2964589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9A89D9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B2447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5F9027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CE141E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AA72F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E08659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32E03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7FA787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8ACDFB" w14:textId="77777777" w:rsidR="002E5094" w:rsidRDefault="002E509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260D09E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D409B3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129023DE" w14:textId="77777777" w:rsidR="002E5094" w:rsidRDefault="002E5094">
            <w:pPr>
              <w:keepLines/>
              <w:spacing w:after="0"/>
              <w:rPr>
                <w:rFonts w:ascii="Arial" w:hAnsi="Arial" w:cs="Arial"/>
                <w:sz w:val="18"/>
                <w:szCs w:val="18"/>
              </w:rPr>
            </w:pPr>
            <w:r>
              <w:rPr>
                <w:rFonts w:ascii="Arial" w:hAnsi="Arial" w:cs="Arial"/>
                <w:sz w:val="18"/>
                <w:szCs w:val="18"/>
              </w:rPr>
              <w:t>type: ENUM</w:t>
            </w:r>
          </w:p>
          <w:p w14:paraId="3EBCB1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F8EBE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7EBD4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304E1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831C25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015E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EBA79F" w14:textId="77777777" w:rsidR="002E5094" w:rsidRDefault="002E509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618A626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4EE6CD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D1BF35"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EA124F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71370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C2FF0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6BFA954"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1CFF54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52373A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875C0" w14:textId="77777777" w:rsidR="002E5094" w:rsidRDefault="002E509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38E9F4C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25F952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27EAC0AE" w14:textId="77777777" w:rsidR="002E5094" w:rsidRDefault="002E5094">
            <w:pPr>
              <w:keepLines/>
              <w:spacing w:after="0"/>
              <w:rPr>
                <w:rFonts w:ascii="Arial" w:hAnsi="Arial" w:cs="Arial"/>
                <w:sz w:val="18"/>
                <w:szCs w:val="18"/>
              </w:rPr>
            </w:pPr>
            <w:r>
              <w:rPr>
                <w:rFonts w:ascii="Arial" w:hAnsi="Arial" w:cs="Arial"/>
                <w:sz w:val="18"/>
                <w:szCs w:val="18"/>
              </w:rPr>
              <w:t>type: ENUM</w:t>
            </w:r>
          </w:p>
          <w:p w14:paraId="73EEAB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29D7A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E42261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ABCEC3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BEF75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FED50E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18F6ED" w14:textId="77777777" w:rsidR="002E5094" w:rsidRDefault="002E509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64C5EED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867803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ADE7D0" w14:textId="77777777" w:rsidR="002E5094" w:rsidRDefault="002E5094">
            <w:pPr>
              <w:keepLines/>
              <w:spacing w:after="0"/>
              <w:rPr>
                <w:rFonts w:ascii="Arial" w:hAnsi="Arial" w:cs="Arial"/>
                <w:sz w:val="18"/>
                <w:szCs w:val="18"/>
              </w:rPr>
            </w:pPr>
            <w:r>
              <w:rPr>
                <w:rFonts w:ascii="Arial" w:hAnsi="Arial" w:cs="Arial"/>
                <w:sz w:val="18"/>
                <w:szCs w:val="18"/>
              </w:rPr>
              <w:t>type: SteeringMode</w:t>
            </w:r>
          </w:p>
          <w:p w14:paraId="0BA2F4C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594299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0C566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5B916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7E4CF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28CD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6BB44" w14:textId="77777777" w:rsidR="002E5094" w:rsidRDefault="002E509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4A8ADC6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C35ED7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E4328B" w14:textId="77777777" w:rsidR="002E5094" w:rsidRDefault="002E5094">
            <w:pPr>
              <w:keepLines/>
              <w:spacing w:after="0"/>
              <w:rPr>
                <w:rFonts w:ascii="Arial" w:hAnsi="Arial" w:cs="Arial"/>
                <w:sz w:val="18"/>
                <w:szCs w:val="18"/>
              </w:rPr>
            </w:pPr>
            <w:r>
              <w:rPr>
                <w:rFonts w:ascii="Arial" w:hAnsi="Arial" w:cs="Arial"/>
                <w:sz w:val="18"/>
                <w:szCs w:val="18"/>
              </w:rPr>
              <w:t>type: SteeringMode</w:t>
            </w:r>
          </w:p>
          <w:p w14:paraId="0C73D47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2A9B3A3"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5D641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0D55AB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06C7B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D9BA2A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60009C" w14:textId="77777777" w:rsidR="002E5094" w:rsidRDefault="002E509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5104567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E75B50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74AE7DF2"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52293C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A8C955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4AB04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258928B" w14:textId="77777777" w:rsidR="002E5094" w:rsidRDefault="002E5094">
            <w:pPr>
              <w:keepLines/>
              <w:spacing w:after="0"/>
              <w:rPr>
                <w:rFonts w:ascii="Arial" w:hAnsi="Arial" w:cs="Arial"/>
                <w:sz w:val="18"/>
                <w:szCs w:val="18"/>
              </w:rPr>
            </w:pPr>
            <w:r>
              <w:rPr>
                <w:rFonts w:ascii="Arial" w:hAnsi="Arial" w:cs="Arial"/>
                <w:sz w:val="18"/>
                <w:szCs w:val="18"/>
              </w:rPr>
              <w:t>defaultValue: "NOT_ALLOWED"</w:t>
            </w:r>
          </w:p>
          <w:p w14:paraId="6AFAAB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BFCB56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B48EA" w14:textId="77777777" w:rsidR="002E5094" w:rsidRDefault="002E509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19E922F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FEEE4B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2AC87CB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8667D6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E6E13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A59F4C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81090A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E89EAA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2D9109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C91AD9" w14:textId="77777777" w:rsidR="002E5094" w:rsidRDefault="002E509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7617C12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85A22E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4FAC0A2"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2BCB4D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7323A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2AAAC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7E7A07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C02CF5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80697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5EAF2D" w14:textId="77777777" w:rsidR="002E5094" w:rsidRDefault="002E5094">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hideMark/>
          </w:tcPr>
          <w:p w14:paraId="277312E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4A94C0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D5E0FC" w14:textId="77777777" w:rsidR="002E5094" w:rsidRDefault="002E5094">
            <w:pPr>
              <w:keepLines/>
              <w:spacing w:after="0"/>
              <w:rPr>
                <w:rFonts w:ascii="Arial" w:hAnsi="Arial" w:cs="Arial"/>
                <w:sz w:val="18"/>
                <w:szCs w:val="18"/>
              </w:rPr>
            </w:pPr>
            <w:r>
              <w:rPr>
                <w:rFonts w:ascii="Arial" w:hAnsi="Arial" w:cs="Arial"/>
                <w:sz w:val="18"/>
                <w:szCs w:val="18"/>
              </w:rPr>
              <w:t>type: ENUM</w:t>
            </w:r>
          </w:p>
          <w:p w14:paraId="412511D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62A4D5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FE582C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2D60DE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DFAD4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8FB23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E03815" w14:textId="77777777" w:rsidR="002E5094" w:rsidRDefault="002E509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37D463D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A06B2E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1E0B120E"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C0626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48BCF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2A62E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58EC7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73D6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A8703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F14B7" w14:textId="77777777" w:rsidR="002E5094" w:rsidRDefault="002E509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4D1A711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70890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A464C1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5E26AD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A2AB64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A0277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216363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2A310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4560B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5425F" w14:textId="77777777" w:rsidR="002E5094" w:rsidRDefault="002E509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40301B4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93CB7D"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F2399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7979AF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E20B20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5B58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665579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DDE98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D1B43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045E09" w14:textId="77777777" w:rsidR="002E5094" w:rsidRDefault="002E509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369830A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78F1EA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98D2E7"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DFABA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4C907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F29E27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4E128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DE5E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BD51A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B26A1" w14:textId="77777777" w:rsidR="002E5094" w:rsidRDefault="002E509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1A05AC0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A48112"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F8802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B59589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DA8A5C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9ED502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0281E1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E1633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81D24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F319FC" w14:textId="77777777" w:rsidR="002E5094" w:rsidRDefault="002E509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2238C4F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6E931A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B22285B"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8732BD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5667A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7652A7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F1B576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F5A08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798CD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3F602" w14:textId="77777777" w:rsidR="002E5094" w:rsidRDefault="002E509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15D16E5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81C6C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73B2D63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2ED00E3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BE038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A9B6BE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78746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BAB3E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1403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BD197" w14:textId="77777777" w:rsidR="002E5094" w:rsidRDefault="002E509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1B44796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CF14AD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3FCFFFD4"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99641E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46C201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185A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85CED1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0006D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D63F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D26CA" w14:textId="77777777" w:rsidR="002E5094" w:rsidRDefault="002E509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6D25D64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F9ADCF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531B5115"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A0287A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E1B7A5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30756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114D3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70487B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60A6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C01EC" w14:textId="77777777" w:rsidR="002E5094" w:rsidRDefault="002E5094">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2229E8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528EBDF" w14:textId="77777777" w:rsidR="002E5094" w:rsidRDefault="002E5094">
            <w:pPr>
              <w:widowControl w:val="0"/>
              <w:tabs>
                <w:tab w:val="decimal" w:pos="0"/>
              </w:tabs>
              <w:spacing w:line="0" w:lineRule="atLeast"/>
              <w:rPr>
                <w:rFonts w:ascii="Arial" w:hAnsi="Arial" w:cs="Arial"/>
                <w:sz w:val="18"/>
                <w:szCs w:val="18"/>
                <w:lang w:eastAsia="zh-CN"/>
              </w:rPr>
            </w:pPr>
          </w:p>
          <w:p w14:paraId="6DEDBEB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BBA570" w14:textId="77777777" w:rsidR="002E5094" w:rsidRDefault="002E5094">
            <w:pPr>
              <w:spacing w:after="0"/>
              <w:rPr>
                <w:rFonts w:ascii="Arial" w:hAnsi="Arial" w:cs="Arial"/>
                <w:sz w:val="18"/>
                <w:szCs w:val="18"/>
              </w:rPr>
            </w:pPr>
            <w:r>
              <w:rPr>
                <w:rFonts w:ascii="Arial" w:hAnsi="Arial" w:cs="Arial"/>
                <w:sz w:val="18"/>
                <w:szCs w:val="18"/>
              </w:rPr>
              <w:t>type: NsacfInfoSnssai</w:t>
            </w:r>
          </w:p>
          <w:p w14:paraId="3DC6A3DD" w14:textId="77777777" w:rsidR="002E5094" w:rsidRDefault="002E5094">
            <w:pPr>
              <w:spacing w:after="0"/>
              <w:rPr>
                <w:rFonts w:ascii="Arial" w:hAnsi="Arial" w:cs="Arial"/>
                <w:sz w:val="18"/>
                <w:szCs w:val="18"/>
              </w:rPr>
            </w:pPr>
            <w:r>
              <w:rPr>
                <w:rFonts w:ascii="Arial" w:hAnsi="Arial" w:cs="Arial"/>
                <w:sz w:val="18"/>
                <w:szCs w:val="18"/>
              </w:rPr>
              <w:t>multiplicity: *</w:t>
            </w:r>
          </w:p>
          <w:p w14:paraId="08891787" w14:textId="77777777" w:rsidR="002E5094" w:rsidRDefault="002E5094">
            <w:pPr>
              <w:spacing w:after="0"/>
              <w:rPr>
                <w:rFonts w:ascii="Arial" w:hAnsi="Arial" w:cs="Arial"/>
                <w:sz w:val="18"/>
                <w:szCs w:val="18"/>
              </w:rPr>
            </w:pPr>
            <w:r>
              <w:rPr>
                <w:rFonts w:ascii="Arial" w:hAnsi="Arial" w:cs="Arial"/>
                <w:sz w:val="18"/>
                <w:szCs w:val="18"/>
              </w:rPr>
              <w:t>isOrdered: False</w:t>
            </w:r>
          </w:p>
          <w:p w14:paraId="0E58390A" w14:textId="77777777" w:rsidR="002E5094" w:rsidRDefault="002E5094">
            <w:pPr>
              <w:spacing w:after="0"/>
              <w:rPr>
                <w:rFonts w:ascii="Arial" w:hAnsi="Arial" w:cs="Arial"/>
                <w:sz w:val="18"/>
                <w:szCs w:val="18"/>
              </w:rPr>
            </w:pPr>
            <w:r>
              <w:rPr>
                <w:rFonts w:ascii="Arial" w:hAnsi="Arial" w:cs="Arial"/>
                <w:sz w:val="18"/>
                <w:szCs w:val="18"/>
              </w:rPr>
              <w:t>isUnique: True</w:t>
            </w:r>
          </w:p>
          <w:p w14:paraId="6990E170" w14:textId="77777777" w:rsidR="002E5094" w:rsidRDefault="002E5094">
            <w:pPr>
              <w:spacing w:after="0"/>
              <w:rPr>
                <w:rFonts w:ascii="Arial" w:hAnsi="Arial" w:cs="Arial"/>
                <w:sz w:val="18"/>
                <w:szCs w:val="18"/>
              </w:rPr>
            </w:pPr>
            <w:r>
              <w:rPr>
                <w:rFonts w:ascii="Arial" w:hAnsi="Arial" w:cs="Arial"/>
                <w:sz w:val="18"/>
                <w:szCs w:val="18"/>
              </w:rPr>
              <w:t>defaultValue: None</w:t>
            </w:r>
          </w:p>
          <w:p w14:paraId="7625775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39964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3C21B" w14:textId="77777777" w:rsidR="002E5094" w:rsidRDefault="002E509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009A31B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6722441"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E5A53C" w14:textId="77777777" w:rsidR="002E5094" w:rsidRDefault="002E5094">
            <w:pPr>
              <w:spacing w:after="0"/>
              <w:rPr>
                <w:rFonts w:ascii="Arial" w:hAnsi="Arial" w:cs="Arial"/>
                <w:sz w:val="18"/>
                <w:szCs w:val="18"/>
              </w:rPr>
            </w:pPr>
            <w:r>
              <w:rPr>
                <w:rFonts w:ascii="Arial" w:hAnsi="Arial" w:cs="Arial"/>
                <w:sz w:val="18"/>
                <w:szCs w:val="18"/>
              </w:rPr>
              <w:t>type: SnssaiInfo</w:t>
            </w:r>
          </w:p>
          <w:p w14:paraId="2C00C903" w14:textId="77777777" w:rsidR="002E5094" w:rsidRDefault="002E5094">
            <w:pPr>
              <w:spacing w:after="0"/>
              <w:rPr>
                <w:rFonts w:ascii="Arial" w:hAnsi="Arial" w:cs="Arial"/>
                <w:sz w:val="18"/>
                <w:szCs w:val="18"/>
              </w:rPr>
            </w:pPr>
            <w:r>
              <w:rPr>
                <w:rFonts w:ascii="Arial" w:hAnsi="Arial" w:cs="Arial"/>
                <w:sz w:val="18"/>
                <w:szCs w:val="18"/>
              </w:rPr>
              <w:t>multiplicity: 1</w:t>
            </w:r>
          </w:p>
          <w:p w14:paraId="352C463E" w14:textId="77777777" w:rsidR="002E5094" w:rsidRDefault="002E5094">
            <w:pPr>
              <w:spacing w:after="0"/>
              <w:rPr>
                <w:rFonts w:ascii="Arial" w:hAnsi="Arial" w:cs="Arial"/>
                <w:sz w:val="18"/>
                <w:szCs w:val="18"/>
              </w:rPr>
            </w:pPr>
            <w:r>
              <w:rPr>
                <w:rFonts w:ascii="Arial" w:hAnsi="Arial" w:cs="Arial"/>
                <w:sz w:val="18"/>
                <w:szCs w:val="18"/>
              </w:rPr>
              <w:t>isOrdered: N/A</w:t>
            </w:r>
          </w:p>
          <w:p w14:paraId="7E8F7D4E" w14:textId="77777777" w:rsidR="002E5094" w:rsidRDefault="002E5094">
            <w:pPr>
              <w:spacing w:after="0"/>
              <w:rPr>
                <w:rFonts w:ascii="Arial" w:hAnsi="Arial" w:cs="Arial"/>
                <w:sz w:val="18"/>
                <w:szCs w:val="18"/>
              </w:rPr>
            </w:pPr>
            <w:r>
              <w:rPr>
                <w:rFonts w:ascii="Arial" w:hAnsi="Arial" w:cs="Arial"/>
                <w:sz w:val="18"/>
                <w:szCs w:val="18"/>
              </w:rPr>
              <w:t>isUnique: N/A</w:t>
            </w:r>
          </w:p>
          <w:p w14:paraId="61C70FCC" w14:textId="77777777" w:rsidR="002E5094" w:rsidRDefault="002E5094">
            <w:pPr>
              <w:spacing w:after="0"/>
              <w:rPr>
                <w:rFonts w:ascii="Arial" w:hAnsi="Arial" w:cs="Arial"/>
                <w:sz w:val="18"/>
                <w:szCs w:val="18"/>
              </w:rPr>
            </w:pPr>
            <w:r>
              <w:rPr>
                <w:rFonts w:ascii="Arial" w:hAnsi="Arial" w:cs="Arial"/>
                <w:sz w:val="18"/>
                <w:szCs w:val="18"/>
              </w:rPr>
              <w:t>defaultValue: None</w:t>
            </w:r>
          </w:p>
          <w:p w14:paraId="2CB5E5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3E7BD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83AD4" w14:textId="77777777" w:rsidR="002E5094" w:rsidRDefault="002E509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1B05A099"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1EECF4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93558E" w14:textId="77777777" w:rsidR="002E5094" w:rsidRDefault="002E5094">
            <w:pPr>
              <w:spacing w:after="0"/>
              <w:rPr>
                <w:rFonts w:ascii="Arial" w:hAnsi="Arial" w:cs="Arial"/>
                <w:sz w:val="18"/>
                <w:szCs w:val="18"/>
              </w:rPr>
            </w:pPr>
            <w:r>
              <w:rPr>
                <w:rFonts w:ascii="Arial" w:hAnsi="Arial" w:cs="Arial"/>
                <w:sz w:val="18"/>
                <w:szCs w:val="18"/>
              </w:rPr>
              <w:t>type: Boolean</w:t>
            </w:r>
          </w:p>
          <w:p w14:paraId="0C45CBE1" w14:textId="77777777" w:rsidR="002E5094" w:rsidRDefault="002E5094">
            <w:pPr>
              <w:spacing w:after="0"/>
              <w:rPr>
                <w:rFonts w:ascii="Arial" w:hAnsi="Arial" w:cs="Arial"/>
                <w:sz w:val="18"/>
                <w:szCs w:val="18"/>
              </w:rPr>
            </w:pPr>
            <w:r>
              <w:rPr>
                <w:rFonts w:ascii="Arial" w:hAnsi="Arial" w:cs="Arial"/>
                <w:sz w:val="18"/>
                <w:szCs w:val="18"/>
              </w:rPr>
              <w:t>multiplicity: 1</w:t>
            </w:r>
          </w:p>
          <w:p w14:paraId="6CAB3F6B" w14:textId="77777777" w:rsidR="002E5094" w:rsidRDefault="002E5094">
            <w:pPr>
              <w:spacing w:after="0"/>
              <w:rPr>
                <w:rFonts w:ascii="Arial" w:hAnsi="Arial" w:cs="Arial"/>
                <w:sz w:val="18"/>
                <w:szCs w:val="18"/>
              </w:rPr>
            </w:pPr>
            <w:r>
              <w:rPr>
                <w:rFonts w:ascii="Arial" w:hAnsi="Arial" w:cs="Arial"/>
                <w:sz w:val="18"/>
                <w:szCs w:val="18"/>
              </w:rPr>
              <w:t>isOrdered: N/A</w:t>
            </w:r>
          </w:p>
          <w:p w14:paraId="00ACD88F" w14:textId="77777777" w:rsidR="002E5094" w:rsidRDefault="002E5094">
            <w:pPr>
              <w:spacing w:after="0"/>
              <w:rPr>
                <w:rFonts w:ascii="Arial" w:hAnsi="Arial" w:cs="Arial"/>
                <w:sz w:val="18"/>
                <w:szCs w:val="18"/>
              </w:rPr>
            </w:pPr>
            <w:r>
              <w:rPr>
                <w:rFonts w:ascii="Arial" w:hAnsi="Arial" w:cs="Arial"/>
                <w:sz w:val="18"/>
                <w:szCs w:val="18"/>
              </w:rPr>
              <w:t>isUnique: N/A</w:t>
            </w:r>
          </w:p>
          <w:p w14:paraId="01FC9861" w14:textId="77777777" w:rsidR="002E5094" w:rsidRDefault="002E5094">
            <w:pPr>
              <w:spacing w:after="0"/>
              <w:rPr>
                <w:rFonts w:ascii="Arial" w:hAnsi="Arial" w:cs="Arial"/>
                <w:sz w:val="18"/>
                <w:szCs w:val="18"/>
              </w:rPr>
            </w:pPr>
            <w:r>
              <w:rPr>
                <w:rFonts w:ascii="Arial" w:hAnsi="Arial" w:cs="Arial"/>
                <w:sz w:val="18"/>
                <w:szCs w:val="18"/>
              </w:rPr>
              <w:t>defaultValue: False</w:t>
            </w:r>
          </w:p>
          <w:p w14:paraId="526E7E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3C3F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5D2513" w14:textId="77777777" w:rsidR="002E5094" w:rsidRDefault="002E509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3C641A73"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75791BB"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257E989D" w14:textId="77777777" w:rsidR="002E5094" w:rsidRDefault="002E5094">
            <w:pPr>
              <w:spacing w:after="0"/>
              <w:rPr>
                <w:rFonts w:ascii="Arial" w:hAnsi="Arial" w:cs="Arial"/>
                <w:sz w:val="18"/>
                <w:szCs w:val="18"/>
              </w:rPr>
            </w:pPr>
            <w:r>
              <w:rPr>
                <w:rFonts w:ascii="Arial" w:hAnsi="Arial" w:cs="Arial"/>
                <w:sz w:val="18"/>
                <w:szCs w:val="18"/>
              </w:rPr>
              <w:t>type: Integer</w:t>
            </w:r>
          </w:p>
          <w:p w14:paraId="04B1852C" w14:textId="77777777" w:rsidR="002E5094" w:rsidRDefault="002E5094">
            <w:pPr>
              <w:spacing w:after="0"/>
              <w:rPr>
                <w:rFonts w:ascii="Arial" w:hAnsi="Arial" w:cs="Arial"/>
                <w:sz w:val="18"/>
                <w:szCs w:val="18"/>
              </w:rPr>
            </w:pPr>
            <w:r>
              <w:rPr>
                <w:rFonts w:ascii="Arial" w:hAnsi="Arial" w:cs="Arial"/>
                <w:sz w:val="18"/>
                <w:szCs w:val="18"/>
              </w:rPr>
              <w:t>multiplicity: 1</w:t>
            </w:r>
          </w:p>
          <w:p w14:paraId="294E9D10" w14:textId="77777777" w:rsidR="002E5094" w:rsidRDefault="002E5094">
            <w:pPr>
              <w:spacing w:after="0"/>
              <w:rPr>
                <w:rFonts w:ascii="Arial" w:hAnsi="Arial" w:cs="Arial"/>
                <w:sz w:val="18"/>
                <w:szCs w:val="18"/>
              </w:rPr>
            </w:pPr>
            <w:r>
              <w:rPr>
                <w:rFonts w:ascii="Arial" w:hAnsi="Arial" w:cs="Arial"/>
                <w:sz w:val="18"/>
                <w:szCs w:val="18"/>
              </w:rPr>
              <w:t>isOrdered: N/A</w:t>
            </w:r>
          </w:p>
          <w:p w14:paraId="47EC2B81" w14:textId="77777777" w:rsidR="002E5094" w:rsidRDefault="002E5094">
            <w:pPr>
              <w:spacing w:after="0"/>
              <w:rPr>
                <w:rFonts w:ascii="Arial" w:hAnsi="Arial" w:cs="Arial"/>
                <w:sz w:val="18"/>
                <w:szCs w:val="18"/>
              </w:rPr>
            </w:pPr>
            <w:r>
              <w:rPr>
                <w:rFonts w:ascii="Arial" w:hAnsi="Arial" w:cs="Arial"/>
                <w:sz w:val="18"/>
                <w:szCs w:val="18"/>
              </w:rPr>
              <w:t>isUnique: N/A</w:t>
            </w:r>
          </w:p>
          <w:p w14:paraId="4A4DD2A6" w14:textId="77777777" w:rsidR="002E5094" w:rsidRDefault="002E5094">
            <w:pPr>
              <w:spacing w:after="0"/>
              <w:rPr>
                <w:rFonts w:ascii="Arial" w:hAnsi="Arial" w:cs="Arial"/>
                <w:sz w:val="18"/>
                <w:szCs w:val="18"/>
              </w:rPr>
            </w:pPr>
            <w:r>
              <w:rPr>
                <w:rFonts w:ascii="Arial" w:hAnsi="Arial" w:cs="Arial"/>
                <w:sz w:val="18"/>
                <w:szCs w:val="18"/>
              </w:rPr>
              <w:t>defaultValue: 0</w:t>
            </w:r>
          </w:p>
          <w:p w14:paraId="2696FB8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F8B77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F8D7F" w14:textId="77777777" w:rsidR="002E5094" w:rsidRDefault="002E509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3D943101"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928D47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2E6BE905" w14:textId="77777777" w:rsidR="002E5094" w:rsidRDefault="002E5094">
            <w:pPr>
              <w:spacing w:after="0"/>
              <w:rPr>
                <w:rFonts w:ascii="Arial" w:hAnsi="Arial" w:cs="Arial"/>
                <w:sz w:val="18"/>
                <w:szCs w:val="18"/>
              </w:rPr>
            </w:pPr>
            <w:r>
              <w:rPr>
                <w:rFonts w:ascii="Arial" w:hAnsi="Arial" w:cs="Arial"/>
                <w:sz w:val="18"/>
                <w:szCs w:val="18"/>
              </w:rPr>
              <w:t>type: ENUM</w:t>
            </w:r>
          </w:p>
          <w:p w14:paraId="7CD72E2B" w14:textId="77777777" w:rsidR="002E5094" w:rsidRDefault="002E5094">
            <w:pPr>
              <w:spacing w:after="0"/>
              <w:rPr>
                <w:rFonts w:ascii="Arial" w:hAnsi="Arial" w:cs="Arial"/>
                <w:sz w:val="18"/>
                <w:szCs w:val="18"/>
              </w:rPr>
            </w:pPr>
            <w:r>
              <w:rPr>
                <w:rFonts w:ascii="Arial" w:hAnsi="Arial" w:cs="Arial"/>
                <w:sz w:val="18"/>
                <w:szCs w:val="18"/>
              </w:rPr>
              <w:t>multiplicity: 1</w:t>
            </w:r>
          </w:p>
          <w:p w14:paraId="66132127" w14:textId="77777777" w:rsidR="002E5094" w:rsidRDefault="002E5094">
            <w:pPr>
              <w:spacing w:after="0"/>
              <w:rPr>
                <w:rFonts w:ascii="Arial" w:hAnsi="Arial" w:cs="Arial"/>
                <w:sz w:val="18"/>
                <w:szCs w:val="18"/>
              </w:rPr>
            </w:pPr>
            <w:r>
              <w:rPr>
                <w:rFonts w:ascii="Arial" w:hAnsi="Arial" w:cs="Arial"/>
                <w:sz w:val="18"/>
                <w:szCs w:val="18"/>
              </w:rPr>
              <w:t>isOrdered: N/A</w:t>
            </w:r>
          </w:p>
          <w:p w14:paraId="06EBC6FD" w14:textId="77777777" w:rsidR="002E5094" w:rsidRDefault="002E5094">
            <w:pPr>
              <w:spacing w:after="0"/>
              <w:rPr>
                <w:rFonts w:ascii="Arial" w:hAnsi="Arial" w:cs="Arial"/>
                <w:sz w:val="18"/>
                <w:szCs w:val="18"/>
              </w:rPr>
            </w:pPr>
            <w:r>
              <w:rPr>
                <w:rFonts w:ascii="Arial" w:hAnsi="Arial" w:cs="Arial"/>
                <w:sz w:val="18"/>
                <w:szCs w:val="18"/>
              </w:rPr>
              <w:t>isUnique: N/A</w:t>
            </w:r>
          </w:p>
          <w:p w14:paraId="1E3D8804" w14:textId="77777777" w:rsidR="002E5094" w:rsidRDefault="002E509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997CC7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8E65B3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53368" w14:textId="77777777" w:rsidR="002E5094" w:rsidRDefault="002E509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4F4213EB"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502F105"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4CE50DB4" w14:textId="77777777" w:rsidR="002E5094" w:rsidRDefault="002E5094">
            <w:pPr>
              <w:spacing w:after="0"/>
              <w:rPr>
                <w:rFonts w:ascii="Arial" w:hAnsi="Arial" w:cs="Arial"/>
                <w:sz w:val="18"/>
                <w:szCs w:val="18"/>
              </w:rPr>
            </w:pPr>
            <w:r>
              <w:rPr>
                <w:rFonts w:ascii="Arial" w:hAnsi="Arial" w:cs="Arial"/>
                <w:sz w:val="18"/>
                <w:szCs w:val="18"/>
              </w:rPr>
              <w:t>type: Integer</w:t>
            </w:r>
          </w:p>
          <w:p w14:paraId="0A4B97C6" w14:textId="77777777" w:rsidR="002E5094" w:rsidRDefault="002E5094">
            <w:pPr>
              <w:spacing w:after="0"/>
              <w:rPr>
                <w:rFonts w:ascii="Arial" w:hAnsi="Arial" w:cs="Arial"/>
                <w:sz w:val="18"/>
                <w:szCs w:val="18"/>
              </w:rPr>
            </w:pPr>
            <w:r>
              <w:rPr>
                <w:rFonts w:ascii="Arial" w:hAnsi="Arial" w:cs="Arial"/>
                <w:sz w:val="18"/>
                <w:szCs w:val="18"/>
              </w:rPr>
              <w:t>multiplicity: 1</w:t>
            </w:r>
          </w:p>
          <w:p w14:paraId="110A3131" w14:textId="77777777" w:rsidR="002E5094" w:rsidRDefault="002E5094">
            <w:pPr>
              <w:spacing w:after="0"/>
              <w:rPr>
                <w:rFonts w:ascii="Arial" w:hAnsi="Arial" w:cs="Arial"/>
                <w:sz w:val="18"/>
                <w:szCs w:val="18"/>
              </w:rPr>
            </w:pPr>
            <w:r>
              <w:rPr>
                <w:rFonts w:ascii="Arial" w:hAnsi="Arial" w:cs="Arial"/>
                <w:sz w:val="18"/>
                <w:szCs w:val="18"/>
              </w:rPr>
              <w:t>isOrdered: N/A</w:t>
            </w:r>
          </w:p>
          <w:p w14:paraId="4F0DE95C" w14:textId="77777777" w:rsidR="002E5094" w:rsidRDefault="002E5094">
            <w:pPr>
              <w:spacing w:after="0"/>
              <w:rPr>
                <w:rFonts w:ascii="Arial" w:hAnsi="Arial" w:cs="Arial"/>
                <w:sz w:val="18"/>
                <w:szCs w:val="18"/>
              </w:rPr>
            </w:pPr>
            <w:r>
              <w:rPr>
                <w:rFonts w:ascii="Arial" w:hAnsi="Arial" w:cs="Arial"/>
                <w:sz w:val="18"/>
                <w:szCs w:val="18"/>
              </w:rPr>
              <w:t>isUnique: N/A</w:t>
            </w:r>
          </w:p>
          <w:p w14:paraId="63BE4FFA" w14:textId="77777777" w:rsidR="002E5094" w:rsidRDefault="002E5094">
            <w:pPr>
              <w:spacing w:after="0"/>
              <w:rPr>
                <w:rFonts w:ascii="Arial" w:hAnsi="Arial" w:cs="Arial"/>
                <w:sz w:val="18"/>
                <w:szCs w:val="18"/>
              </w:rPr>
            </w:pPr>
            <w:r>
              <w:rPr>
                <w:rFonts w:ascii="Arial" w:hAnsi="Arial" w:cs="Arial"/>
                <w:sz w:val="18"/>
                <w:szCs w:val="18"/>
              </w:rPr>
              <w:t>defaultValue: 0</w:t>
            </w:r>
          </w:p>
          <w:p w14:paraId="170F16B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C4D85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4641CA" w14:textId="77777777" w:rsidR="002E5094" w:rsidRDefault="002E509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3A56E967"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344FA8C"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84C9670"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2D342EC4" w14:textId="77777777" w:rsidR="002E5094" w:rsidRDefault="002E5094">
            <w:pPr>
              <w:spacing w:after="0"/>
              <w:rPr>
                <w:rFonts w:ascii="Arial" w:hAnsi="Arial" w:cs="Arial"/>
                <w:sz w:val="18"/>
                <w:szCs w:val="18"/>
              </w:rPr>
            </w:pPr>
            <w:r>
              <w:rPr>
                <w:rFonts w:ascii="Arial" w:hAnsi="Arial" w:cs="Arial"/>
                <w:sz w:val="18"/>
                <w:szCs w:val="18"/>
              </w:rPr>
              <w:t>type: Integer</w:t>
            </w:r>
          </w:p>
          <w:p w14:paraId="45F2D438" w14:textId="77777777" w:rsidR="002E5094" w:rsidRDefault="002E5094">
            <w:pPr>
              <w:spacing w:after="0"/>
              <w:rPr>
                <w:rFonts w:ascii="Arial" w:hAnsi="Arial" w:cs="Arial"/>
                <w:sz w:val="18"/>
                <w:szCs w:val="18"/>
              </w:rPr>
            </w:pPr>
            <w:r>
              <w:rPr>
                <w:rFonts w:ascii="Arial" w:hAnsi="Arial" w:cs="Arial"/>
                <w:sz w:val="18"/>
                <w:szCs w:val="18"/>
              </w:rPr>
              <w:t>multiplicity: 0..1</w:t>
            </w:r>
          </w:p>
          <w:p w14:paraId="0FC438F8" w14:textId="77777777" w:rsidR="002E5094" w:rsidRDefault="002E5094">
            <w:pPr>
              <w:spacing w:after="0"/>
              <w:rPr>
                <w:rFonts w:ascii="Arial" w:hAnsi="Arial" w:cs="Arial"/>
                <w:sz w:val="18"/>
                <w:szCs w:val="18"/>
              </w:rPr>
            </w:pPr>
            <w:r>
              <w:rPr>
                <w:rFonts w:ascii="Arial" w:hAnsi="Arial" w:cs="Arial"/>
                <w:sz w:val="18"/>
                <w:szCs w:val="18"/>
              </w:rPr>
              <w:t>isOrdered: N/A</w:t>
            </w:r>
          </w:p>
          <w:p w14:paraId="75CA46A6" w14:textId="77777777" w:rsidR="002E5094" w:rsidRDefault="002E5094">
            <w:pPr>
              <w:spacing w:after="0"/>
              <w:rPr>
                <w:rFonts w:ascii="Arial" w:hAnsi="Arial" w:cs="Arial"/>
                <w:sz w:val="18"/>
                <w:szCs w:val="18"/>
              </w:rPr>
            </w:pPr>
            <w:r>
              <w:rPr>
                <w:rFonts w:ascii="Arial" w:hAnsi="Arial" w:cs="Arial"/>
                <w:sz w:val="18"/>
                <w:szCs w:val="18"/>
              </w:rPr>
              <w:t>isUnique: N/A</w:t>
            </w:r>
          </w:p>
          <w:p w14:paraId="6C055639" w14:textId="77777777" w:rsidR="002E5094" w:rsidRDefault="002E5094">
            <w:pPr>
              <w:spacing w:after="0"/>
              <w:rPr>
                <w:rFonts w:ascii="Arial" w:hAnsi="Arial" w:cs="Arial"/>
                <w:sz w:val="18"/>
                <w:szCs w:val="18"/>
              </w:rPr>
            </w:pPr>
            <w:r>
              <w:rPr>
                <w:rFonts w:ascii="Arial" w:hAnsi="Arial" w:cs="Arial"/>
                <w:sz w:val="18"/>
                <w:szCs w:val="18"/>
              </w:rPr>
              <w:t>defaultValue: 100</w:t>
            </w:r>
          </w:p>
          <w:p w14:paraId="23C9B5B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236C27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74CAE" w14:textId="77777777" w:rsidR="002E5094" w:rsidRDefault="002E509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4156622"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53FC05A9" w14:textId="77777777" w:rsidR="002E5094" w:rsidRDefault="002E5094">
            <w:pPr>
              <w:widowControl w:val="0"/>
              <w:tabs>
                <w:tab w:val="decimal" w:pos="0"/>
              </w:tabs>
              <w:spacing w:line="0" w:lineRule="atLeast"/>
              <w:rPr>
                <w:rFonts w:ascii="Arial" w:hAnsi="Arial" w:cs="Arial"/>
                <w:sz w:val="18"/>
                <w:szCs w:val="18"/>
                <w:lang w:eastAsia="zh-CN"/>
              </w:rPr>
            </w:pPr>
          </w:p>
          <w:p w14:paraId="06720009"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5E78125D" w14:textId="77777777" w:rsidR="002E5094" w:rsidRDefault="002E5094">
            <w:pPr>
              <w:spacing w:after="0"/>
              <w:rPr>
                <w:rFonts w:ascii="Arial" w:hAnsi="Arial" w:cs="Arial"/>
                <w:sz w:val="18"/>
                <w:szCs w:val="18"/>
              </w:rPr>
            </w:pPr>
            <w:r>
              <w:rPr>
                <w:rFonts w:ascii="Arial" w:hAnsi="Arial" w:cs="Arial"/>
                <w:sz w:val="18"/>
                <w:szCs w:val="18"/>
              </w:rPr>
              <w:t>type: Integer</w:t>
            </w:r>
          </w:p>
          <w:p w14:paraId="3F65635C" w14:textId="77777777" w:rsidR="002E5094" w:rsidRDefault="002E5094">
            <w:pPr>
              <w:spacing w:after="0"/>
              <w:rPr>
                <w:rFonts w:ascii="Arial" w:hAnsi="Arial" w:cs="Arial"/>
                <w:sz w:val="18"/>
                <w:szCs w:val="18"/>
              </w:rPr>
            </w:pPr>
            <w:r>
              <w:rPr>
                <w:rFonts w:ascii="Arial" w:hAnsi="Arial" w:cs="Arial"/>
                <w:sz w:val="18"/>
                <w:szCs w:val="18"/>
              </w:rPr>
              <w:t>multiplicity: 1</w:t>
            </w:r>
          </w:p>
          <w:p w14:paraId="2FA197A4" w14:textId="77777777" w:rsidR="002E5094" w:rsidRDefault="002E5094">
            <w:pPr>
              <w:spacing w:after="0"/>
              <w:rPr>
                <w:rFonts w:ascii="Arial" w:hAnsi="Arial" w:cs="Arial"/>
                <w:sz w:val="18"/>
                <w:szCs w:val="18"/>
              </w:rPr>
            </w:pPr>
            <w:r>
              <w:rPr>
                <w:rFonts w:ascii="Arial" w:hAnsi="Arial" w:cs="Arial"/>
                <w:sz w:val="18"/>
                <w:szCs w:val="18"/>
              </w:rPr>
              <w:t>isOrdered: N/A</w:t>
            </w:r>
          </w:p>
          <w:p w14:paraId="65433289" w14:textId="77777777" w:rsidR="002E5094" w:rsidRDefault="002E5094">
            <w:pPr>
              <w:spacing w:after="0"/>
              <w:rPr>
                <w:rFonts w:ascii="Arial" w:hAnsi="Arial" w:cs="Arial"/>
                <w:sz w:val="18"/>
                <w:szCs w:val="18"/>
              </w:rPr>
            </w:pPr>
            <w:r>
              <w:rPr>
                <w:rFonts w:ascii="Arial" w:hAnsi="Arial" w:cs="Arial"/>
                <w:sz w:val="18"/>
                <w:szCs w:val="18"/>
              </w:rPr>
              <w:t>isUnique: N/A</w:t>
            </w:r>
          </w:p>
          <w:p w14:paraId="5DF6A84E" w14:textId="77777777" w:rsidR="002E5094" w:rsidRDefault="002E5094">
            <w:pPr>
              <w:spacing w:after="0"/>
              <w:rPr>
                <w:rFonts w:ascii="Arial" w:hAnsi="Arial" w:cs="Arial"/>
                <w:sz w:val="18"/>
                <w:szCs w:val="18"/>
              </w:rPr>
            </w:pPr>
            <w:r>
              <w:rPr>
                <w:rFonts w:ascii="Arial" w:hAnsi="Arial" w:cs="Arial"/>
                <w:sz w:val="18"/>
                <w:szCs w:val="18"/>
              </w:rPr>
              <w:t>defaultValue: None</w:t>
            </w:r>
          </w:p>
          <w:p w14:paraId="5AA39F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49776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FD34F" w14:textId="77777777" w:rsidR="002E5094" w:rsidRDefault="002E5094">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54EA4362" w14:textId="77777777" w:rsidR="002E5094" w:rsidRDefault="002E509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A27DD98" w14:textId="77777777" w:rsidR="002E5094" w:rsidRDefault="002E5094">
            <w:pPr>
              <w:widowControl w:val="0"/>
              <w:tabs>
                <w:tab w:val="decimal" w:pos="0"/>
              </w:tabs>
              <w:spacing w:line="0" w:lineRule="atLeast"/>
              <w:rPr>
                <w:rFonts w:ascii="Arial" w:hAnsi="Arial" w:cs="Arial"/>
                <w:sz w:val="18"/>
                <w:szCs w:val="18"/>
                <w:lang w:eastAsia="zh-CN"/>
              </w:rPr>
            </w:pPr>
          </w:p>
          <w:p w14:paraId="266CE5A4"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B27AC0" w14:textId="77777777" w:rsidR="002E5094" w:rsidRDefault="002E5094">
            <w:pPr>
              <w:spacing w:after="0"/>
              <w:rPr>
                <w:rFonts w:ascii="Arial" w:hAnsi="Arial" w:cs="Arial"/>
                <w:sz w:val="18"/>
                <w:szCs w:val="18"/>
              </w:rPr>
            </w:pPr>
            <w:r>
              <w:rPr>
                <w:rFonts w:ascii="Arial" w:hAnsi="Arial" w:cs="Arial"/>
                <w:sz w:val="18"/>
                <w:szCs w:val="18"/>
              </w:rPr>
              <w:t>type: String</w:t>
            </w:r>
          </w:p>
          <w:p w14:paraId="6C1BFE1A" w14:textId="77777777" w:rsidR="002E5094" w:rsidRDefault="002E5094">
            <w:pPr>
              <w:spacing w:after="0"/>
              <w:rPr>
                <w:rFonts w:ascii="Arial" w:hAnsi="Arial" w:cs="Arial"/>
                <w:sz w:val="18"/>
                <w:szCs w:val="18"/>
              </w:rPr>
            </w:pPr>
            <w:r>
              <w:rPr>
                <w:rFonts w:ascii="Arial" w:hAnsi="Arial" w:cs="Arial"/>
                <w:sz w:val="18"/>
                <w:szCs w:val="18"/>
              </w:rPr>
              <w:t>multiplicity: *</w:t>
            </w:r>
          </w:p>
          <w:p w14:paraId="08F009EF" w14:textId="77777777" w:rsidR="002E5094" w:rsidRDefault="002E5094">
            <w:pPr>
              <w:spacing w:after="0"/>
              <w:rPr>
                <w:rFonts w:ascii="Arial" w:hAnsi="Arial" w:cs="Arial"/>
                <w:sz w:val="18"/>
                <w:szCs w:val="18"/>
              </w:rPr>
            </w:pPr>
            <w:r>
              <w:rPr>
                <w:rFonts w:ascii="Arial" w:hAnsi="Arial" w:cs="Arial"/>
                <w:sz w:val="18"/>
                <w:szCs w:val="18"/>
              </w:rPr>
              <w:t>isOrdered: False</w:t>
            </w:r>
          </w:p>
          <w:p w14:paraId="7BB9CB3F" w14:textId="77777777" w:rsidR="002E5094" w:rsidRDefault="002E5094">
            <w:pPr>
              <w:spacing w:after="0"/>
              <w:rPr>
                <w:rFonts w:ascii="Arial" w:hAnsi="Arial" w:cs="Arial"/>
                <w:sz w:val="18"/>
                <w:szCs w:val="18"/>
              </w:rPr>
            </w:pPr>
            <w:r>
              <w:rPr>
                <w:rFonts w:ascii="Arial" w:hAnsi="Arial" w:cs="Arial"/>
                <w:sz w:val="18"/>
                <w:szCs w:val="18"/>
              </w:rPr>
              <w:t>isUnique: True</w:t>
            </w:r>
          </w:p>
          <w:p w14:paraId="21B71D49" w14:textId="77777777" w:rsidR="002E5094" w:rsidRDefault="002E5094">
            <w:pPr>
              <w:spacing w:after="0"/>
              <w:rPr>
                <w:rFonts w:ascii="Arial" w:hAnsi="Arial" w:cs="Arial"/>
                <w:sz w:val="18"/>
                <w:szCs w:val="18"/>
              </w:rPr>
            </w:pPr>
            <w:r>
              <w:rPr>
                <w:rFonts w:ascii="Arial" w:hAnsi="Arial" w:cs="Arial"/>
                <w:sz w:val="18"/>
                <w:szCs w:val="18"/>
              </w:rPr>
              <w:t>defaultValue: None</w:t>
            </w:r>
          </w:p>
          <w:p w14:paraId="08EB347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AD88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58128" w14:textId="77777777" w:rsidR="002E5094" w:rsidRDefault="002E509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E8A8DC" w14:textId="77777777" w:rsidR="002E5094" w:rsidRDefault="002E509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25A2C4C8" w14:textId="77777777" w:rsidR="002E5094" w:rsidRDefault="002E5094">
            <w:pPr>
              <w:pStyle w:val="TAL"/>
              <w:rPr>
                <w:rFonts w:eastAsia="DengXian"/>
                <w:lang w:eastAsia="en-GB"/>
              </w:rPr>
            </w:pPr>
          </w:p>
          <w:p w14:paraId="706403B8" w14:textId="77777777" w:rsidR="002E5094" w:rsidRDefault="002E5094">
            <w:pPr>
              <w:pStyle w:val="TAL"/>
              <w:rPr>
                <w:rFonts w:eastAsia="DengXian"/>
                <w:lang w:eastAsia="en-GB"/>
              </w:rPr>
            </w:pPr>
          </w:p>
          <w:p w14:paraId="47EFAC98" w14:textId="77777777" w:rsidR="002E5094" w:rsidRDefault="002E5094">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0BD1BB5"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01DCDC7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101FE9F"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False</w:t>
            </w:r>
          </w:p>
          <w:p w14:paraId="1491E140"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isUnique: True</w:t>
            </w:r>
          </w:p>
          <w:p w14:paraId="3B7B034E"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defaultValue: None</w:t>
            </w:r>
          </w:p>
          <w:p w14:paraId="793AA3DF" w14:textId="77777777" w:rsidR="002E5094" w:rsidRDefault="002E5094">
            <w:pPr>
              <w:keepLines/>
              <w:spacing w:after="0"/>
              <w:rPr>
                <w:rFonts w:ascii="Arial" w:eastAsia="SimSun" w:hAnsi="Arial" w:cs="Arial"/>
                <w:sz w:val="18"/>
                <w:szCs w:val="18"/>
              </w:rPr>
            </w:pPr>
            <w:r>
              <w:rPr>
                <w:rFonts w:ascii="Arial" w:eastAsia="DengXian" w:hAnsi="Arial" w:cs="Arial"/>
                <w:sz w:val="18"/>
                <w:szCs w:val="18"/>
              </w:rPr>
              <w:t>isNullable: False</w:t>
            </w:r>
          </w:p>
        </w:tc>
      </w:tr>
      <w:tr w:rsidR="002E5094" w14:paraId="6B34B70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5366B" w14:textId="77777777" w:rsidR="002E5094" w:rsidRDefault="002E509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6D159084" w14:textId="77777777" w:rsidR="002E5094" w:rsidRDefault="002E509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561CA6"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type: DN</w:t>
            </w:r>
          </w:p>
          <w:p w14:paraId="5596008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multiplicity: 1</w:t>
            </w:r>
          </w:p>
          <w:p w14:paraId="769EBDAA"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N/A</w:t>
            </w:r>
          </w:p>
          <w:p w14:paraId="42DF0A4F"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019B53BE"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3EE847BC"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7014DB79" w14:textId="77777777" w:rsidR="002E5094" w:rsidRDefault="002E5094">
            <w:pPr>
              <w:keepLines/>
              <w:spacing w:after="0"/>
              <w:rPr>
                <w:rFonts w:ascii="Arial" w:eastAsia="SimSun" w:hAnsi="Arial" w:cs="Arial"/>
                <w:sz w:val="18"/>
                <w:szCs w:val="18"/>
              </w:rPr>
            </w:pPr>
          </w:p>
        </w:tc>
      </w:tr>
      <w:tr w:rsidR="002E5094" w14:paraId="2C7155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5D798D" w14:textId="77777777" w:rsidR="002E5094" w:rsidRDefault="002E509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D0D0E7B" w14:textId="77777777" w:rsidR="002E5094" w:rsidRDefault="002E5094">
            <w:pPr>
              <w:pStyle w:val="TAL"/>
              <w:rPr>
                <w:lang w:eastAsia="zh-CN"/>
              </w:rPr>
            </w:pPr>
            <w:r>
              <w:rPr>
                <w:lang w:eastAsia="zh-CN"/>
              </w:rPr>
              <w:t>It represents the S-NSSAI the NetworkSlice managed object is supporting. The S-NSSAI is defined in TS 23.003 [13].</w:t>
            </w:r>
          </w:p>
          <w:p w14:paraId="78F172FA" w14:textId="77777777" w:rsidR="002E5094" w:rsidRDefault="002E5094">
            <w:pPr>
              <w:pStyle w:val="TAL"/>
              <w:rPr>
                <w:lang w:eastAsia="zh-CN"/>
              </w:rPr>
            </w:pPr>
          </w:p>
          <w:p w14:paraId="61D4C90B" w14:textId="77777777" w:rsidR="002E5094" w:rsidRDefault="002E509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B319E50" w14:textId="77777777" w:rsidR="002E5094" w:rsidRDefault="002E5094">
            <w:pPr>
              <w:keepNext/>
              <w:keepLines/>
              <w:spacing w:after="0"/>
            </w:pPr>
            <w:r>
              <w:rPr>
                <w:rFonts w:ascii="Arial" w:hAnsi="Arial"/>
                <w:sz w:val="18"/>
              </w:rPr>
              <w:t xml:space="preserve">type: </w:t>
            </w:r>
            <w:r>
              <w:rPr>
                <w:rFonts w:ascii="Arial" w:hAnsi="Arial" w:cs="Arial"/>
                <w:sz w:val="18"/>
                <w:szCs w:val="18"/>
              </w:rPr>
              <w:t>S-NSSAI</w:t>
            </w:r>
          </w:p>
          <w:p w14:paraId="79932B71" w14:textId="77777777" w:rsidR="002E5094" w:rsidRDefault="002E509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F679BA" w14:textId="77777777" w:rsidR="002E5094" w:rsidRDefault="002E5094">
            <w:pPr>
              <w:keepNext/>
              <w:keepLines/>
              <w:spacing w:after="0"/>
              <w:rPr>
                <w:rFonts w:ascii="Arial" w:hAnsi="Arial"/>
                <w:sz w:val="18"/>
              </w:rPr>
            </w:pPr>
            <w:r>
              <w:rPr>
                <w:rFonts w:ascii="Arial" w:hAnsi="Arial"/>
                <w:sz w:val="18"/>
              </w:rPr>
              <w:t>isOrdered: N/A</w:t>
            </w:r>
          </w:p>
          <w:p w14:paraId="13A888CC" w14:textId="77777777" w:rsidR="002E5094" w:rsidRDefault="002E5094">
            <w:pPr>
              <w:keepNext/>
              <w:keepLines/>
              <w:spacing w:after="0"/>
              <w:rPr>
                <w:rFonts w:ascii="Arial" w:hAnsi="Arial"/>
                <w:sz w:val="18"/>
              </w:rPr>
            </w:pPr>
            <w:r>
              <w:rPr>
                <w:rFonts w:ascii="Arial" w:hAnsi="Arial"/>
                <w:sz w:val="18"/>
              </w:rPr>
              <w:t>isUnique: N/A</w:t>
            </w:r>
          </w:p>
          <w:p w14:paraId="4394C4BD" w14:textId="77777777" w:rsidR="002E5094" w:rsidRDefault="002E5094">
            <w:pPr>
              <w:keepNext/>
              <w:keepLines/>
              <w:spacing w:after="0"/>
              <w:rPr>
                <w:rFonts w:ascii="Arial" w:hAnsi="Arial"/>
                <w:sz w:val="18"/>
              </w:rPr>
            </w:pPr>
            <w:r>
              <w:rPr>
                <w:rFonts w:ascii="Arial" w:hAnsi="Arial"/>
                <w:sz w:val="18"/>
              </w:rPr>
              <w:t>defaultValue: None</w:t>
            </w:r>
          </w:p>
          <w:p w14:paraId="3D4C5D34" w14:textId="77777777" w:rsidR="002E5094" w:rsidRDefault="002E5094">
            <w:pPr>
              <w:keepNext/>
              <w:keepLines/>
              <w:spacing w:after="0"/>
              <w:rPr>
                <w:rFonts w:ascii="Arial" w:hAnsi="Arial"/>
                <w:sz w:val="18"/>
              </w:rPr>
            </w:pPr>
            <w:r>
              <w:rPr>
                <w:rFonts w:ascii="Arial" w:hAnsi="Arial"/>
                <w:sz w:val="18"/>
              </w:rPr>
              <w:t>allowedValues: N/A</w:t>
            </w:r>
          </w:p>
          <w:p w14:paraId="35A065DD" w14:textId="77777777" w:rsidR="002E5094" w:rsidRDefault="002E5094">
            <w:pPr>
              <w:pStyle w:val="TAL"/>
            </w:pPr>
            <w:r>
              <w:t>isNullable: False</w:t>
            </w:r>
          </w:p>
          <w:p w14:paraId="65709E2F" w14:textId="77777777" w:rsidR="002E5094" w:rsidRDefault="002E5094">
            <w:pPr>
              <w:keepLines/>
              <w:spacing w:after="0"/>
              <w:rPr>
                <w:rFonts w:ascii="Arial" w:hAnsi="Arial" w:cs="Arial"/>
                <w:sz w:val="18"/>
                <w:szCs w:val="18"/>
              </w:rPr>
            </w:pPr>
          </w:p>
        </w:tc>
      </w:tr>
      <w:tr w:rsidR="002E5094" w14:paraId="5CA1C4A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DD92F7" w14:textId="77777777" w:rsidR="002E5094" w:rsidRDefault="002E509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595BCB9F" w14:textId="77777777" w:rsidR="002E5094" w:rsidRDefault="002E509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319F6DF3" w14:textId="77777777" w:rsidR="002E5094" w:rsidRDefault="002E5094">
            <w:pPr>
              <w:pStyle w:val="TAL"/>
              <w:rPr>
                <w:lang w:eastAsia="zh-CN"/>
              </w:rPr>
            </w:pPr>
            <w:r>
              <w:rPr>
                <w:lang w:eastAsia="zh-CN"/>
              </w:rPr>
              <w:t>type: String</w:t>
            </w:r>
          </w:p>
          <w:p w14:paraId="4C49DF4A" w14:textId="77777777" w:rsidR="002E5094" w:rsidRDefault="002E5094">
            <w:pPr>
              <w:pStyle w:val="TAL"/>
              <w:rPr>
                <w:lang w:eastAsia="zh-CN"/>
              </w:rPr>
            </w:pPr>
            <w:r>
              <w:rPr>
                <w:lang w:eastAsia="zh-CN"/>
              </w:rPr>
              <w:t>multiplicity: *</w:t>
            </w:r>
          </w:p>
          <w:p w14:paraId="4907F5D2" w14:textId="77777777" w:rsidR="002E5094" w:rsidRDefault="002E5094">
            <w:pPr>
              <w:pStyle w:val="TAL"/>
              <w:rPr>
                <w:lang w:eastAsia="zh-CN"/>
              </w:rPr>
            </w:pPr>
            <w:r>
              <w:rPr>
                <w:lang w:eastAsia="zh-CN"/>
              </w:rPr>
              <w:t>isOrdered: False</w:t>
            </w:r>
          </w:p>
          <w:p w14:paraId="516E4E42" w14:textId="77777777" w:rsidR="002E5094" w:rsidRDefault="002E5094">
            <w:pPr>
              <w:pStyle w:val="TAL"/>
              <w:rPr>
                <w:lang w:eastAsia="zh-CN"/>
              </w:rPr>
            </w:pPr>
            <w:r>
              <w:rPr>
                <w:lang w:eastAsia="zh-CN"/>
              </w:rPr>
              <w:t>isUnique: True</w:t>
            </w:r>
          </w:p>
          <w:p w14:paraId="0FBD1312" w14:textId="77777777" w:rsidR="002E5094" w:rsidRDefault="002E5094">
            <w:pPr>
              <w:pStyle w:val="TAL"/>
              <w:rPr>
                <w:lang w:eastAsia="zh-CN"/>
              </w:rPr>
            </w:pPr>
            <w:r>
              <w:rPr>
                <w:lang w:eastAsia="zh-CN"/>
              </w:rPr>
              <w:t>defaultValue: None</w:t>
            </w:r>
          </w:p>
          <w:p w14:paraId="63914BE4" w14:textId="77777777" w:rsidR="002E5094" w:rsidRDefault="002E5094">
            <w:pPr>
              <w:pStyle w:val="TAL"/>
              <w:rPr>
                <w:lang w:eastAsia="zh-CN"/>
              </w:rPr>
            </w:pPr>
            <w:r>
              <w:rPr>
                <w:lang w:eastAsia="zh-CN"/>
              </w:rPr>
              <w:t>allowedValues: N/A</w:t>
            </w:r>
          </w:p>
          <w:p w14:paraId="58194610" w14:textId="77777777" w:rsidR="002E5094" w:rsidRDefault="002E5094">
            <w:pPr>
              <w:keepLines/>
              <w:spacing w:after="0"/>
              <w:rPr>
                <w:rFonts w:ascii="Arial" w:hAnsi="Arial" w:cs="Arial"/>
                <w:sz w:val="18"/>
                <w:szCs w:val="18"/>
              </w:rPr>
            </w:pPr>
            <w:r>
              <w:rPr>
                <w:lang w:eastAsia="zh-CN"/>
              </w:rPr>
              <w:t>isNullable: False</w:t>
            </w:r>
          </w:p>
        </w:tc>
      </w:tr>
      <w:tr w:rsidR="002E5094" w14:paraId="59DE14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229A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7F042C6D" w14:textId="77777777" w:rsidR="002E5094" w:rsidRDefault="002E509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5E29461C" w14:textId="77777777" w:rsidR="002E5094" w:rsidRDefault="002E5094">
            <w:pPr>
              <w:pStyle w:val="TAL"/>
              <w:rPr>
                <w:lang w:eastAsia="zh-CN"/>
              </w:rPr>
            </w:pPr>
            <w:r>
              <w:rPr>
                <w:lang w:eastAsia="zh-CN"/>
              </w:rPr>
              <w:t>type: String</w:t>
            </w:r>
          </w:p>
          <w:p w14:paraId="70738B64" w14:textId="77777777" w:rsidR="002E5094" w:rsidRDefault="002E5094">
            <w:pPr>
              <w:pStyle w:val="TAL"/>
              <w:rPr>
                <w:lang w:eastAsia="zh-CN"/>
              </w:rPr>
            </w:pPr>
            <w:r>
              <w:rPr>
                <w:lang w:eastAsia="zh-CN"/>
              </w:rPr>
              <w:t>multiplicity: 1..*</w:t>
            </w:r>
          </w:p>
          <w:p w14:paraId="1BB778C3" w14:textId="77777777" w:rsidR="002E5094" w:rsidRDefault="002E5094">
            <w:pPr>
              <w:pStyle w:val="TAL"/>
              <w:rPr>
                <w:lang w:eastAsia="zh-CN"/>
              </w:rPr>
            </w:pPr>
            <w:r>
              <w:rPr>
                <w:lang w:eastAsia="zh-CN"/>
              </w:rPr>
              <w:t>isOrdered: False</w:t>
            </w:r>
          </w:p>
          <w:p w14:paraId="68A08703" w14:textId="77777777" w:rsidR="002E5094" w:rsidRDefault="002E5094">
            <w:pPr>
              <w:pStyle w:val="TAL"/>
              <w:rPr>
                <w:lang w:eastAsia="zh-CN"/>
              </w:rPr>
            </w:pPr>
            <w:r>
              <w:rPr>
                <w:lang w:eastAsia="zh-CN"/>
              </w:rPr>
              <w:t>isUnique: True</w:t>
            </w:r>
          </w:p>
          <w:p w14:paraId="71686470" w14:textId="77777777" w:rsidR="002E5094" w:rsidRDefault="002E5094">
            <w:pPr>
              <w:pStyle w:val="TAL"/>
              <w:rPr>
                <w:lang w:eastAsia="zh-CN"/>
              </w:rPr>
            </w:pPr>
            <w:r>
              <w:rPr>
                <w:lang w:eastAsia="zh-CN"/>
              </w:rPr>
              <w:t>defaultValue: None</w:t>
            </w:r>
          </w:p>
          <w:p w14:paraId="4CE22189" w14:textId="77777777" w:rsidR="002E5094" w:rsidRDefault="002E5094">
            <w:pPr>
              <w:pStyle w:val="TAL"/>
              <w:rPr>
                <w:lang w:eastAsia="zh-CN"/>
              </w:rPr>
            </w:pPr>
            <w:r>
              <w:rPr>
                <w:lang w:eastAsia="zh-CN"/>
              </w:rPr>
              <w:t>allowedValues: N/A</w:t>
            </w:r>
          </w:p>
          <w:p w14:paraId="1A2D608F" w14:textId="77777777" w:rsidR="002E5094" w:rsidRDefault="002E5094">
            <w:pPr>
              <w:pStyle w:val="TAL"/>
              <w:rPr>
                <w:lang w:eastAsia="zh-CN"/>
              </w:rPr>
            </w:pPr>
            <w:r>
              <w:rPr>
                <w:lang w:eastAsia="zh-CN"/>
              </w:rPr>
              <w:t>isNullable: False</w:t>
            </w:r>
          </w:p>
        </w:tc>
      </w:tr>
      <w:tr w:rsidR="002E5094" w14:paraId="699A8D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7C284" w14:textId="77777777" w:rsidR="002E5094" w:rsidRDefault="002E509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B4E19EB" w14:textId="77777777" w:rsidR="002E5094" w:rsidRDefault="002E5094">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2E452FA7" w14:textId="77777777" w:rsidR="002E5094" w:rsidRDefault="002E5094">
            <w:pPr>
              <w:pStyle w:val="TAL"/>
              <w:keepNext w:val="0"/>
              <w:widowControl w:val="0"/>
              <w:rPr>
                <w:rFonts w:cs="Arial"/>
                <w:szCs w:val="18"/>
              </w:rPr>
            </w:pPr>
          </w:p>
          <w:p w14:paraId="2F41E712" w14:textId="77777777" w:rsidR="002E5094" w:rsidRDefault="002E509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4A695F" w14:textId="77777777" w:rsidR="002E5094" w:rsidRDefault="002E5094">
            <w:pPr>
              <w:pStyle w:val="TAL"/>
              <w:keepNext w:val="0"/>
              <w:widowControl w:val="0"/>
            </w:pPr>
            <w:r>
              <w:t>type: DN</w:t>
            </w:r>
          </w:p>
          <w:p w14:paraId="57B90E18" w14:textId="77777777" w:rsidR="002E5094" w:rsidRDefault="002E5094">
            <w:pPr>
              <w:pStyle w:val="TAL"/>
              <w:keepNext w:val="0"/>
              <w:widowControl w:val="0"/>
            </w:pPr>
            <w:r>
              <w:t xml:space="preserve">multiplicity: </w:t>
            </w:r>
            <w:r>
              <w:rPr>
                <w:rFonts w:cs="Arial"/>
                <w:szCs w:val="18"/>
              </w:rPr>
              <w:t>0..</w:t>
            </w:r>
            <w:r>
              <w:t>1</w:t>
            </w:r>
          </w:p>
          <w:p w14:paraId="715E8B7A" w14:textId="77777777" w:rsidR="002E5094" w:rsidRDefault="002E5094">
            <w:pPr>
              <w:pStyle w:val="TAL"/>
              <w:keepNext w:val="0"/>
              <w:widowControl w:val="0"/>
            </w:pPr>
            <w:r>
              <w:t xml:space="preserve">isOrdered: </w:t>
            </w:r>
            <w:r>
              <w:rPr>
                <w:rFonts w:cs="Arial"/>
                <w:szCs w:val="18"/>
              </w:rPr>
              <w:t>N/A</w:t>
            </w:r>
          </w:p>
          <w:p w14:paraId="5319C294" w14:textId="77777777" w:rsidR="002E5094" w:rsidRDefault="002E5094">
            <w:pPr>
              <w:pStyle w:val="TAL"/>
              <w:keepNext w:val="0"/>
              <w:widowControl w:val="0"/>
            </w:pPr>
            <w:r>
              <w:t xml:space="preserve">isUnique: </w:t>
            </w:r>
            <w:r>
              <w:rPr>
                <w:rFonts w:cs="Arial"/>
                <w:szCs w:val="18"/>
              </w:rPr>
              <w:t>N/A</w:t>
            </w:r>
          </w:p>
          <w:p w14:paraId="1E4A79F7" w14:textId="77777777" w:rsidR="002E5094" w:rsidRDefault="002E5094">
            <w:pPr>
              <w:pStyle w:val="TAL"/>
              <w:keepNext w:val="0"/>
              <w:widowControl w:val="0"/>
            </w:pPr>
            <w:r>
              <w:t>defaultValue: None</w:t>
            </w:r>
          </w:p>
          <w:p w14:paraId="2A35B62C" w14:textId="77777777" w:rsidR="002E5094" w:rsidRDefault="002E5094">
            <w:pPr>
              <w:pStyle w:val="TAL"/>
              <w:rPr>
                <w:lang w:eastAsia="zh-CN"/>
              </w:rPr>
            </w:pPr>
            <w:r>
              <w:t>isNullable: False</w:t>
            </w:r>
          </w:p>
        </w:tc>
      </w:tr>
      <w:tr w:rsidR="002E5094" w14:paraId="146062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BE6F1" w14:textId="77777777" w:rsidR="002E5094" w:rsidRDefault="002E509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17AB9B" w14:textId="77777777" w:rsidR="002E5094" w:rsidRDefault="002E5094">
            <w:pPr>
              <w:pStyle w:val="TAL"/>
              <w:keepNext w:val="0"/>
              <w:widowControl w:val="0"/>
              <w:rPr>
                <w:rFonts w:cs="Arial"/>
              </w:rPr>
            </w:pPr>
            <w:r>
              <w:rPr>
                <w:rFonts w:cs="Arial"/>
              </w:rPr>
              <w:t xml:space="preserve">This is the DN of AMFSet. </w:t>
            </w:r>
          </w:p>
          <w:p w14:paraId="391F1D0B" w14:textId="77777777" w:rsidR="002E5094" w:rsidRDefault="002E5094">
            <w:pPr>
              <w:pStyle w:val="TAL"/>
              <w:keepNext w:val="0"/>
              <w:widowControl w:val="0"/>
              <w:rPr>
                <w:rFonts w:cs="Arial"/>
                <w:szCs w:val="18"/>
              </w:rPr>
            </w:pPr>
          </w:p>
          <w:p w14:paraId="79AA10A0" w14:textId="77777777" w:rsidR="002E5094" w:rsidRDefault="002E509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CBDF8" w14:textId="77777777" w:rsidR="002E5094" w:rsidRDefault="002E5094">
            <w:pPr>
              <w:pStyle w:val="TAL"/>
              <w:keepNext w:val="0"/>
              <w:widowControl w:val="0"/>
            </w:pPr>
            <w:r>
              <w:t>type: DN</w:t>
            </w:r>
          </w:p>
          <w:p w14:paraId="77207FAC" w14:textId="77777777" w:rsidR="002E5094" w:rsidRDefault="002E5094">
            <w:pPr>
              <w:pStyle w:val="TAL"/>
              <w:keepNext w:val="0"/>
              <w:widowControl w:val="0"/>
            </w:pPr>
            <w:r>
              <w:t xml:space="preserve">multiplicity: </w:t>
            </w:r>
            <w:r>
              <w:rPr>
                <w:rFonts w:cs="Arial"/>
                <w:szCs w:val="18"/>
              </w:rPr>
              <w:t>0..</w:t>
            </w:r>
            <w:r>
              <w:t>1</w:t>
            </w:r>
          </w:p>
          <w:p w14:paraId="34CEEC9C" w14:textId="77777777" w:rsidR="002E5094" w:rsidRDefault="002E5094">
            <w:pPr>
              <w:pStyle w:val="TAL"/>
              <w:keepNext w:val="0"/>
              <w:widowControl w:val="0"/>
            </w:pPr>
            <w:r>
              <w:t xml:space="preserve">isOrdered: </w:t>
            </w:r>
            <w:r>
              <w:rPr>
                <w:rFonts w:cs="Arial"/>
                <w:szCs w:val="18"/>
              </w:rPr>
              <w:t>N/A</w:t>
            </w:r>
          </w:p>
          <w:p w14:paraId="0157F1B8" w14:textId="77777777" w:rsidR="002E5094" w:rsidRDefault="002E5094">
            <w:pPr>
              <w:pStyle w:val="TAL"/>
              <w:keepNext w:val="0"/>
              <w:widowControl w:val="0"/>
            </w:pPr>
            <w:r>
              <w:t xml:space="preserve">isUnique: </w:t>
            </w:r>
            <w:r>
              <w:rPr>
                <w:rFonts w:cs="Arial"/>
                <w:szCs w:val="18"/>
              </w:rPr>
              <w:t>N/A</w:t>
            </w:r>
          </w:p>
          <w:p w14:paraId="25E0D98A" w14:textId="77777777" w:rsidR="002E5094" w:rsidRDefault="002E5094">
            <w:pPr>
              <w:pStyle w:val="TAL"/>
              <w:keepNext w:val="0"/>
              <w:widowControl w:val="0"/>
            </w:pPr>
            <w:r>
              <w:t>defaultValue: None</w:t>
            </w:r>
          </w:p>
          <w:p w14:paraId="3E0657BA" w14:textId="77777777" w:rsidR="002E5094" w:rsidRDefault="002E5094">
            <w:pPr>
              <w:pStyle w:val="TAL"/>
              <w:rPr>
                <w:lang w:eastAsia="zh-CN"/>
              </w:rPr>
            </w:pPr>
            <w:r>
              <w:t>isNullable: False</w:t>
            </w:r>
          </w:p>
        </w:tc>
      </w:tr>
      <w:tr w:rsidR="002E5094" w14:paraId="5BC1F8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6A924" w14:textId="77777777" w:rsidR="002E5094" w:rsidRDefault="002E5094">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0A83B48E" w14:textId="77777777" w:rsidR="002E5094" w:rsidRDefault="002E5094">
            <w:pPr>
              <w:pStyle w:val="TAL"/>
              <w:keepNext w:val="0"/>
              <w:widowControl w:val="0"/>
            </w:pPr>
            <w:r>
              <w:t xml:space="preserve">This holds a list of DN of AMFSet instances in the same AMFRegion instance. </w:t>
            </w:r>
          </w:p>
          <w:p w14:paraId="79B26354" w14:textId="77777777" w:rsidR="002E5094" w:rsidRDefault="002E5094">
            <w:pPr>
              <w:pStyle w:val="TAL"/>
              <w:keepNext w:val="0"/>
              <w:widowControl w:val="0"/>
            </w:pPr>
          </w:p>
          <w:p w14:paraId="4B99931D" w14:textId="77777777" w:rsidR="002E5094" w:rsidRDefault="002E509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AD9447" w14:textId="77777777" w:rsidR="002E5094" w:rsidRDefault="002E5094">
            <w:pPr>
              <w:pStyle w:val="TAL"/>
              <w:keepNext w:val="0"/>
              <w:widowControl w:val="0"/>
            </w:pPr>
            <w:r>
              <w:t>type: DN</w:t>
            </w:r>
          </w:p>
          <w:p w14:paraId="671E5257" w14:textId="77777777" w:rsidR="002E5094" w:rsidRDefault="002E5094">
            <w:pPr>
              <w:pStyle w:val="TAL"/>
              <w:keepNext w:val="0"/>
              <w:widowControl w:val="0"/>
            </w:pPr>
            <w:r>
              <w:t>multiplicity: *</w:t>
            </w:r>
          </w:p>
          <w:p w14:paraId="1149B8B0" w14:textId="77777777" w:rsidR="002E5094" w:rsidRDefault="002E5094">
            <w:pPr>
              <w:pStyle w:val="TAL"/>
              <w:keepNext w:val="0"/>
              <w:widowControl w:val="0"/>
            </w:pPr>
            <w:r>
              <w:t>isOrdered: False</w:t>
            </w:r>
          </w:p>
          <w:p w14:paraId="543EECB0" w14:textId="77777777" w:rsidR="002E5094" w:rsidRDefault="002E5094">
            <w:pPr>
              <w:pStyle w:val="TAL"/>
              <w:keepNext w:val="0"/>
              <w:widowControl w:val="0"/>
            </w:pPr>
            <w:r>
              <w:t>isUnique: True</w:t>
            </w:r>
          </w:p>
          <w:p w14:paraId="0D0AF0FC" w14:textId="77777777" w:rsidR="002E5094" w:rsidRDefault="002E5094">
            <w:pPr>
              <w:pStyle w:val="TAL"/>
              <w:keepNext w:val="0"/>
              <w:widowControl w:val="0"/>
            </w:pPr>
            <w:r>
              <w:t>defaultValue: None</w:t>
            </w:r>
          </w:p>
          <w:p w14:paraId="77CBAD3D" w14:textId="77777777" w:rsidR="002E5094" w:rsidRDefault="002E5094">
            <w:pPr>
              <w:pStyle w:val="TAL"/>
              <w:rPr>
                <w:lang w:eastAsia="zh-CN"/>
              </w:rPr>
            </w:pPr>
            <w:r>
              <w:t>isNullable: False</w:t>
            </w:r>
          </w:p>
        </w:tc>
      </w:tr>
      <w:tr w:rsidR="002E5094" w14:paraId="03C425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87396" w14:textId="77777777" w:rsidR="002E5094" w:rsidRDefault="002E5094">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B570F6B" w14:textId="77777777" w:rsidR="002E5094" w:rsidRDefault="002E5094">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65F7521D" w14:textId="77777777" w:rsidR="002E5094" w:rsidRDefault="002E5094">
            <w:pPr>
              <w:keepNext/>
              <w:keepLines/>
              <w:spacing w:after="0"/>
              <w:rPr>
                <w:rFonts w:ascii="Arial" w:eastAsia="DengXian" w:hAnsi="Arial"/>
                <w:sz w:val="18"/>
              </w:rPr>
            </w:pPr>
          </w:p>
          <w:p w14:paraId="5C15FEFF" w14:textId="77777777" w:rsidR="002E5094" w:rsidRDefault="002E5094">
            <w:pPr>
              <w:pStyle w:val="TAL"/>
              <w:rPr>
                <w:rFonts w:eastAsia="SimSun"/>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2E45C05" w14:textId="77777777" w:rsidR="002E5094" w:rsidRDefault="002E5094">
            <w:pPr>
              <w:keepNext/>
              <w:keepLines/>
              <w:spacing w:after="0"/>
              <w:rPr>
                <w:rFonts w:ascii="Arial" w:eastAsia="DengXian" w:hAnsi="Arial"/>
                <w:sz w:val="18"/>
              </w:rPr>
            </w:pPr>
            <w:r>
              <w:rPr>
                <w:rFonts w:ascii="Arial" w:eastAsia="DengXian" w:hAnsi="Arial"/>
                <w:sz w:val="18"/>
              </w:rPr>
              <w:t>Type: String</w:t>
            </w:r>
          </w:p>
          <w:p w14:paraId="1DAB0E6D" w14:textId="77777777" w:rsidR="002E5094" w:rsidRDefault="002E5094">
            <w:pPr>
              <w:keepNext/>
              <w:keepLines/>
              <w:spacing w:after="0"/>
              <w:rPr>
                <w:rFonts w:ascii="Arial" w:eastAsia="DengXian" w:hAnsi="Arial"/>
                <w:sz w:val="18"/>
              </w:rPr>
            </w:pPr>
            <w:r>
              <w:rPr>
                <w:rFonts w:ascii="Arial" w:eastAsia="DengXian" w:hAnsi="Arial"/>
                <w:sz w:val="18"/>
              </w:rPr>
              <w:t>multiplicity: 1</w:t>
            </w:r>
          </w:p>
          <w:p w14:paraId="46552092" w14:textId="77777777" w:rsidR="002E5094" w:rsidRDefault="002E5094">
            <w:pPr>
              <w:keepNext/>
              <w:keepLines/>
              <w:spacing w:after="0"/>
              <w:rPr>
                <w:rFonts w:ascii="Arial" w:eastAsia="DengXian" w:hAnsi="Arial"/>
                <w:sz w:val="18"/>
              </w:rPr>
            </w:pPr>
            <w:r>
              <w:rPr>
                <w:rFonts w:ascii="Arial" w:eastAsia="DengXian" w:hAnsi="Arial"/>
                <w:sz w:val="18"/>
              </w:rPr>
              <w:t>isOrdered: N/A</w:t>
            </w:r>
          </w:p>
          <w:p w14:paraId="4ACF6AFD" w14:textId="77777777" w:rsidR="002E5094" w:rsidRDefault="002E5094">
            <w:pPr>
              <w:keepNext/>
              <w:keepLines/>
              <w:spacing w:after="0"/>
              <w:rPr>
                <w:rFonts w:ascii="Arial" w:eastAsia="DengXian" w:hAnsi="Arial"/>
                <w:sz w:val="18"/>
              </w:rPr>
            </w:pPr>
            <w:r>
              <w:rPr>
                <w:rFonts w:ascii="Arial" w:eastAsia="DengXian" w:hAnsi="Arial"/>
                <w:sz w:val="18"/>
              </w:rPr>
              <w:t>isUnique: N/A</w:t>
            </w:r>
          </w:p>
          <w:p w14:paraId="12483F9C"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78BCF306" w14:textId="77777777" w:rsidR="002E5094" w:rsidRDefault="002E5094">
            <w:pPr>
              <w:pStyle w:val="TAL"/>
              <w:rPr>
                <w:rFonts w:eastAsia="SimSun"/>
                <w:lang w:eastAsia="zh-CN"/>
              </w:rPr>
            </w:pPr>
            <w:r>
              <w:rPr>
                <w:rFonts w:eastAsia="DengXian"/>
              </w:rPr>
              <w:t>isNullable: False</w:t>
            </w:r>
          </w:p>
        </w:tc>
      </w:tr>
      <w:tr w:rsidR="002E5094" w14:paraId="54D28F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2E7CD" w14:textId="77777777" w:rsidR="002E5094" w:rsidRDefault="002E5094">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9E36410"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43828351" w14:textId="77777777" w:rsidR="002E5094" w:rsidRDefault="002E509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00F49B89" w14:textId="77777777" w:rsidR="002E5094" w:rsidRDefault="002E5094">
            <w:pPr>
              <w:spacing w:after="0"/>
              <w:rPr>
                <w:rFonts w:ascii="Arial" w:eastAsia="SimSun" w:hAnsi="Arial" w:cs="Arial"/>
                <w:sz w:val="18"/>
                <w:szCs w:val="18"/>
              </w:rPr>
            </w:pPr>
            <w:r>
              <w:rPr>
                <w:rFonts w:ascii="Arial" w:hAnsi="Arial" w:cs="Arial"/>
                <w:sz w:val="18"/>
                <w:szCs w:val="18"/>
              </w:rPr>
              <w:t>type: Integer</w:t>
            </w:r>
          </w:p>
          <w:p w14:paraId="42FF99D5" w14:textId="77777777" w:rsidR="002E5094" w:rsidRDefault="002E5094">
            <w:pPr>
              <w:spacing w:after="0"/>
              <w:rPr>
                <w:rFonts w:ascii="Arial" w:hAnsi="Arial" w:cs="Arial"/>
                <w:sz w:val="18"/>
                <w:szCs w:val="18"/>
              </w:rPr>
            </w:pPr>
            <w:r>
              <w:rPr>
                <w:rFonts w:ascii="Arial" w:hAnsi="Arial" w:cs="Arial"/>
                <w:sz w:val="18"/>
                <w:szCs w:val="18"/>
              </w:rPr>
              <w:t>multiplicity: 1</w:t>
            </w:r>
          </w:p>
          <w:p w14:paraId="62BD49A8" w14:textId="77777777" w:rsidR="002E5094" w:rsidRDefault="002E5094">
            <w:pPr>
              <w:spacing w:after="0"/>
              <w:rPr>
                <w:rFonts w:ascii="Arial" w:hAnsi="Arial" w:cs="Arial"/>
                <w:sz w:val="18"/>
                <w:szCs w:val="18"/>
              </w:rPr>
            </w:pPr>
            <w:r>
              <w:rPr>
                <w:rFonts w:ascii="Arial" w:hAnsi="Arial" w:cs="Arial"/>
                <w:sz w:val="18"/>
                <w:szCs w:val="18"/>
              </w:rPr>
              <w:t>isOrdered: N/A</w:t>
            </w:r>
          </w:p>
          <w:p w14:paraId="12BFB010" w14:textId="77777777" w:rsidR="002E5094" w:rsidRDefault="002E5094">
            <w:pPr>
              <w:spacing w:after="0"/>
              <w:rPr>
                <w:rFonts w:ascii="Arial" w:hAnsi="Arial" w:cs="Arial"/>
                <w:sz w:val="18"/>
                <w:szCs w:val="18"/>
              </w:rPr>
            </w:pPr>
            <w:r>
              <w:rPr>
                <w:rFonts w:ascii="Arial" w:hAnsi="Arial" w:cs="Arial"/>
                <w:sz w:val="18"/>
                <w:szCs w:val="18"/>
              </w:rPr>
              <w:t>isUnique: N/A</w:t>
            </w:r>
          </w:p>
          <w:p w14:paraId="5ED21D38" w14:textId="77777777" w:rsidR="002E5094" w:rsidRDefault="002E5094">
            <w:pPr>
              <w:spacing w:after="0"/>
              <w:rPr>
                <w:rFonts w:ascii="Arial" w:hAnsi="Arial" w:cs="Arial"/>
                <w:sz w:val="18"/>
                <w:szCs w:val="18"/>
              </w:rPr>
            </w:pPr>
            <w:r>
              <w:rPr>
                <w:rFonts w:ascii="Arial" w:hAnsi="Arial" w:cs="Arial"/>
                <w:sz w:val="18"/>
                <w:szCs w:val="18"/>
              </w:rPr>
              <w:t>defaultValue: None</w:t>
            </w:r>
          </w:p>
          <w:p w14:paraId="3DB7CB28" w14:textId="77777777" w:rsidR="002E5094" w:rsidRDefault="002E5094">
            <w:pPr>
              <w:spacing w:after="0"/>
              <w:rPr>
                <w:rFonts w:ascii="Arial" w:hAnsi="Arial" w:cs="Arial"/>
                <w:sz w:val="18"/>
                <w:szCs w:val="18"/>
              </w:rPr>
            </w:pPr>
            <w:r>
              <w:rPr>
                <w:rFonts w:ascii="Arial" w:hAnsi="Arial" w:cs="Arial"/>
                <w:sz w:val="18"/>
                <w:szCs w:val="18"/>
              </w:rPr>
              <w:t>allowedValues:N/A</w:t>
            </w:r>
          </w:p>
          <w:p w14:paraId="4EF980E4" w14:textId="77777777" w:rsidR="002E5094" w:rsidRDefault="002E5094">
            <w:pPr>
              <w:pStyle w:val="TAL"/>
              <w:rPr>
                <w:lang w:eastAsia="zh-CN"/>
              </w:rPr>
            </w:pPr>
            <w:r>
              <w:rPr>
                <w:rFonts w:cs="Arial"/>
                <w:szCs w:val="18"/>
                <w:lang w:val="fr-FR"/>
              </w:rPr>
              <w:t>isNullable: False</w:t>
            </w:r>
          </w:p>
        </w:tc>
      </w:tr>
      <w:tr w:rsidR="002E5094" w14:paraId="2972FAE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A7244"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92E6BA0" w14:textId="77777777" w:rsidR="002E5094" w:rsidRDefault="002E5094">
            <w:pPr>
              <w:pStyle w:val="TAH"/>
              <w:jc w:val="left"/>
              <w:rPr>
                <w:b w:val="0"/>
              </w:rPr>
            </w:pPr>
            <w:r>
              <w:rPr>
                <w:b w:val="0"/>
              </w:rPr>
              <w:t>This parameter defines the EAS service area (see clause 7.3.3.6 in TS 23.558 [81]).</w:t>
            </w:r>
          </w:p>
          <w:p w14:paraId="44E3B98F" w14:textId="77777777" w:rsidR="002E5094" w:rsidRDefault="002E5094">
            <w:pPr>
              <w:pStyle w:val="TAH"/>
              <w:jc w:val="left"/>
              <w:rPr>
                <w:b w:val="0"/>
              </w:rPr>
            </w:pPr>
          </w:p>
          <w:p w14:paraId="6F527405"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939D230" w14:textId="77777777" w:rsidR="002E5094" w:rsidRDefault="002E5094">
            <w:pPr>
              <w:pStyle w:val="TAH"/>
              <w:jc w:val="left"/>
              <w:rPr>
                <w:rFonts w:eastAsia="SimSun"/>
                <w:b w:val="0"/>
              </w:rPr>
            </w:pPr>
            <w:r>
              <w:rPr>
                <w:b w:val="0"/>
              </w:rPr>
              <w:t>type: ServingLocation</w:t>
            </w:r>
          </w:p>
          <w:p w14:paraId="4A414458" w14:textId="77777777" w:rsidR="002E5094" w:rsidRDefault="002E5094">
            <w:pPr>
              <w:pStyle w:val="TAH"/>
              <w:jc w:val="left"/>
              <w:rPr>
                <w:b w:val="0"/>
              </w:rPr>
            </w:pPr>
            <w:r>
              <w:rPr>
                <w:b w:val="0"/>
              </w:rPr>
              <w:t>multiplicity: 1</w:t>
            </w:r>
          </w:p>
          <w:p w14:paraId="44E7B3B1" w14:textId="77777777" w:rsidR="002E5094" w:rsidRDefault="002E5094">
            <w:pPr>
              <w:pStyle w:val="TAH"/>
              <w:jc w:val="left"/>
              <w:rPr>
                <w:b w:val="0"/>
              </w:rPr>
            </w:pPr>
            <w:r>
              <w:rPr>
                <w:b w:val="0"/>
              </w:rPr>
              <w:t>isOrdered: N/A</w:t>
            </w:r>
          </w:p>
          <w:p w14:paraId="07E57155" w14:textId="77777777" w:rsidR="002E5094" w:rsidRDefault="002E5094">
            <w:pPr>
              <w:pStyle w:val="TAH"/>
              <w:jc w:val="left"/>
              <w:rPr>
                <w:b w:val="0"/>
              </w:rPr>
            </w:pPr>
            <w:r>
              <w:rPr>
                <w:b w:val="0"/>
              </w:rPr>
              <w:t>isUnique: NA</w:t>
            </w:r>
          </w:p>
          <w:p w14:paraId="0839902A" w14:textId="77777777" w:rsidR="002E5094" w:rsidRDefault="002E5094">
            <w:pPr>
              <w:pStyle w:val="TAH"/>
              <w:jc w:val="left"/>
              <w:rPr>
                <w:b w:val="0"/>
              </w:rPr>
            </w:pPr>
            <w:r>
              <w:rPr>
                <w:b w:val="0"/>
              </w:rPr>
              <w:t>defaultValue: None</w:t>
            </w:r>
          </w:p>
          <w:p w14:paraId="235C5D46"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3A099E3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0F6946"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466C9C" w14:textId="77777777" w:rsidR="002E5094" w:rsidRDefault="002E5094">
            <w:pPr>
              <w:pStyle w:val="TAH"/>
              <w:jc w:val="left"/>
              <w:rPr>
                <w:b w:val="0"/>
              </w:rPr>
            </w:pPr>
            <w:r>
              <w:rPr>
                <w:b w:val="0"/>
              </w:rPr>
              <w:t>This parameter defines the EES service area (see clause 7.3.3.5 in TS 23.558 [81]).</w:t>
            </w:r>
          </w:p>
          <w:p w14:paraId="7DC16FC4" w14:textId="77777777" w:rsidR="002E5094" w:rsidRDefault="002E5094">
            <w:pPr>
              <w:pStyle w:val="TAH"/>
              <w:jc w:val="left"/>
              <w:rPr>
                <w:b w:val="0"/>
              </w:rPr>
            </w:pPr>
          </w:p>
          <w:p w14:paraId="00E99CE8"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D351692" w14:textId="77777777" w:rsidR="002E5094" w:rsidRDefault="002E5094">
            <w:pPr>
              <w:pStyle w:val="TAH"/>
              <w:jc w:val="left"/>
              <w:rPr>
                <w:rFonts w:eastAsia="SimSun"/>
                <w:b w:val="0"/>
              </w:rPr>
            </w:pPr>
            <w:r>
              <w:rPr>
                <w:b w:val="0"/>
              </w:rPr>
              <w:t>type: ServingLocation</w:t>
            </w:r>
          </w:p>
          <w:p w14:paraId="18AFB1EA" w14:textId="77777777" w:rsidR="002E5094" w:rsidRDefault="002E5094">
            <w:pPr>
              <w:pStyle w:val="TAH"/>
              <w:jc w:val="left"/>
              <w:rPr>
                <w:b w:val="0"/>
              </w:rPr>
            </w:pPr>
            <w:r>
              <w:rPr>
                <w:b w:val="0"/>
              </w:rPr>
              <w:t>multiplicity: 1</w:t>
            </w:r>
          </w:p>
          <w:p w14:paraId="274918F1" w14:textId="77777777" w:rsidR="002E5094" w:rsidRDefault="002E5094">
            <w:pPr>
              <w:pStyle w:val="TAH"/>
              <w:jc w:val="left"/>
              <w:rPr>
                <w:b w:val="0"/>
              </w:rPr>
            </w:pPr>
            <w:r>
              <w:rPr>
                <w:b w:val="0"/>
              </w:rPr>
              <w:t>isOrdered: N/A</w:t>
            </w:r>
          </w:p>
          <w:p w14:paraId="3A4E96DA" w14:textId="77777777" w:rsidR="002E5094" w:rsidRDefault="002E5094">
            <w:pPr>
              <w:pStyle w:val="TAH"/>
              <w:jc w:val="left"/>
              <w:rPr>
                <w:b w:val="0"/>
              </w:rPr>
            </w:pPr>
            <w:r>
              <w:rPr>
                <w:b w:val="0"/>
              </w:rPr>
              <w:t>isUnique: NA</w:t>
            </w:r>
          </w:p>
          <w:p w14:paraId="73FDFB5A" w14:textId="77777777" w:rsidR="002E5094" w:rsidRDefault="002E5094">
            <w:pPr>
              <w:pStyle w:val="TAH"/>
              <w:jc w:val="left"/>
              <w:rPr>
                <w:b w:val="0"/>
              </w:rPr>
            </w:pPr>
            <w:r>
              <w:rPr>
                <w:b w:val="0"/>
              </w:rPr>
              <w:t>defaultValue: None</w:t>
            </w:r>
          </w:p>
          <w:p w14:paraId="71A09F3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07C2AE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082AC2"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A5D087A" w14:textId="77777777" w:rsidR="002E5094" w:rsidRDefault="002E5094">
            <w:pPr>
              <w:pStyle w:val="TAH"/>
              <w:jc w:val="left"/>
              <w:rPr>
                <w:b w:val="0"/>
              </w:rPr>
            </w:pPr>
            <w:r>
              <w:rPr>
                <w:b w:val="0"/>
              </w:rPr>
              <w:t>This parameter defines the EDN service area (see clause 7.3.3.4 in TS 23.558 [81]).</w:t>
            </w:r>
          </w:p>
          <w:p w14:paraId="1E1B0C69" w14:textId="77777777" w:rsidR="002E5094" w:rsidRDefault="002E5094">
            <w:pPr>
              <w:pStyle w:val="TAH"/>
              <w:jc w:val="left"/>
              <w:rPr>
                <w:b w:val="0"/>
              </w:rPr>
            </w:pPr>
          </w:p>
          <w:p w14:paraId="0EB7D4B1"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D6734C9" w14:textId="77777777" w:rsidR="002E5094" w:rsidRDefault="002E5094">
            <w:pPr>
              <w:pStyle w:val="TAH"/>
              <w:jc w:val="left"/>
              <w:rPr>
                <w:rFonts w:eastAsia="SimSun"/>
                <w:b w:val="0"/>
              </w:rPr>
            </w:pPr>
            <w:r>
              <w:rPr>
                <w:b w:val="0"/>
              </w:rPr>
              <w:t>type: ServingLocation</w:t>
            </w:r>
          </w:p>
          <w:p w14:paraId="3B60DC7C" w14:textId="77777777" w:rsidR="002E5094" w:rsidRDefault="002E5094">
            <w:pPr>
              <w:pStyle w:val="TAH"/>
              <w:jc w:val="left"/>
              <w:rPr>
                <w:b w:val="0"/>
              </w:rPr>
            </w:pPr>
            <w:r>
              <w:rPr>
                <w:b w:val="0"/>
              </w:rPr>
              <w:t>multiplicity: 1</w:t>
            </w:r>
          </w:p>
          <w:p w14:paraId="0DF7563E" w14:textId="77777777" w:rsidR="002E5094" w:rsidRDefault="002E5094">
            <w:pPr>
              <w:pStyle w:val="TAH"/>
              <w:jc w:val="left"/>
              <w:rPr>
                <w:b w:val="0"/>
              </w:rPr>
            </w:pPr>
            <w:r>
              <w:rPr>
                <w:b w:val="0"/>
              </w:rPr>
              <w:t>isOrdered: N/A</w:t>
            </w:r>
          </w:p>
          <w:p w14:paraId="64B45027" w14:textId="77777777" w:rsidR="002E5094" w:rsidRDefault="002E5094">
            <w:pPr>
              <w:pStyle w:val="TAH"/>
              <w:jc w:val="left"/>
              <w:rPr>
                <w:b w:val="0"/>
              </w:rPr>
            </w:pPr>
            <w:r>
              <w:rPr>
                <w:b w:val="0"/>
              </w:rPr>
              <w:t>isUnique: NA</w:t>
            </w:r>
          </w:p>
          <w:p w14:paraId="7473DAE1" w14:textId="77777777" w:rsidR="002E5094" w:rsidRDefault="002E5094">
            <w:pPr>
              <w:pStyle w:val="TAH"/>
              <w:jc w:val="left"/>
              <w:rPr>
                <w:b w:val="0"/>
              </w:rPr>
            </w:pPr>
            <w:r>
              <w:rPr>
                <w:b w:val="0"/>
              </w:rPr>
              <w:t>defaultValue: None</w:t>
            </w:r>
          </w:p>
          <w:p w14:paraId="1BA0ED77" w14:textId="77777777" w:rsidR="002E5094" w:rsidRDefault="002E5094">
            <w:pPr>
              <w:spacing w:after="0"/>
              <w:rPr>
                <w:rFonts w:ascii="Arial" w:hAnsi="Arial" w:cs="Arial"/>
                <w:sz w:val="18"/>
                <w:szCs w:val="18"/>
              </w:rPr>
            </w:pPr>
            <w:r>
              <w:t>isNullable: False</w:t>
            </w:r>
          </w:p>
        </w:tc>
      </w:tr>
      <w:tr w:rsidR="002E5094" w14:paraId="60D76E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558B3"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C48A29F" w14:textId="77777777" w:rsidR="002E5094" w:rsidRDefault="002E509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79936E32" w14:textId="77777777" w:rsidR="002E5094" w:rsidRDefault="002E5094">
            <w:pPr>
              <w:pStyle w:val="TAL"/>
              <w:rPr>
                <w:rFonts w:eastAsia="DengXian"/>
                <w:lang w:eastAsia="en-GB"/>
              </w:rPr>
            </w:pPr>
          </w:p>
          <w:p w14:paraId="27F77C76"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C6E7DED"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15E1DCBE"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4DE313A"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False</w:t>
            </w:r>
          </w:p>
          <w:p w14:paraId="2B134D7F"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isUnique: True</w:t>
            </w:r>
          </w:p>
          <w:p w14:paraId="1E90C94C"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33871904" w14:textId="77777777" w:rsidR="002E5094" w:rsidRDefault="002E5094">
            <w:pPr>
              <w:spacing w:after="0"/>
              <w:rPr>
                <w:rFonts w:ascii="Arial" w:eastAsia="SimSun" w:hAnsi="Arial" w:cs="Arial"/>
                <w:sz w:val="18"/>
                <w:szCs w:val="18"/>
              </w:rPr>
            </w:pPr>
            <w:r>
              <w:rPr>
                <w:rFonts w:ascii="Arial" w:eastAsia="DengXian" w:hAnsi="Arial" w:cs="Arial"/>
                <w:sz w:val="18"/>
                <w:szCs w:val="18"/>
              </w:rPr>
              <w:t>isNullable: False</w:t>
            </w:r>
          </w:p>
        </w:tc>
      </w:tr>
      <w:tr w:rsidR="002E5094" w14:paraId="7325DE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8E2A1" w14:textId="77777777" w:rsidR="002E5094" w:rsidRDefault="002E509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0CAB1FB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BEC9888" w14:textId="77777777" w:rsidR="002E5094" w:rsidRDefault="002E509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5EA46635" w14:textId="77777777" w:rsidR="002E5094" w:rsidRDefault="002E5094">
            <w:pPr>
              <w:keepLines/>
              <w:spacing w:after="0"/>
              <w:rPr>
                <w:rFonts w:ascii="Arial" w:eastAsia="SimSun" w:hAnsi="Arial" w:cs="Arial"/>
                <w:sz w:val="18"/>
                <w:szCs w:val="18"/>
              </w:rPr>
            </w:pPr>
            <w:r>
              <w:rPr>
                <w:rFonts w:ascii="Arial" w:hAnsi="Arial" w:cs="Arial"/>
                <w:sz w:val="18"/>
                <w:szCs w:val="18"/>
              </w:rPr>
              <w:t>type: ENUM</w:t>
            </w:r>
          </w:p>
          <w:p w14:paraId="63F1E00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12D935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C7B308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D025B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8D709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2834FE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D689F5" w14:textId="77777777" w:rsidR="002E5094" w:rsidRDefault="002E509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5777365F"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36DC776"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589B163"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3E6713A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369F51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2EB494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66A97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8802C6C"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22DE4F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08077A" w14:textId="77777777" w:rsidR="002E5094" w:rsidRDefault="002E509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31381DB" w14:textId="77777777" w:rsidR="002E5094" w:rsidRDefault="002E5094">
            <w:pPr>
              <w:keepNext/>
              <w:keepLines/>
              <w:spacing w:after="0"/>
              <w:rPr>
                <w:rFonts w:ascii="Arial" w:eastAsia="DengXian" w:hAnsi="Arial"/>
                <w:sz w:val="18"/>
              </w:rPr>
            </w:pPr>
            <w:r>
              <w:rPr>
                <w:rFonts w:ascii="Arial" w:eastAsia="DengXian" w:hAnsi="Arial"/>
                <w:sz w:val="18"/>
              </w:rPr>
              <w:t>This attribute holds the DN of a NF instance.</w:t>
            </w:r>
          </w:p>
          <w:p w14:paraId="6E695A50" w14:textId="77777777" w:rsidR="002E5094" w:rsidRDefault="002E5094">
            <w:pPr>
              <w:pStyle w:val="TAL"/>
              <w:rPr>
                <w:rFonts w:eastAsia="DengXian"/>
                <w:lang w:eastAsia="en-GB"/>
              </w:rPr>
            </w:pPr>
          </w:p>
          <w:p w14:paraId="5ABAB243"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7559047" w14:textId="77777777" w:rsidR="002E5094" w:rsidRDefault="002E5094">
            <w:pPr>
              <w:pStyle w:val="TAL"/>
              <w:keepNext w:val="0"/>
              <w:widowControl w:val="0"/>
              <w:rPr>
                <w:rFonts w:eastAsia="SimSun" w:cs="Arial"/>
                <w:szCs w:val="18"/>
              </w:rPr>
            </w:pPr>
            <w:r>
              <w:rPr>
                <w:rFonts w:cs="Arial"/>
                <w:szCs w:val="18"/>
              </w:rPr>
              <w:t>type: DN</w:t>
            </w:r>
          </w:p>
          <w:p w14:paraId="388CC8C3" w14:textId="77777777" w:rsidR="002E5094" w:rsidRDefault="002E5094">
            <w:pPr>
              <w:pStyle w:val="TAL"/>
              <w:keepNext w:val="0"/>
              <w:widowControl w:val="0"/>
              <w:rPr>
                <w:rFonts w:cs="Arial"/>
                <w:szCs w:val="18"/>
              </w:rPr>
            </w:pPr>
            <w:r>
              <w:rPr>
                <w:rFonts w:cs="Arial"/>
                <w:szCs w:val="18"/>
              </w:rPr>
              <w:t>multiplicity: 0..1</w:t>
            </w:r>
          </w:p>
          <w:p w14:paraId="0BFEB9EF" w14:textId="77777777" w:rsidR="002E5094" w:rsidRDefault="002E5094">
            <w:pPr>
              <w:pStyle w:val="TAL"/>
              <w:keepNext w:val="0"/>
              <w:widowControl w:val="0"/>
              <w:rPr>
                <w:rFonts w:cs="Arial"/>
                <w:szCs w:val="18"/>
              </w:rPr>
            </w:pPr>
            <w:r>
              <w:rPr>
                <w:rFonts w:cs="Arial"/>
                <w:szCs w:val="18"/>
              </w:rPr>
              <w:t>isOrdered: N/A</w:t>
            </w:r>
          </w:p>
          <w:p w14:paraId="462FB82D" w14:textId="77777777" w:rsidR="002E5094" w:rsidRDefault="002E5094">
            <w:pPr>
              <w:pStyle w:val="TAL"/>
              <w:keepNext w:val="0"/>
              <w:widowControl w:val="0"/>
              <w:rPr>
                <w:rFonts w:cs="Arial"/>
                <w:szCs w:val="18"/>
              </w:rPr>
            </w:pPr>
            <w:r>
              <w:rPr>
                <w:rFonts w:cs="Arial"/>
                <w:szCs w:val="18"/>
              </w:rPr>
              <w:t>isUnique: N/A</w:t>
            </w:r>
          </w:p>
          <w:p w14:paraId="2FB97296" w14:textId="77777777" w:rsidR="002E5094" w:rsidRDefault="002E5094">
            <w:pPr>
              <w:pStyle w:val="TAL"/>
              <w:keepNext w:val="0"/>
              <w:widowControl w:val="0"/>
              <w:rPr>
                <w:rFonts w:cs="Arial"/>
                <w:szCs w:val="18"/>
              </w:rPr>
            </w:pPr>
            <w:r>
              <w:rPr>
                <w:rFonts w:cs="Arial"/>
                <w:szCs w:val="18"/>
              </w:rPr>
              <w:t>defaultValue: None</w:t>
            </w:r>
          </w:p>
          <w:p w14:paraId="786DAEF8"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6220BA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BF31A"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4FA0191" w14:textId="77777777" w:rsidR="002E5094" w:rsidRDefault="002E5094">
            <w:pPr>
              <w:pStyle w:val="TAL"/>
            </w:pPr>
            <w:r>
              <w:t>The identifier of the edge data network (See TS 23.558 [81]).</w:t>
            </w:r>
          </w:p>
          <w:p w14:paraId="261AD857" w14:textId="77777777" w:rsidR="002E5094" w:rsidRDefault="002E5094">
            <w:pPr>
              <w:pStyle w:val="TAL"/>
            </w:pPr>
          </w:p>
          <w:p w14:paraId="6EEA5213"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5BA641" w14:textId="77777777" w:rsidR="002E5094" w:rsidRDefault="002E5094">
            <w:pPr>
              <w:pStyle w:val="TAL"/>
              <w:rPr>
                <w:rFonts w:eastAsia="SimSun"/>
              </w:rPr>
            </w:pPr>
            <w:r>
              <w:t>type: string</w:t>
            </w:r>
          </w:p>
          <w:p w14:paraId="0D05CF21" w14:textId="77777777" w:rsidR="002E5094" w:rsidRDefault="002E5094">
            <w:pPr>
              <w:pStyle w:val="TAL"/>
              <w:rPr>
                <w:lang w:eastAsia="zh-CN"/>
              </w:rPr>
            </w:pPr>
            <w:r>
              <w:t xml:space="preserve">multiplicity: </w:t>
            </w:r>
            <w:r>
              <w:rPr>
                <w:lang w:eastAsia="zh-CN"/>
              </w:rPr>
              <w:t>1</w:t>
            </w:r>
          </w:p>
          <w:p w14:paraId="32E7CB5A" w14:textId="77777777" w:rsidR="002E5094" w:rsidRDefault="002E5094">
            <w:pPr>
              <w:pStyle w:val="TAL"/>
            </w:pPr>
            <w:r>
              <w:t>isOrdered: N/A</w:t>
            </w:r>
          </w:p>
          <w:p w14:paraId="0171158A" w14:textId="77777777" w:rsidR="002E5094" w:rsidRDefault="002E5094">
            <w:pPr>
              <w:pStyle w:val="TAL"/>
            </w:pPr>
            <w:r>
              <w:t>isUnique: N/A</w:t>
            </w:r>
          </w:p>
          <w:p w14:paraId="6A53FA70" w14:textId="77777777" w:rsidR="002E5094" w:rsidRDefault="002E5094">
            <w:pPr>
              <w:pStyle w:val="TAL"/>
            </w:pPr>
            <w:r>
              <w:t>defaultValue: None</w:t>
            </w:r>
          </w:p>
          <w:p w14:paraId="32BB9A71" w14:textId="77777777" w:rsidR="002E5094" w:rsidRDefault="002E5094">
            <w:pPr>
              <w:spacing w:after="0"/>
              <w:rPr>
                <w:rFonts w:ascii="Arial" w:hAnsi="Arial" w:cs="Arial"/>
                <w:sz w:val="18"/>
                <w:szCs w:val="18"/>
              </w:rPr>
            </w:pPr>
            <w:r>
              <w:t xml:space="preserve">isNullable: </w:t>
            </w:r>
            <w:r>
              <w:rPr>
                <w:rFonts w:cs="Arial"/>
              </w:rPr>
              <w:t>False</w:t>
            </w:r>
          </w:p>
        </w:tc>
      </w:tr>
      <w:tr w:rsidR="002E5094" w14:paraId="526FAC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8CEC3" w14:textId="77777777" w:rsidR="002E5094" w:rsidRDefault="002E509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310CA1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62661A7" w14:textId="77777777" w:rsidR="002E5094" w:rsidRDefault="002E509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97CF01B"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1913E44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B29083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02C844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6DAE23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6255D0E" w14:textId="77777777" w:rsidR="002E5094" w:rsidRDefault="002E5094">
            <w:pPr>
              <w:spacing w:after="0"/>
              <w:rPr>
                <w:rFonts w:ascii="Arial" w:hAnsi="Arial" w:cs="Arial"/>
                <w:sz w:val="18"/>
                <w:szCs w:val="18"/>
              </w:rPr>
            </w:pPr>
            <w:r>
              <w:rPr>
                <w:rFonts w:cs="Arial"/>
                <w:szCs w:val="18"/>
              </w:rPr>
              <w:t>isNullable: False</w:t>
            </w:r>
          </w:p>
        </w:tc>
      </w:tr>
      <w:tr w:rsidR="002E5094" w14:paraId="61D904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35FAC" w14:textId="77777777" w:rsidR="002E5094" w:rsidRDefault="002E5094">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hideMark/>
          </w:tcPr>
          <w:p w14:paraId="4AEA09B3"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F82E50F"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B9A1970"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51CE9EE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B1D24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6DC3AD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9CA368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9AAC83"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625DE0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98B1B0" w14:textId="77777777" w:rsidR="002E5094" w:rsidRDefault="002E509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45E588A6"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1B82EBC" w14:textId="77777777" w:rsidR="002E5094" w:rsidRDefault="002E5094">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1E5A162"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416D2A8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406706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61267E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28A58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16387D0"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7E1451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B43BB" w14:textId="77777777" w:rsidR="002E5094" w:rsidRDefault="002E509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E23414" w14:textId="77777777" w:rsidR="002E5094" w:rsidRDefault="002E509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DF4A041" w14:textId="77777777" w:rsidR="002E5094" w:rsidRDefault="002E5094">
            <w:pPr>
              <w:pStyle w:val="TAL"/>
              <w:rPr>
                <w:rFonts w:eastAsia="DengXian"/>
                <w:lang w:eastAsia="en-GB"/>
              </w:rPr>
            </w:pPr>
          </w:p>
          <w:p w14:paraId="0CB4D847" w14:textId="77777777" w:rsidR="002E5094" w:rsidRDefault="002E5094">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0D9CD2D"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0EA0DF5D"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4CA5A61C"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isOrdered: N/A</w:t>
            </w:r>
          </w:p>
          <w:p w14:paraId="09E26A46"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4E13BAB3" w14:textId="77777777" w:rsidR="002E5094" w:rsidRDefault="002E5094">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65EE3280" w14:textId="77777777" w:rsidR="002E5094" w:rsidRDefault="002E5094">
            <w:pPr>
              <w:spacing w:after="0"/>
              <w:rPr>
                <w:rFonts w:ascii="Arial" w:eastAsia="SimSun" w:hAnsi="Arial" w:cs="Arial"/>
                <w:sz w:val="18"/>
                <w:szCs w:val="18"/>
              </w:rPr>
            </w:pPr>
            <w:r>
              <w:rPr>
                <w:rFonts w:ascii="Arial" w:eastAsia="DengXian" w:hAnsi="Arial" w:cs="Arial"/>
                <w:sz w:val="18"/>
                <w:szCs w:val="18"/>
              </w:rPr>
              <w:t>isNullable: False</w:t>
            </w:r>
          </w:p>
        </w:tc>
      </w:tr>
      <w:tr w:rsidR="002E5094" w14:paraId="599F4B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8D8F37" w14:textId="77777777" w:rsidR="002E5094" w:rsidRDefault="002E509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DBC347C" w14:textId="77777777" w:rsidR="002E5094" w:rsidRDefault="002E5094">
            <w:pPr>
              <w:keepNext/>
              <w:keepLines/>
              <w:spacing w:after="0"/>
              <w:rPr>
                <w:rFonts w:ascii="Arial" w:eastAsia="DengXian" w:hAnsi="Arial"/>
                <w:sz w:val="18"/>
              </w:rPr>
            </w:pPr>
            <w:r>
              <w:rPr>
                <w:rFonts w:ascii="Arial" w:eastAsia="DengXian" w:hAnsi="Arial"/>
                <w:sz w:val="18"/>
              </w:rPr>
              <w:t>This attribute holds the DN of an UPF instance.</w:t>
            </w:r>
          </w:p>
          <w:p w14:paraId="08362422" w14:textId="77777777" w:rsidR="002E5094" w:rsidRDefault="002E5094">
            <w:pPr>
              <w:pStyle w:val="TAL"/>
              <w:rPr>
                <w:rFonts w:eastAsia="DengXian"/>
                <w:lang w:eastAsia="en-GB"/>
              </w:rPr>
            </w:pPr>
          </w:p>
          <w:p w14:paraId="2014F0D7" w14:textId="77777777" w:rsidR="002E5094" w:rsidRDefault="002E5094">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E681C54" w14:textId="77777777" w:rsidR="002E5094" w:rsidRDefault="002E5094">
            <w:pPr>
              <w:pStyle w:val="TAL"/>
              <w:keepNext w:val="0"/>
              <w:widowControl w:val="0"/>
              <w:rPr>
                <w:rFonts w:eastAsia="SimSun" w:cs="Arial"/>
                <w:szCs w:val="18"/>
              </w:rPr>
            </w:pPr>
            <w:r>
              <w:rPr>
                <w:rFonts w:cs="Arial"/>
                <w:szCs w:val="18"/>
              </w:rPr>
              <w:t>type: DN</w:t>
            </w:r>
          </w:p>
          <w:p w14:paraId="5B13B382" w14:textId="77777777" w:rsidR="002E5094" w:rsidRDefault="002E5094">
            <w:pPr>
              <w:pStyle w:val="TAL"/>
              <w:keepNext w:val="0"/>
              <w:widowControl w:val="0"/>
              <w:rPr>
                <w:rFonts w:cs="Arial"/>
                <w:szCs w:val="18"/>
              </w:rPr>
            </w:pPr>
            <w:r>
              <w:rPr>
                <w:rFonts w:cs="Arial"/>
                <w:szCs w:val="18"/>
              </w:rPr>
              <w:t>multiplicity: 0..1</w:t>
            </w:r>
          </w:p>
          <w:p w14:paraId="1DDA58C5" w14:textId="77777777" w:rsidR="002E5094" w:rsidRDefault="002E5094">
            <w:pPr>
              <w:pStyle w:val="TAL"/>
              <w:keepNext w:val="0"/>
              <w:widowControl w:val="0"/>
              <w:rPr>
                <w:rFonts w:cs="Arial"/>
                <w:szCs w:val="18"/>
              </w:rPr>
            </w:pPr>
            <w:r>
              <w:rPr>
                <w:rFonts w:cs="Arial"/>
                <w:szCs w:val="18"/>
              </w:rPr>
              <w:t>isOrdered: N/A</w:t>
            </w:r>
          </w:p>
          <w:p w14:paraId="5C8C4F89" w14:textId="77777777" w:rsidR="002E5094" w:rsidRDefault="002E5094">
            <w:pPr>
              <w:pStyle w:val="TAL"/>
              <w:keepNext w:val="0"/>
              <w:widowControl w:val="0"/>
              <w:rPr>
                <w:rFonts w:cs="Arial"/>
                <w:szCs w:val="18"/>
              </w:rPr>
            </w:pPr>
            <w:r>
              <w:rPr>
                <w:rFonts w:cs="Arial"/>
                <w:szCs w:val="18"/>
              </w:rPr>
              <w:t>isUnique: N/A</w:t>
            </w:r>
          </w:p>
          <w:p w14:paraId="0DD43009" w14:textId="77777777" w:rsidR="002E5094" w:rsidRDefault="002E5094">
            <w:pPr>
              <w:pStyle w:val="TAL"/>
              <w:keepNext w:val="0"/>
              <w:widowControl w:val="0"/>
              <w:rPr>
                <w:rFonts w:cs="Arial"/>
                <w:szCs w:val="18"/>
              </w:rPr>
            </w:pPr>
            <w:r>
              <w:rPr>
                <w:rFonts w:cs="Arial"/>
                <w:szCs w:val="18"/>
              </w:rPr>
              <w:t>defaultValue: None</w:t>
            </w:r>
          </w:p>
          <w:p w14:paraId="20438703"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579EF5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A2CDC" w14:textId="77777777" w:rsidR="002E5094" w:rsidRDefault="002E509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A37CF1C"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A114130" w14:textId="77777777" w:rsidR="002E5094" w:rsidRDefault="002E509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52FE8403" w14:textId="77777777" w:rsidR="002E5094" w:rsidRDefault="002E509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091B3C10" w14:textId="77777777" w:rsidR="002E5094" w:rsidRDefault="002E5094">
            <w:pPr>
              <w:keepLines/>
              <w:spacing w:after="0"/>
              <w:rPr>
                <w:rFonts w:ascii="Arial" w:eastAsia="SimSun" w:hAnsi="Arial" w:cs="Arial"/>
                <w:sz w:val="18"/>
                <w:szCs w:val="18"/>
              </w:rPr>
            </w:pPr>
            <w:r>
              <w:rPr>
                <w:rFonts w:ascii="Arial" w:hAnsi="Arial" w:cs="Arial"/>
                <w:sz w:val="18"/>
                <w:szCs w:val="18"/>
              </w:rPr>
              <w:t>type: String</w:t>
            </w:r>
          </w:p>
          <w:p w14:paraId="74DBE48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2DB5AD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43913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C9D64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D12DC6B"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0BBF95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B0AEE" w14:textId="77777777" w:rsidR="002E5094" w:rsidRDefault="002E509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5C1F113E"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EE56DFD" w14:textId="77777777" w:rsidR="002E5094" w:rsidRDefault="002E5094">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2B93D0E" w14:textId="77777777" w:rsidR="002E5094" w:rsidRDefault="002E5094">
            <w:pPr>
              <w:keepLines/>
              <w:spacing w:after="0"/>
              <w:rPr>
                <w:rFonts w:ascii="Arial" w:eastAsia="SimSun" w:hAnsi="Arial" w:cs="Arial"/>
                <w:sz w:val="18"/>
                <w:szCs w:val="18"/>
              </w:rPr>
            </w:pPr>
            <w:r>
              <w:rPr>
                <w:rFonts w:ascii="Arial" w:hAnsi="Arial" w:cs="Arial"/>
                <w:sz w:val="18"/>
                <w:szCs w:val="18"/>
              </w:rPr>
              <w:t>type: ENUM</w:t>
            </w:r>
          </w:p>
          <w:p w14:paraId="07681A2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FBF27E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36985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2366A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9B4555" w14:textId="77777777" w:rsidR="002E5094" w:rsidRDefault="002E5094">
            <w:pPr>
              <w:spacing w:after="0"/>
              <w:rPr>
                <w:rFonts w:ascii="Arial" w:hAnsi="Arial" w:cs="Arial"/>
                <w:sz w:val="18"/>
                <w:szCs w:val="18"/>
              </w:rPr>
            </w:pPr>
            <w:r>
              <w:rPr>
                <w:rFonts w:ascii="Arial" w:hAnsi="Arial" w:cs="Arial"/>
                <w:sz w:val="18"/>
                <w:szCs w:val="18"/>
              </w:rPr>
              <w:t>isNullable: False</w:t>
            </w:r>
          </w:p>
        </w:tc>
      </w:tr>
      <w:tr w:rsidR="002E5094" w14:paraId="35A823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D4EAF" w14:textId="77777777" w:rsidR="002E5094" w:rsidRDefault="002E509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82064B1" w14:textId="77777777" w:rsidR="002E5094" w:rsidRDefault="002E509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0DC3C155" w14:textId="77777777" w:rsidR="002E5094" w:rsidRDefault="002E5094">
            <w:pPr>
              <w:pStyle w:val="TAL"/>
              <w:rPr>
                <w:szCs w:val="18"/>
                <w:lang w:eastAsia="zh-CN"/>
              </w:rPr>
            </w:pPr>
          </w:p>
          <w:p w14:paraId="29DC8411" w14:textId="77777777" w:rsidR="002E5094" w:rsidRDefault="002E5094">
            <w:pPr>
              <w:pStyle w:val="TAL"/>
              <w:rPr>
                <w:szCs w:val="18"/>
              </w:rPr>
            </w:pPr>
          </w:p>
          <w:p w14:paraId="0BC33DC5" w14:textId="77777777" w:rsidR="002E5094" w:rsidRDefault="002E509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5C256DE1"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NwdafEvent</w:t>
            </w:r>
          </w:p>
          <w:p w14:paraId="22F53D3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353B013C"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33AB3DD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70B2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8F1868" w14:textId="77777777" w:rsidR="002E5094" w:rsidRDefault="002E5094">
            <w:pPr>
              <w:keepLines/>
              <w:spacing w:after="0"/>
              <w:rPr>
                <w:rFonts w:ascii="Arial" w:hAnsi="Arial" w:cs="Arial"/>
                <w:sz w:val="18"/>
                <w:szCs w:val="18"/>
              </w:rPr>
            </w:pPr>
            <w:r>
              <w:rPr>
                <w:rFonts w:cs="Arial"/>
                <w:szCs w:val="18"/>
              </w:rPr>
              <w:t>isNullable: False</w:t>
            </w:r>
          </w:p>
        </w:tc>
      </w:tr>
      <w:tr w:rsidR="002E5094" w14:paraId="42CBE5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6F572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06F8966" w14:textId="77777777" w:rsidR="002E5094" w:rsidRDefault="002E5094">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1F6EF2A" w14:textId="77777777" w:rsidR="002E5094" w:rsidRDefault="002E5094">
            <w:pPr>
              <w:keepLines/>
              <w:tabs>
                <w:tab w:val="decimal" w:pos="0"/>
              </w:tabs>
              <w:spacing w:line="0" w:lineRule="atLeast"/>
              <w:rPr>
                <w:rFonts w:ascii="Arial" w:hAnsi="Arial" w:cs="Arial"/>
                <w:sz w:val="18"/>
                <w:szCs w:val="18"/>
                <w:lang w:eastAsia="zh-CN"/>
              </w:rPr>
            </w:pPr>
          </w:p>
          <w:p w14:paraId="6941E151" w14:textId="77777777" w:rsidR="002E5094" w:rsidRDefault="002E5094">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1F6DD012" w14:textId="77777777" w:rsidR="002E5094" w:rsidRDefault="002E5094">
            <w:pPr>
              <w:pStyle w:val="TAL"/>
              <w:rPr>
                <w:rFonts w:cs="Arial"/>
                <w:szCs w:val="18"/>
                <w:lang w:eastAsia="zh-CN"/>
              </w:rPr>
            </w:pPr>
            <w:r>
              <w:t>type: ENUM</w:t>
            </w:r>
          </w:p>
          <w:p w14:paraId="52D40EBE" w14:textId="77777777" w:rsidR="002E5094" w:rsidRDefault="002E5094">
            <w:pPr>
              <w:pStyle w:val="TAL"/>
              <w:rPr>
                <w:rFonts w:cs="Arial"/>
                <w:szCs w:val="18"/>
                <w:lang w:eastAsia="zh-CN"/>
              </w:rPr>
            </w:pPr>
            <w:r>
              <w:rPr>
                <w:rFonts w:cs="Arial"/>
                <w:szCs w:val="18"/>
                <w:lang w:eastAsia="zh-CN"/>
              </w:rPr>
              <w:t>multiplicity: 1</w:t>
            </w:r>
          </w:p>
          <w:p w14:paraId="2C465E73" w14:textId="77777777" w:rsidR="002E5094" w:rsidRDefault="002E5094">
            <w:pPr>
              <w:pStyle w:val="TAL"/>
              <w:rPr>
                <w:rFonts w:cs="Arial"/>
                <w:szCs w:val="18"/>
                <w:lang w:eastAsia="zh-CN"/>
              </w:rPr>
            </w:pPr>
            <w:r>
              <w:rPr>
                <w:rFonts w:cs="Arial"/>
                <w:szCs w:val="18"/>
                <w:lang w:eastAsia="zh-CN"/>
              </w:rPr>
              <w:t>isOrdered: N/A</w:t>
            </w:r>
          </w:p>
          <w:p w14:paraId="22A229EF" w14:textId="77777777" w:rsidR="002E5094" w:rsidRDefault="002E5094">
            <w:pPr>
              <w:pStyle w:val="TAL"/>
              <w:rPr>
                <w:rFonts w:cs="Arial"/>
                <w:szCs w:val="18"/>
                <w:lang w:eastAsia="zh-CN"/>
              </w:rPr>
            </w:pPr>
            <w:r>
              <w:rPr>
                <w:rFonts w:cs="Arial"/>
                <w:szCs w:val="18"/>
                <w:lang w:eastAsia="zh-CN"/>
              </w:rPr>
              <w:t>isUnique: N/A</w:t>
            </w:r>
          </w:p>
          <w:p w14:paraId="422F8C97" w14:textId="77777777" w:rsidR="002E5094" w:rsidRDefault="002E5094">
            <w:pPr>
              <w:pStyle w:val="TAL"/>
              <w:rPr>
                <w:rFonts w:cs="Arial"/>
                <w:szCs w:val="18"/>
                <w:lang w:eastAsia="zh-CN"/>
              </w:rPr>
            </w:pPr>
            <w:r>
              <w:rPr>
                <w:rFonts w:cs="Arial"/>
                <w:szCs w:val="18"/>
                <w:lang w:eastAsia="zh-CN"/>
              </w:rPr>
              <w:t>defaultValue: None</w:t>
            </w:r>
          </w:p>
          <w:p w14:paraId="353163BC" w14:textId="77777777" w:rsidR="002E5094" w:rsidRDefault="002E5094">
            <w:pPr>
              <w:keepLines/>
              <w:spacing w:after="0"/>
              <w:rPr>
                <w:rFonts w:ascii="Arial" w:hAnsi="Arial" w:cs="Arial"/>
                <w:sz w:val="18"/>
                <w:szCs w:val="18"/>
              </w:rPr>
            </w:pPr>
            <w:r>
              <w:rPr>
                <w:rFonts w:cs="Arial"/>
                <w:szCs w:val="18"/>
                <w:lang w:eastAsia="zh-CN"/>
              </w:rPr>
              <w:t>isNullable: False</w:t>
            </w:r>
          </w:p>
        </w:tc>
      </w:tr>
      <w:tr w:rsidR="002E5094" w14:paraId="556E8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3D019C" w14:textId="77777777" w:rsidR="002E5094" w:rsidRDefault="002E5094">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73805B" w14:textId="77777777" w:rsidR="002E5094" w:rsidRDefault="002E5094">
            <w:pPr>
              <w:pStyle w:val="TAL"/>
              <w:rPr>
                <w:rFonts w:cs="Arial"/>
                <w:szCs w:val="18"/>
              </w:rPr>
            </w:pPr>
            <w:r>
              <w:rPr>
                <w:rFonts w:cs="Arial"/>
                <w:szCs w:val="18"/>
              </w:rPr>
              <w:t>It indicates the identity of the PCF group that is served by the PCF instance.</w:t>
            </w:r>
          </w:p>
          <w:p w14:paraId="48101639" w14:textId="77777777" w:rsidR="002E5094" w:rsidRDefault="002E5094">
            <w:pPr>
              <w:pStyle w:val="TAL"/>
              <w:rPr>
                <w:rFonts w:cs="Arial"/>
                <w:szCs w:val="18"/>
              </w:rPr>
            </w:pPr>
            <w:r>
              <w:rPr>
                <w:rFonts w:cs="Arial"/>
                <w:szCs w:val="18"/>
              </w:rPr>
              <w:t>If not provided, the PCF instance does not pertain to any PCF group.</w:t>
            </w:r>
          </w:p>
          <w:p w14:paraId="2C316997" w14:textId="77777777" w:rsidR="002E5094" w:rsidRDefault="002E5094">
            <w:pPr>
              <w:keepLines/>
              <w:tabs>
                <w:tab w:val="decimal" w:pos="0"/>
              </w:tabs>
              <w:spacing w:line="0" w:lineRule="atLeast"/>
              <w:rPr>
                <w:rFonts w:ascii="Arial" w:eastAsia="DengXian" w:hAnsi="Arial" w:cs="Arial"/>
                <w:sz w:val="18"/>
                <w:szCs w:val="18"/>
                <w:lang w:eastAsia="en-GB"/>
              </w:rPr>
            </w:pPr>
          </w:p>
          <w:p w14:paraId="7EAC9A5F" w14:textId="77777777" w:rsidR="002E5094" w:rsidRDefault="002E5094">
            <w:pPr>
              <w:keepLines/>
              <w:tabs>
                <w:tab w:val="decimal" w:pos="0"/>
              </w:tabs>
              <w:spacing w:line="0" w:lineRule="atLeast"/>
              <w:rPr>
                <w:rFonts w:ascii="Arial" w:eastAsia="SimSun"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AB2A8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78AFB7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9DE0B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6DFBB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5E46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C8CD0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26A95D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C6808" w14:textId="77777777" w:rsidR="002E5094" w:rsidRDefault="002E509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7FB581" w14:textId="77777777" w:rsidR="002E5094" w:rsidRDefault="002E5094">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5262CAFD" w14:textId="77777777" w:rsidR="002E5094" w:rsidRDefault="002E5094">
            <w:pPr>
              <w:pStyle w:val="TAL"/>
              <w:keepNext w:val="0"/>
              <w:rPr>
                <w:lang w:eastAsia="zh-CN"/>
              </w:rPr>
            </w:pPr>
            <w:r>
              <w:rPr>
                <w:rFonts w:cs="Arial"/>
                <w:szCs w:val="18"/>
              </w:rPr>
              <w:t>If not provided, the PCF can serve any DNN.</w:t>
            </w:r>
          </w:p>
          <w:p w14:paraId="33121D6F" w14:textId="77777777" w:rsidR="002E5094" w:rsidRDefault="002E5094">
            <w:pPr>
              <w:pStyle w:val="TAL"/>
              <w:keepNext w:val="0"/>
            </w:pPr>
          </w:p>
          <w:p w14:paraId="58FFF6C7"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AB06C2" w14:textId="77777777" w:rsidR="002E5094" w:rsidRDefault="002E5094">
            <w:pPr>
              <w:pStyle w:val="TAL"/>
            </w:pPr>
            <w:r>
              <w:t>type: string</w:t>
            </w:r>
          </w:p>
          <w:p w14:paraId="322F31D8" w14:textId="77777777" w:rsidR="002E5094" w:rsidRDefault="002E5094">
            <w:pPr>
              <w:pStyle w:val="TAL"/>
              <w:rPr>
                <w:lang w:eastAsia="zh-CN"/>
              </w:rPr>
            </w:pPr>
            <w:r>
              <w:t>multiplicity: 1..*</w:t>
            </w:r>
          </w:p>
          <w:p w14:paraId="5797FE90" w14:textId="77777777" w:rsidR="002E5094" w:rsidRDefault="002E5094">
            <w:pPr>
              <w:pStyle w:val="TAL"/>
            </w:pPr>
            <w:r>
              <w:t>isOrdered: False</w:t>
            </w:r>
          </w:p>
          <w:p w14:paraId="7D0DC502" w14:textId="77777777" w:rsidR="002E5094" w:rsidRDefault="002E5094">
            <w:pPr>
              <w:pStyle w:val="TAL"/>
            </w:pPr>
            <w:r>
              <w:t>isUnique: True</w:t>
            </w:r>
          </w:p>
          <w:p w14:paraId="144BD0BF" w14:textId="77777777" w:rsidR="002E5094" w:rsidRDefault="002E5094">
            <w:pPr>
              <w:pStyle w:val="TAL"/>
            </w:pPr>
            <w:r>
              <w:t>defaultValue: None</w:t>
            </w:r>
          </w:p>
          <w:p w14:paraId="3B93DBF8" w14:textId="77777777" w:rsidR="002E5094" w:rsidRDefault="002E5094">
            <w:pPr>
              <w:keepLines/>
              <w:spacing w:after="0"/>
              <w:rPr>
                <w:rFonts w:ascii="Arial" w:hAnsi="Arial" w:cs="Arial"/>
                <w:sz w:val="18"/>
                <w:szCs w:val="18"/>
              </w:rPr>
            </w:pPr>
            <w:r>
              <w:rPr>
                <w:rFonts w:cs="Arial"/>
                <w:szCs w:val="18"/>
              </w:rPr>
              <w:t>isNullable: False</w:t>
            </w:r>
          </w:p>
        </w:tc>
      </w:tr>
      <w:tr w:rsidR="002E5094" w14:paraId="533919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3C774" w14:textId="77777777" w:rsidR="002E5094" w:rsidRDefault="002E509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077F43" w14:textId="77777777" w:rsidR="002E5094" w:rsidRDefault="002E5094">
            <w:pPr>
              <w:pStyle w:val="TAL"/>
              <w:rPr>
                <w:rFonts w:cs="Arial"/>
                <w:szCs w:val="18"/>
              </w:rPr>
            </w:pPr>
            <w:r>
              <w:rPr>
                <w:rFonts w:cs="Arial"/>
                <w:szCs w:val="18"/>
              </w:rPr>
              <w:t>It represents list of ranges of SUPIs that can be served by the PCF instance.</w:t>
            </w:r>
          </w:p>
          <w:p w14:paraId="64AA0A2D" w14:textId="77777777" w:rsidR="002E5094" w:rsidRDefault="002E5094">
            <w:pPr>
              <w:pStyle w:val="TAL"/>
              <w:rPr>
                <w:rFonts w:cs="Arial"/>
                <w:szCs w:val="18"/>
              </w:rPr>
            </w:pPr>
          </w:p>
          <w:p w14:paraId="6A553C35" w14:textId="77777777" w:rsidR="002E5094" w:rsidRDefault="002E5094">
            <w:pPr>
              <w:pStyle w:val="TAL"/>
              <w:rPr>
                <w:rFonts w:cs="Arial"/>
                <w:szCs w:val="18"/>
              </w:rPr>
            </w:pPr>
          </w:p>
          <w:p w14:paraId="62F3B19E"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F1D79C" w14:textId="77777777" w:rsidR="002E5094" w:rsidRDefault="002E5094">
            <w:pPr>
              <w:pStyle w:val="TAL"/>
            </w:pPr>
            <w:r>
              <w:t>type: SupiRange</w:t>
            </w:r>
          </w:p>
          <w:p w14:paraId="0DE95404" w14:textId="77777777" w:rsidR="002E5094" w:rsidRDefault="002E5094">
            <w:pPr>
              <w:pStyle w:val="TAL"/>
              <w:rPr>
                <w:lang w:eastAsia="zh-CN"/>
              </w:rPr>
            </w:pPr>
            <w:r>
              <w:t>multiplicity: 1..*</w:t>
            </w:r>
          </w:p>
          <w:p w14:paraId="4B48D6D9" w14:textId="77777777" w:rsidR="002E5094" w:rsidRDefault="002E5094">
            <w:pPr>
              <w:pStyle w:val="TAL"/>
            </w:pPr>
            <w:r>
              <w:t>isOrdered: False</w:t>
            </w:r>
          </w:p>
          <w:p w14:paraId="446721EB" w14:textId="77777777" w:rsidR="002E5094" w:rsidRDefault="002E5094">
            <w:pPr>
              <w:pStyle w:val="TAL"/>
            </w:pPr>
            <w:r>
              <w:t>isUnique: True</w:t>
            </w:r>
          </w:p>
          <w:p w14:paraId="438CFB1A" w14:textId="77777777" w:rsidR="002E5094" w:rsidRDefault="002E5094">
            <w:pPr>
              <w:pStyle w:val="TAL"/>
            </w:pPr>
            <w:r>
              <w:t>defaultValue: None</w:t>
            </w:r>
          </w:p>
          <w:p w14:paraId="128A0045" w14:textId="77777777" w:rsidR="002E5094" w:rsidRDefault="002E5094">
            <w:pPr>
              <w:keepLines/>
              <w:spacing w:after="0"/>
              <w:rPr>
                <w:rFonts w:ascii="Arial" w:hAnsi="Arial" w:cs="Arial"/>
                <w:sz w:val="18"/>
                <w:szCs w:val="18"/>
              </w:rPr>
            </w:pPr>
            <w:r>
              <w:rPr>
                <w:rFonts w:cs="Arial"/>
                <w:szCs w:val="18"/>
              </w:rPr>
              <w:t>isNullable: False</w:t>
            </w:r>
          </w:p>
        </w:tc>
      </w:tr>
      <w:tr w:rsidR="002E5094" w14:paraId="4B4BD29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86CEF3" w14:textId="77777777" w:rsidR="002E5094" w:rsidRDefault="002E509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EBE1BB0" w14:textId="77777777" w:rsidR="002E5094" w:rsidRDefault="002E5094">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3E391FDB" w14:textId="77777777" w:rsidR="002E5094" w:rsidRDefault="002E5094">
            <w:pPr>
              <w:pStyle w:val="TAL"/>
              <w:rPr>
                <w:rFonts w:cs="Arial"/>
                <w:szCs w:val="18"/>
              </w:rPr>
            </w:pPr>
          </w:p>
          <w:p w14:paraId="3087E422" w14:textId="77777777" w:rsidR="002E5094" w:rsidRDefault="002E5094">
            <w:pPr>
              <w:pStyle w:val="TAL"/>
              <w:rPr>
                <w:rFonts w:cs="Arial"/>
                <w:szCs w:val="18"/>
              </w:rPr>
            </w:pPr>
          </w:p>
          <w:p w14:paraId="6847C271" w14:textId="77777777" w:rsidR="002E5094" w:rsidRDefault="002E5094">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FB5DF1" w14:textId="77777777" w:rsidR="002E5094" w:rsidRDefault="002E5094">
            <w:pPr>
              <w:pStyle w:val="TAL"/>
            </w:pPr>
            <w:r>
              <w:t xml:space="preserve">type: </w:t>
            </w:r>
            <w:r>
              <w:rPr>
                <w:rFonts w:cs="Arial"/>
                <w:szCs w:val="18"/>
              </w:rPr>
              <w:t>IdentityRange</w:t>
            </w:r>
          </w:p>
          <w:p w14:paraId="7D4FA7CF" w14:textId="77777777" w:rsidR="002E5094" w:rsidRDefault="002E5094">
            <w:pPr>
              <w:pStyle w:val="TAL"/>
              <w:rPr>
                <w:lang w:eastAsia="zh-CN"/>
              </w:rPr>
            </w:pPr>
            <w:r>
              <w:t>multiplicity: 1..*</w:t>
            </w:r>
          </w:p>
          <w:p w14:paraId="73E5B86B" w14:textId="77777777" w:rsidR="002E5094" w:rsidRDefault="002E5094">
            <w:pPr>
              <w:pStyle w:val="TAL"/>
            </w:pPr>
            <w:r>
              <w:t>isOrdered: False</w:t>
            </w:r>
          </w:p>
          <w:p w14:paraId="4EE0C367" w14:textId="77777777" w:rsidR="002E5094" w:rsidRDefault="002E5094">
            <w:pPr>
              <w:pStyle w:val="TAL"/>
            </w:pPr>
            <w:r>
              <w:t>isUnique: True</w:t>
            </w:r>
          </w:p>
          <w:p w14:paraId="1FB51ADD" w14:textId="77777777" w:rsidR="002E5094" w:rsidRDefault="002E5094">
            <w:pPr>
              <w:pStyle w:val="TAL"/>
            </w:pPr>
            <w:r>
              <w:t>defaultValue: None</w:t>
            </w:r>
          </w:p>
          <w:p w14:paraId="01D45EF7" w14:textId="77777777" w:rsidR="002E5094" w:rsidRDefault="002E5094">
            <w:pPr>
              <w:keepLines/>
              <w:spacing w:after="0"/>
              <w:rPr>
                <w:rFonts w:ascii="Arial" w:hAnsi="Arial" w:cs="Arial"/>
                <w:sz w:val="18"/>
                <w:szCs w:val="18"/>
              </w:rPr>
            </w:pPr>
            <w:r>
              <w:rPr>
                <w:rFonts w:cs="Arial"/>
                <w:szCs w:val="18"/>
              </w:rPr>
              <w:t>isNullable: False</w:t>
            </w:r>
          </w:p>
        </w:tc>
      </w:tr>
      <w:tr w:rsidR="002E5094" w14:paraId="3CF768B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9DE4B" w14:textId="77777777" w:rsidR="002E5094" w:rsidRDefault="002E509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F31B704" w14:textId="77777777" w:rsidR="002E5094" w:rsidRDefault="002E5094">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1146F125" w14:textId="77777777" w:rsidR="002E5094" w:rsidRDefault="002E5094">
            <w:pPr>
              <w:pStyle w:val="TAL"/>
              <w:rPr>
                <w:rFonts w:cs="Arial"/>
                <w:szCs w:val="18"/>
              </w:rPr>
            </w:pPr>
            <w:r>
              <w:rPr>
                <w:rFonts w:cs="Arial"/>
                <w:szCs w:val="18"/>
              </w:rPr>
              <w:t>Pattern: "^[0-9]+$"</w:t>
            </w:r>
          </w:p>
          <w:p w14:paraId="699DC000" w14:textId="77777777" w:rsidR="002E5094" w:rsidRDefault="002E5094">
            <w:pPr>
              <w:pStyle w:val="TAL"/>
              <w:rPr>
                <w:rFonts w:cs="Arial"/>
                <w:szCs w:val="18"/>
              </w:rPr>
            </w:pPr>
          </w:p>
          <w:p w14:paraId="63DBBC9B"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DF62C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7DCFEF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42D92F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36BA34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64F3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2DF561D" w14:textId="77777777" w:rsidR="002E5094" w:rsidRDefault="002E5094">
            <w:pPr>
              <w:keepLines/>
              <w:spacing w:after="0"/>
              <w:rPr>
                <w:rFonts w:ascii="Arial" w:hAnsi="Arial" w:cs="Arial"/>
                <w:sz w:val="18"/>
                <w:szCs w:val="18"/>
              </w:rPr>
            </w:pPr>
            <w:r>
              <w:rPr>
                <w:rFonts w:cs="Arial"/>
                <w:szCs w:val="18"/>
              </w:rPr>
              <w:t>isNullable: False</w:t>
            </w:r>
          </w:p>
        </w:tc>
      </w:tr>
      <w:tr w:rsidR="002E5094" w14:paraId="0EABB0A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9B1BC" w14:textId="77777777" w:rsidR="002E5094" w:rsidRDefault="002E509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9A47767" w14:textId="77777777" w:rsidR="002E5094" w:rsidRDefault="002E5094">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258578DF" w14:textId="77777777" w:rsidR="002E5094" w:rsidRDefault="002E5094">
            <w:pPr>
              <w:pStyle w:val="TAL"/>
              <w:rPr>
                <w:rFonts w:cs="Arial"/>
                <w:szCs w:val="18"/>
              </w:rPr>
            </w:pPr>
            <w:r>
              <w:rPr>
                <w:rFonts w:cs="Arial"/>
                <w:szCs w:val="18"/>
              </w:rPr>
              <w:t>Pattern: "^[0-9]+$"</w:t>
            </w:r>
          </w:p>
          <w:p w14:paraId="0C7ABD4F" w14:textId="77777777" w:rsidR="002E5094" w:rsidRDefault="002E5094">
            <w:pPr>
              <w:pStyle w:val="TAL"/>
              <w:rPr>
                <w:rFonts w:cs="Arial"/>
                <w:szCs w:val="18"/>
              </w:rPr>
            </w:pPr>
          </w:p>
          <w:p w14:paraId="5BBD3F5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632C21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4BF67E"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13C245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B4A7B3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365B88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06430AA" w14:textId="77777777" w:rsidR="002E5094" w:rsidRDefault="002E5094">
            <w:pPr>
              <w:keepLines/>
              <w:spacing w:after="0"/>
              <w:rPr>
                <w:rFonts w:ascii="Arial" w:hAnsi="Arial" w:cs="Arial"/>
                <w:sz w:val="18"/>
                <w:szCs w:val="18"/>
              </w:rPr>
            </w:pPr>
            <w:r>
              <w:rPr>
                <w:rFonts w:cs="Arial"/>
                <w:szCs w:val="18"/>
              </w:rPr>
              <w:t>isNullable: False</w:t>
            </w:r>
          </w:p>
        </w:tc>
      </w:tr>
      <w:tr w:rsidR="002E5094" w14:paraId="472BC6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456F9" w14:textId="77777777" w:rsidR="002E5094" w:rsidRDefault="002E509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AA96EAB" w14:textId="77777777" w:rsidR="002E5094" w:rsidRDefault="002E5094">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71075249" w14:textId="77777777" w:rsidR="002E5094" w:rsidRDefault="002E5094">
            <w:pPr>
              <w:pStyle w:val="TAL"/>
              <w:rPr>
                <w:rFonts w:cs="Arial"/>
                <w:szCs w:val="18"/>
              </w:rPr>
            </w:pPr>
          </w:p>
          <w:p w14:paraId="40ECB54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F2467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0864A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AF25E3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F14653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C7B48D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A64EDA" w14:textId="77777777" w:rsidR="002E5094" w:rsidRDefault="002E5094">
            <w:pPr>
              <w:keepLines/>
              <w:spacing w:after="0"/>
              <w:rPr>
                <w:rFonts w:ascii="Arial" w:hAnsi="Arial" w:cs="Arial"/>
                <w:sz w:val="18"/>
                <w:szCs w:val="18"/>
              </w:rPr>
            </w:pPr>
            <w:r>
              <w:rPr>
                <w:rFonts w:cs="Arial"/>
                <w:szCs w:val="18"/>
              </w:rPr>
              <w:t>isNullable: False</w:t>
            </w:r>
          </w:p>
        </w:tc>
      </w:tr>
      <w:tr w:rsidR="002E5094" w14:paraId="54BAD51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B1D60" w14:textId="77777777" w:rsidR="002E5094" w:rsidRDefault="002E509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952D5E6" w14:textId="77777777" w:rsidR="002E5094" w:rsidRDefault="002E5094">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9E4B34A" w14:textId="77777777" w:rsidR="002E5094" w:rsidRDefault="002E5094">
            <w:pPr>
              <w:pStyle w:val="TAL"/>
              <w:rPr>
                <w:rFonts w:cs="Arial"/>
                <w:szCs w:val="18"/>
              </w:rPr>
            </w:pPr>
            <w:r>
              <w:rPr>
                <w:rFonts w:cs="Arial"/>
                <w:szCs w:val="18"/>
              </w:rPr>
              <w:t>Pattern: "^[0-9]+$"</w:t>
            </w:r>
          </w:p>
          <w:p w14:paraId="05BF1CD1" w14:textId="77777777" w:rsidR="002E5094" w:rsidRDefault="002E5094">
            <w:pPr>
              <w:pStyle w:val="TAL"/>
              <w:rPr>
                <w:rFonts w:cs="Arial"/>
                <w:szCs w:val="18"/>
              </w:rPr>
            </w:pPr>
          </w:p>
          <w:p w14:paraId="0FC125D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D6620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E7AAE9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3886B7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38F65D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F427FA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2843B8" w14:textId="77777777" w:rsidR="002E5094" w:rsidRDefault="002E5094">
            <w:pPr>
              <w:keepLines/>
              <w:spacing w:after="0"/>
              <w:rPr>
                <w:rFonts w:ascii="Arial" w:hAnsi="Arial" w:cs="Arial"/>
                <w:sz w:val="18"/>
                <w:szCs w:val="18"/>
              </w:rPr>
            </w:pPr>
            <w:r>
              <w:rPr>
                <w:rFonts w:cs="Arial"/>
                <w:szCs w:val="18"/>
              </w:rPr>
              <w:t>isNullable: False</w:t>
            </w:r>
          </w:p>
        </w:tc>
      </w:tr>
      <w:tr w:rsidR="002E5094" w14:paraId="55C2088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8CC43F" w14:textId="77777777" w:rsidR="002E5094" w:rsidRDefault="002E5094">
            <w:pPr>
              <w:pStyle w:val="TAL"/>
              <w:keepNext w:val="0"/>
              <w:rPr>
                <w:rFonts w:ascii="Courier New" w:hAnsi="Courier New"/>
              </w:rPr>
            </w:pPr>
            <w:r>
              <w:rPr>
                <w:rFonts w:ascii="Courier New" w:hAnsi="Courier New"/>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19515AEA" w14:textId="77777777" w:rsidR="002E5094" w:rsidRDefault="002E5094">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6119750F" w14:textId="77777777" w:rsidR="002E5094" w:rsidRDefault="002E5094">
            <w:pPr>
              <w:pStyle w:val="TAL"/>
              <w:rPr>
                <w:rFonts w:cs="Arial"/>
                <w:szCs w:val="18"/>
              </w:rPr>
            </w:pPr>
          </w:p>
          <w:p w14:paraId="28ACA72D"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296445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9C7782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459F1E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9A2D59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6E88FB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2DE5078" w14:textId="77777777" w:rsidR="002E5094" w:rsidRDefault="002E5094">
            <w:pPr>
              <w:keepLines/>
              <w:spacing w:after="0"/>
              <w:rPr>
                <w:rFonts w:ascii="Arial" w:hAnsi="Arial" w:cs="Arial"/>
                <w:sz w:val="18"/>
                <w:szCs w:val="18"/>
              </w:rPr>
            </w:pPr>
            <w:r>
              <w:rPr>
                <w:rFonts w:cs="Arial"/>
                <w:szCs w:val="18"/>
              </w:rPr>
              <w:t>isNullable: False</w:t>
            </w:r>
          </w:p>
        </w:tc>
      </w:tr>
      <w:tr w:rsidR="002E5094" w14:paraId="57A058A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CCE88D" w14:textId="77777777" w:rsidR="002E5094" w:rsidRDefault="002E509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430218BA" w14:textId="77777777" w:rsidR="002E5094" w:rsidRDefault="002E5094">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27B778E" w14:textId="77777777" w:rsidR="002E5094" w:rsidRDefault="002E5094">
            <w:pPr>
              <w:pStyle w:val="TAL"/>
              <w:rPr>
                <w:rFonts w:cs="Arial"/>
                <w:szCs w:val="18"/>
              </w:rPr>
            </w:pPr>
          </w:p>
          <w:p w14:paraId="15A65037"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60085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72D2B4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AE220A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0C7D8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A38F82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9545B6" w14:textId="77777777" w:rsidR="002E5094" w:rsidRDefault="002E5094">
            <w:pPr>
              <w:keepLines/>
              <w:spacing w:after="0"/>
              <w:rPr>
                <w:rFonts w:ascii="Arial" w:hAnsi="Arial" w:cs="Arial"/>
                <w:sz w:val="18"/>
                <w:szCs w:val="18"/>
              </w:rPr>
            </w:pPr>
            <w:r>
              <w:rPr>
                <w:rFonts w:cs="Arial"/>
                <w:szCs w:val="18"/>
              </w:rPr>
              <w:t>isNullable: False</w:t>
            </w:r>
          </w:p>
        </w:tc>
      </w:tr>
      <w:tr w:rsidR="002E5094" w14:paraId="6306F59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67435" w14:textId="77777777" w:rsidR="002E5094" w:rsidRDefault="002E509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454F82A" w14:textId="77777777" w:rsidR="002E5094" w:rsidRDefault="002E5094">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AC10DBE" w14:textId="77777777" w:rsidR="002E5094" w:rsidRDefault="002E5094">
            <w:pPr>
              <w:pStyle w:val="TAL"/>
              <w:rPr>
                <w:rFonts w:cs="Arial"/>
                <w:szCs w:val="18"/>
                <w:lang w:eastAsia="zh-CN"/>
              </w:rPr>
            </w:pPr>
          </w:p>
          <w:p w14:paraId="6B390B7C" w14:textId="77777777" w:rsidR="002E5094" w:rsidRDefault="002E5094">
            <w:pPr>
              <w:pStyle w:val="TAL"/>
              <w:rPr>
                <w:rFonts w:cs="Arial"/>
                <w:szCs w:val="18"/>
                <w:lang w:eastAsia="zh-CN"/>
              </w:rPr>
            </w:pPr>
          </w:p>
          <w:p w14:paraId="067A8F9C"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6E3F50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23B6DC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EF1E2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653E4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12D76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4DF3BD3" w14:textId="77777777" w:rsidR="002E5094" w:rsidRDefault="002E5094">
            <w:pPr>
              <w:keepLines/>
              <w:spacing w:after="0"/>
              <w:rPr>
                <w:rFonts w:ascii="Arial" w:hAnsi="Arial" w:cs="Arial"/>
                <w:sz w:val="18"/>
                <w:szCs w:val="18"/>
              </w:rPr>
            </w:pPr>
            <w:r>
              <w:rPr>
                <w:rFonts w:cs="Arial"/>
                <w:szCs w:val="18"/>
              </w:rPr>
              <w:t>isNullable: False</w:t>
            </w:r>
          </w:p>
        </w:tc>
      </w:tr>
      <w:tr w:rsidR="002E5094" w14:paraId="037855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080622" w14:textId="77777777" w:rsidR="002E5094" w:rsidRDefault="002E509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7E0183F" w14:textId="77777777" w:rsidR="002E5094" w:rsidRDefault="002E5094">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4B0F172E" w14:textId="77777777" w:rsidR="002E5094" w:rsidRDefault="002E5094">
            <w:pPr>
              <w:pStyle w:val="TAL"/>
              <w:rPr>
                <w:rFonts w:cs="Arial"/>
                <w:szCs w:val="18"/>
                <w:lang w:eastAsia="zh-CN"/>
              </w:rPr>
            </w:pPr>
          </w:p>
          <w:p w14:paraId="1CF927F0" w14:textId="77777777" w:rsidR="002E5094" w:rsidRDefault="002E5094">
            <w:pPr>
              <w:pStyle w:val="TAL"/>
              <w:rPr>
                <w:rFonts w:cs="Arial"/>
                <w:szCs w:val="18"/>
                <w:lang w:eastAsia="zh-CN"/>
              </w:rPr>
            </w:pPr>
          </w:p>
          <w:p w14:paraId="1D7DEF1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49209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7740A4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9BB6CA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6446D9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2CAC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EF476A3" w14:textId="77777777" w:rsidR="002E5094" w:rsidRDefault="002E5094">
            <w:pPr>
              <w:keepLines/>
              <w:spacing w:after="0"/>
              <w:rPr>
                <w:rFonts w:ascii="Arial" w:hAnsi="Arial" w:cs="Arial"/>
                <w:sz w:val="18"/>
                <w:szCs w:val="18"/>
              </w:rPr>
            </w:pPr>
            <w:r>
              <w:rPr>
                <w:rFonts w:cs="Arial"/>
                <w:szCs w:val="18"/>
              </w:rPr>
              <w:t>isNullable: False</w:t>
            </w:r>
          </w:p>
        </w:tc>
      </w:tr>
      <w:tr w:rsidR="002E5094" w14:paraId="0152D9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6283C" w14:textId="77777777" w:rsidR="002E5094" w:rsidRDefault="002E509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1F259DD" w14:textId="77777777" w:rsidR="002E5094" w:rsidRDefault="002E5094">
            <w:pPr>
              <w:pStyle w:val="TAL"/>
              <w:rPr>
                <w:rFonts w:cs="Arial"/>
                <w:szCs w:val="18"/>
              </w:rPr>
            </w:pPr>
            <w:r>
              <w:rPr>
                <w:rFonts w:cs="Arial"/>
                <w:szCs w:val="18"/>
              </w:rPr>
              <w:t xml:space="preserve">It indicates whether V2X Policy/Parameter provisioning is supported by the PCF. </w:t>
            </w:r>
          </w:p>
          <w:p w14:paraId="296E6BD9" w14:textId="77777777" w:rsidR="002E5094" w:rsidRDefault="002E5094">
            <w:pPr>
              <w:pStyle w:val="TAL"/>
              <w:rPr>
                <w:rFonts w:cs="Arial"/>
                <w:szCs w:val="18"/>
              </w:rPr>
            </w:pPr>
            <w:r>
              <w:rPr>
                <w:rFonts w:cs="Arial"/>
                <w:szCs w:val="18"/>
              </w:rPr>
              <w:t>TRUE: Supported</w:t>
            </w:r>
          </w:p>
          <w:p w14:paraId="0C2C2147" w14:textId="77777777" w:rsidR="002E5094" w:rsidRDefault="002E5094">
            <w:pPr>
              <w:pStyle w:val="TAL"/>
              <w:rPr>
                <w:rFonts w:cs="Arial"/>
                <w:szCs w:val="18"/>
              </w:rPr>
            </w:pPr>
            <w:r>
              <w:rPr>
                <w:rFonts w:cs="Arial"/>
                <w:szCs w:val="18"/>
              </w:rPr>
              <w:t>FALSE (default): Not Supported</w:t>
            </w:r>
          </w:p>
          <w:p w14:paraId="1405522C" w14:textId="77777777" w:rsidR="002E5094" w:rsidRDefault="002E5094">
            <w:pPr>
              <w:pStyle w:val="TAL"/>
              <w:rPr>
                <w:rFonts w:cs="Arial"/>
                <w:szCs w:val="18"/>
              </w:rPr>
            </w:pPr>
          </w:p>
          <w:p w14:paraId="2B2E305C"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602131D"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8A4034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71E4FB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0E4538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2644EA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1D2A783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EF17F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E150E" w14:textId="77777777" w:rsidR="002E5094" w:rsidRDefault="002E509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42A9DF8" w14:textId="77777777" w:rsidR="002E5094" w:rsidRDefault="002E5094">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1FAF6E7" w14:textId="77777777" w:rsidR="002E5094" w:rsidRDefault="002E5094">
            <w:pPr>
              <w:pStyle w:val="TAL"/>
              <w:rPr>
                <w:rFonts w:cs="Arial"/>
                <w:szCs w:val="18"/>
              </w:rPr>
            </w:pPr>
            <w:r>
              <w:rPr>
                <w:rFonts w:cs="Arial"/>
                <w:szCs w:val="18"/>
              </w:rPr>
              <w:t>TRUE: Supported</w:t>
            </w:r>
            <w:r>
              <w:rPr>
                <w:rFonts w:cs="Arial"/>
                <w:szCs w:val="18"/>
              </w:rPr>
              <w:br/>
              <w:t>FALSE (default): Not Supported</w:t>
            </w:r>
          </w:p>
          <w:p w14:paraId="73DEE484" w14:textId="77777777" w:rsidR="002E5094" w:rsidRDefault="002E5094">
            <w:pPr>
              <w:pStyle w:val="TAL"/>
              <w:rPr>
                <w:rFonts w:cs="Arial"/>
                <w:szCs w:val="18"/>
              </w:rPr>
            </w:pPr>
          </w:p>
          <w:p w14:paraId="48F18BAC" w14:textId="77777777" w:rsidR="002E5094" w:rsidRDefault="002E5094">
            <w:pPr>
              <w:pStyle w:val="TAL"/>
              <w:rPr>
                <w:rFonts w:cs="Arial"/>
                <w:szCs w:val="18"/>
              </w:rPr>
            </w:pPr>
          </w:p>
          <w:p w14:paraId="758818BA"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299036"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8E05D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D81DE2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31D4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5F6C5A2"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0708A6A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6AF2D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7EFEA" w14:textId="77777777" w:rsidR="002E5094" w:rsidRDefault="002E509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203BEE67" w14:textId="77777777" w:rsidR="002E5094" w:rsidRDefault="002E5094">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635ABC7" w14:textId="77777777" w:rsidR="002E5094" w:rsidRDefault="002E5094">
            <w:pPr>
              <w:keepLines/>
              <w:spacing w:after="0"/>
              <w:rPr>
                <w:rFonts w:ascii="Arial" w:hAnsi="Arial" w:cs="Arial"/>
                <w:sz w:val="18"/>
                <w:szCs w:val="18"/>
              </w:rPr>
            </w:pPr>
            <w:r>
              <w:rPr>
                <w:rFonts w:ascii="Arial" w:hAnsi="Arial" w:cs="Arial"/>
                <w:sz w:val="18"/>
                <w:szCs w:val="18"/>
              </w:rPr>
              <w:t>type: ProSeCapability</w:t>
            </w:r>
          </w:p>
          <w:p w14:paraId="440BBA4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0F5E62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8A132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0E45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E92896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5C830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2A973" w14:textId="77777777" w:rsidR="002E5094" w:rsidRDefault="002E509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1EDB81F6" w14:textId="77777777" w:rsidR="002E5094" w:rsidRDefault="002E5094">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66158465" w14:textId="77777777" w:rsidR="002E5094" w:rsidRDefault="002E5094">
            <w:pPr>
              <w:keepLines/>
              <w:spacing w:after="0"/>
              <w:rPr>
                <w:rFonts w:ascii="Arial" w:hAnsi="Arial" w:cs="Arial"/>
                <w:sz w:val="18"/>
                <w:szCs w:val="18"/>
              </w:rPr>
            </w:pPr>
            <w:r>
              <w:rPr>
                <w:rFonts w:ascii="Arial" w:hAnsi="Arial" w:cs="Arial"/>
                <w:sz w:val="18"/>
                <w:szCs w:val="18"/>
              </w:rPr>
              <w:t>type: V2xCapability</w:t>
            </w:r>
          </w:p>
          <w:p w14:paraId="6285023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3B2C48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2B6DDB"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9221E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CE9F0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4741E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0629FB" w14:textId="77777777" w:rsidR="002E5094" w:rsidRDefault="002E5094">
            <w:pPr>
              <w:pStyle w:val="TAL"/>
              <w:keepNext w:val="0"/>
              <w:rPr>
                <w:rFonts w:ascii="Courier New" w:hAnsi="Courier New"/>
              </w:rPr>
            </w:pPr>
            <w:r>
              <w:rPr>
                <w:rFonts w:ascii="Courier New" w:hAnsi="Courier New" w:cs="Courier New"/>
                <w:lang w:eastAsia="zh-CN"/>
              </w:rPr>
              <w:lastRenderedPageBreak/>
              <w:t>proseDirectDiscovery</w:t>
            </w:r>
          </w:p>
        </w:tc>
        <w:tc>
          <w:tcPr>
            <w:tcW w:w="4395" w:type="dxa"/>
            <w:tcBorders>
              <w:top w:val="single" w:sz="4" w:space="0" w:color="auto"/>
              <w:left w:val="single" w:sz="4" w:space="0" w:color="auto"/>
              <w:bottom w:val="single" w:sz="4" w:space="0" w:color="auto"/>
              <w:right w:val="single" w:sz="4" w:space="0" w:color="auto"/>
            </w:tcBorders>
          </w:tcPr>
          <w:p w14:paraId="33854A7E"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B87821E" w14:textId="77777777" w:rsidR="002E5094" w:rsidRDefault="002E5094">
            <w:pPr>
              <w:pStyle w:val="TAL"/>
              <w:rPr>
                <w:rFonts w:cs="Arial"/>
                <w:szCs w:val="18"/>
              </w:rPr>
            </w:pPr>
          </w:p>
          <w:p w14:paraId="3897712C" w14:textId="77777777" w:rsidR="002E5094" w:rsidRDefault="002E5094">
            <w:pPr>
              <w:pStyle w:val="TAL"/>
              <w:rPr>
                <w:lang w:eastAsia="zh-CN"/>
              </w:rPr>
            </w:pPr>
            <w:r>
              <w:rPr>
                <w:lang w:eastAsia="zh-CN"/>
              </w:rPr>
              <w:t>- true: ProSe Direct Discovery is supported by the PCF</w:t>
            </w:r>
          </w:p>
          <w:p w14:paraId="24DD6846" w14:textId="77777777" w:rsidR="002E5094" w:rsidRDefault="002E5094">
            <w:pPr>
              <w:pStyle w:val="TAL"/>
              <w:rPr>
                <w:lang w:eastAsia="zh-CN"/>
              </w:rPr>
            </w:pPr>
            <w:r>
              <w:rPr>
                <w:lang w:eastAsia="zh-CN"/>
              </w:rPr>
              <w:t>- false (default): ProSe Direct Discovery is not supported by the PCF.</w:t>
            </w:r>
          </w:p>
          <w:p w14:paraId="5CF5FD40" w14:textId="77777777" w:rsidR="002E5094" w:rsidRDefault="002E5094">
            <w:pPr>
              <w:pStyle w:val="TAL"/>
              <w:rPr>
                <w:lang w:eastAsia="zh-CN"/>
              </w:rPr>
            </w:pPr>
          </w:p>
          <w:p w14:paraId="64016673"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4C440B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7F283E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DBAA78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B8EC5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D505FD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F7A5DF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D438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C6F19B" w14:textId="77777777" w:rsidR="002E5094" w:rsidRDefault="002E509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C2FA437"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ABBDB2D" w14:textId="77777777" w:rsidR="002E5094" w:rsidRDefault="002E5094">
            <w:pPr>
              <w:pStyle w:val="TAL"/>
              <w:rPr>
                <w:rFonts w:cs="Arial"/>
                <w:szCs w:val="18"/>
              </w:rPr>
            </w:pPr>
          </w:p>
          <w:p w14:paraId="23D4174E" w14:textId="77777777" w:rsidR="002E5094" w:rsidRDefault="002E5094">
            <w:pPr>
              <w:pStyle w:val="TAL"/>
              <w:rPr>
                <w:lang w:eastAsia="zh-CN"/>
              </w:rPr>
            </w:pPr>
            <w:r>
              <w:rPr>
                <w:lang w:eastAsia="zh-CN"/>
              </w:rPr>
              <w:t>- true: ProSe Direct Communication is supported by the PCF</w:t>
            </w:r>
          </w:p>
          <w:p w14:paraId="1A8EC987" w14:textId="77777777" w:rsidR="002E5094" w:rsidRDefault="002E5094">
            <w:pPr>
              <w:pStyle w:val="TAL"/>
              <w:rPr>
                <w:lang w:eastAsia="zh-CN"/>
              </w:rPr>
            </w:pPr>
            <w:r>
              <w:rPr>
                <w:lang w:eastAsia="zh-CN"/>
              </w:rPr>
              <w:t>- false (default): ProSe Direct Communication is not supported by the PCF.</w:t>
            </w:r>
          </w:p>
          <w:p w14:paraId="72D610BD" w14:textId="77777777" w:rsidR="002E5094" w:rsidRDefault="002E5094">
            <w:pPr>
              <w:pStyle w:val="TAL"/>
              <w:rPr>
                <w:lang w:eastAsia="zh-CN"/>
              </w:rPr>
            </w:pPr>
          </w:p>
          <w:p w14:paraId="194D148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D1A42A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37C144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A22BB3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17400A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A499C7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504A25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D2BD2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DB608" w14:textId="77777777" w:rsidR="002E5094" w:rsidRDefault="002E509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EBD03C8"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6446F64E" w14:textId="77777777" w:rsidR="002E5094" w:rsidRDefault="002E5094">
            <w:pPr>
              <w:pStyle w:val="TAL"/>
              <w:rPr>
                <w:rFonts w:cs="Arial"/>
                <w:szCs w:val="18"/>
              </w:rPr>
            </w:pPr>
          </w:p>
          <w:p w14:paraId="116408D9" w14:textId="77777777" w:rsidR="002E5094" w:rsidRDefault="002E5094">
            <w:pPr>
              <w:pStyle w:val="TAL"/>
              <w:rPr>
                <w:lang w:eastAsia="zh-CN"/>
              </w:rPr>
            </w:pPr>
            <w:r>
              <w:rPr>
                <w:lang w:eastAsia="zh-CN"/>
              </w:rPr>
              <w:t>- true: ProSe Layer-2 UE-to-Network Relay is supported by the PCF</w:t>
            </w:r>
          </w:p>
          <w:p w14:paraId="45B41FA2" w14:textId="77777777" w:rsidR="002E5094" w:rsidRDefault="002E5094">
            <w:pPr>
              <w:pStyle w:val="TAL"/>
              <w:rPr>
                <w:lang w:eastAsia="zh-CN"/>
              </w:rPr>
            </w:pPr>
            <w:r>
              <w:rPr>
                <w:lang w:eastAsia="zh-CN"/>
              </w:rPr>
              <w:t>- false (default): ProSe Layer-2 UE-to-Network Relay is not supported by the PCF.</w:t>
            </w:r>
          </w:p>
          <w:p w14:paraId="2A2E6989" w14:textId="77777777" w:rsidR="002E5094" w:rsidRDefault="002E5094">
            <w:pPr>
              <w:pStyle w:val="TAL"/>
              <w:rPr>
                <w:lang w:eastAsia="zh-CN"/>
              </w:rPr>
            </w:pPr>
          </w:p>
          <w:p w14:paraId="519384E2"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5DC352"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F1AE5D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5F187F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DFA9E9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2A22094"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0C8A9E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80BC3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49672F" w14:textId="77777777" w:rsidR="002E5094" w:rsidRDefault="002E509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084FE9"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45EE95AE" w14:textId="77777777" w:rsidR="002E5094" w:rsidRDefault="002E5094">
            <w:pPr>
              <w:pStyle w:val="TAL"/>
              <w:rPr>
                <w:rFonts w:cs="Arial"/>
                <w:szCs w:val="18"/>
              </w:rPr>
            </w:pPr>
          </w:p>
          <w:p w14:paraId="6CF10D99" w14:textId="77777777" w:rsidR="002E5094" w:rsidRDefault="002E5094">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76A39B2B" w14:textId="77777777" w:rsidR="002E5094" w:rsidRDefault="002E5094">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7D84B2BC" w14:textId="77777777" w:rsidR="002E5094" w:rsidRDefault="002E5094">
            <w:pPr>
              <w:pStyle w:val="TAL"/>
              <w:rPr>
                <w:lang w:eastAsia="zh-CN"/>
              </w:rPr>
            </w:pPr>
          </w:p>
          <w:p w14:paraId="66C9C8B6"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25D60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4913B5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629F30A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01B718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7DE4A1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5CD21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0E0BB1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12D1F" w14:textId="77777777" w:rsidR="002E5094" w:rsidRDefault="002E5094">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FECDF5F"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5D420292" w14:textId="77777777" w:rsidR="002E5094" w:rsidRDefault="002E5094">
            <w:pPr>
              <w:pStyle w:val="TAL"/>
              <w:rPr>
                <w:rFonts w:cs="Arial"/>
                <w:szCs w:val="18"/>
              </w:rPr>
            </w:pPr>
          </w:p>
          <w:p w14:paraId="48698AAF" w14:textId="77777777" w:rsidR="002E5094" w:rsidRDefault="002E5094">
            <w:pPr>
              <w:pStyle w:val="TAL"/>
              <w:rPr>
                <w:lang w:eastAsia="zh-CN"/>
              </w:rPr>
            </w:pPr>
            <w:r>
              <w:rPr>
                <w:lang w:eastAsia="zh-CN"/>
              </w:rPr>
              <w:t>- true: ProSe Layer-2 Remote UE is supported by the PCF</w:t>
            </w:r>
          </w:p>
          <w:p w14:paraId="13FA27C8" w14:textId="77777777" w:rsidR="002E5094" w:rsidRDefault="002E5094">
            <w:pPr>
              <w:pStyle w:val="TAL"/>
              <w:rPr>
                <w:lang w:eastAsia="zh-CN"/>
              </w:rPr>
            </w:pPr>
            <w:r>
              <w:rPr>
                <w:lang w:eastAsia="zh-CN"/>
              </w:rPr>
              <w:t>- false (default): ProSe Layer-2 Remote UE is not supported by the PCF.</w:t>
            </w:r>
          </w:p>
          <w:p w14:paraId="7ED4CCB7" w14:textId="77777777" w:rsidR="002E5094" w:rsidRDefault="002E5094">
            <w:pPr>
              <w:pStyle w:val="TAL"/>
              <w:rPr>
                <w:lang w:eastAsia="zh-CN"/>
              </w:rPr>
            </w:pPr>
          </w:p>
          <w:p w14:paraId="44BE770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9E811D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70152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8D8190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54613B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C6E2C7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9ACAFC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3D1B1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53731" w14:textId="77777777" w:rsidR="002E5094" w:rsidRDefault="002E509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3D33FAC" w14:textId="77777777" w:rsidR="002E5094" w:rsidRDefault="002E5094">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1A3E807B" w14:textId="77777777" w:rsidR="002E5094" w:rsidRDefault="002E5094">
            <w:pPr>
              <w:pStyle w:val="TAL"/>
              <w:rPr>
                <w:rFonts w:cs="Arial"/>
                <w:szCs w:val="18"/>
              </w:rPr>
            </w:pPr>
          </w:p>
          <w:p w14:paraId="6AD39DBC" w14:textId="77777777" w:rsidR="002E5094" w:rsidRDefault="002E5094">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53573832" w14:textId="77777777" w:rsidR="002E5094" w:rsidRDefault="002E5094">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5413BC97" w14:textId="77777777" w:rsidR="002E5094" w:rsidRDefault="002E5094">
            <w:pPr>
              <w:pStyle w:val="TAL"/>
              <w:rPr>
                <w:lang w:eastAsia="zh-CN"/>
              </w:rPr>
            </w:pPr>
          </w:p>
          <w:p w14:paraId="1436D250"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62EF84B"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2F815B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264BC8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DA08A3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2E3224A"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EA7679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DF3FB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50D09" w14:textId="77777777" w:rsidR="002E5094" w:rsidRDefault="002E5094">
            <w:pPr>
              <w:pStyle w:val="TAL"/>
              <w:keepNext w:val="0"/>
              <w:rPr>
                <w:rFonts w:ascii="Courier New" w:hAnsi="Courier New"/>
              </w:rPr>
            </w:pPr>
            <w:r>
              <w:rPr>
                <w:rFonts w:ascii="Courier New" w:hAnsi="Courier New" w:cs="Courier New"/>
                <w:lang w:eastAsia="zh-CN"/>
              </w:rPr>
              <w:lastRenderedPageBreak/>
              <w:t>v2xCapability.lteV2x</w:t>
            </w:r>
          </w:p>
        </w:tc>
        <w:tc>
          <w:tcPr>
            <w:tcW w:w="4395" w:type="dxa"/>
            <w:tcBorders>
              <w:top w:val="single" w:sz="4" w:space="0" w:color="auto"/>
              <w:left w:val="single" w:sz="4" w:space="0" w:color="auto"/>
              <w:bottom w:val="single" w:sz="4" w:space="0" w:color="auto"/>
              <w:right w:val="single" w:sz="4" w:space="0" w:color="auto"/>
            </w:tcBorders>
          </w:tcPr>
          <w:p w14:paraId="7A11D746" w14:textId="77777777" w:rsidR="002E5094" w:rsidRDefault="002E5094">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197CA3CD" w14:textId="77777777" w:rsidR="002E5094" w:rsidRDefault="002E5094">
            <w:pPr>
              <w:pStyle w:val="TAL"/>
              <w:rPr>
                <w:rFonts w:cs="Arial"/>
                <w:szCs w:val="18"/>
              </w:rPr>
            </w:pPr>
          </w:p>
          <w:p w14:paraId="5DA49D41" w14:textId="77777777" w:rsidR="002E5094" w:rsidRDefault="002E5094">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0F319FC8" w14:textId="77777777" w:rsidR="002E5094" w:rsidRDefault="002E5094">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7DCB74F9" w14:textId="77777777" w:rsidR="002E5094" w:rsidRDefault="002E5094">
            <w:pPr>
              <w:pStyle w:val="TAL"/>
              <w:rPr>
                <w:lang w:eastAsia="zh-CN"/>
              </w:rPr>
            </w:pPr>
          </w:p>
          <w:p w14:paraId="015372F1"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96D2C0A"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C3F671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6261C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4DDE5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57A1A5"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3EE1227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0D6E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00019" w14:textId="77777777" w:rsidR="002E5094" w:rsidRDefault="002E509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4E0BF5C" w14:textId="77777777" w:rsidR="002E5094" w:rsidRDefault="002E5094">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5D1A0510" w14:textId="77777777" w:rsidR="002E5094" w:rsidRDefault="002E5094">
            <w:pPr>
              <w:pStyle w:val="TAL"/>
              <w:rPr>
                <w:rFonts w:cs="Arial"/>
                <w:szCs w:val="18"/>
              </w:rPr>
            </w:pPr>
          </w:p>
          <w:p w14:paraId="4A410C15" w14:textId="77777777" w:rsidR="002E5094" w:rsidRDefault="002E5094">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3C79503B" w14:textId="77777777" w:rsidR="002E5094" w:rsidRDefault="002E5094">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1507AFAB" w14:textId="77777777" w:rsidR="002E5094" w:rsidRDefault="002E5094">
            <w:pPr>
              <w:pStyle w:val="TAL"/>
              <w:rPr>
                <w:lang w:eastAsia="zh-CN"/>
              </w:rPr>
            </w:pPr>
          </w:p>
          <w:p w14:paraId="62EAEA7E" w14:textId="77777777" w:rsidR="002E5094" w:rsidRDefault="002E509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32C68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5BF7125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0868F2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52DDF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BEF63C9"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9D3E53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3FF4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69021" w14:textId="77777777" w:rsidR="002E5094" w:rsidRDefault="002E509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8B44E1B" w14:textId="77777777" w:rsidR="002E5094" w:rsidRDefault="002E5094">
            <w:pPr>
              <w:pStyle w:val="TAL"/>
              <w:rPr>
                <w:rFonts w:cs="Arial"/>
                <w:szCs w:val="18"/>
              </w:rPr>
            </w:pPr>
            <w:r>
              <w:rPr>
                <w:rFonts w:cs="Arial"/>
                <w:szCs w:val="18"/>
              </w:rPr>
              <w:t>It indicates the identity of the UDM group that is served by the UDM instance.</w:t>
            </w:r>
          </w:p>
          <w:p w14:paraId="28253A73" w14:textId="77777777" w:rsidR="002E5094" w:rsidRDefault="002E5094">
            <w:pPr>
              <w:pStyle w:val="TAL"/>
              <w:rPr>
                <w:rFonts w:cs="Arial"/>
                <w:szCs w:val="18"/>
              </w:rPr>
            </w:pPr>
            <w:r>
              <w:rPr>
                <w:rFonts w:cs="Arial"/>
                <w:szCs w:val="18"/>
              </w:rPr>
              <w:t>If not provided, the UDM instance does not pertain to any UDM group.</w:t>
            </w:r>
          </w:p>
          <w:p w14:paraId="3740230C" w14:textId="77777777" w:rsidR="002E5094" w:rsidRDefault="002E5094">
            <w:pPr>
              <w:keepLines/>
              <w:tabs>
                <w:tab w:val="decimal" w:pos="0"/>
              </w:tabs>
              <w:spacing w:line="0" w:lineRule="atLeast"/>
              <w:rPr>
                <w:rFonts w:ascii="Arial" w:eastAsia="DengXian" w:hAnsi="Arial" w:cs="Arial"/>
                <w:sz w:val="18"/>
                <w:szCs w:val="18"/>
                <w:lang w:eastAsia="en-GB"/>
              </w:rPr>
            </w:pPr>
          </w:p>
          <w:p w14:paraId="328D51F6" w14:textId="77777777" w:rsidR="002E5094" w:rsidRDefault="002E5094">
            <w:pPr>
              <w:pStyle w:val="TAL"/>
              <w:rPr>
                <w:rFonts w:eastAsia="SimSun"/>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28E1298" w14:textId="77777777" w:rsidR="002E5094" w:rsidRDefault="002E5094">
            <w:pPr>
              <w:pStyle w:val="TAL"/>
            </w:pPr>
            <w:r>
              <w:t>type: String</w:t>
            </w:r>
          </w:p>
          <w:p w14:paraId="4F6C5551" w14:textId="77777777" w:rsidR="002E5094" w:rsidRDefault="002E5094">
            <w:pPr>
              <w:pStyle w:val="TAL"/>
            </w:pPr>
            <w:r>
              <w:t>multiplicity: 0..1</w:t>
            </w:r>
          </w:p>
          <w:p w14:paraId="0A11E743" w14:textId="77777777" w:rsidR="002E5094" w:rsidRDefault="002E5094">
            <w:pPr>
              <w:pStyle w:val="TAL"/>
            </w:pPr>
            <w:r>
              <w:t>isOrdered: N/A</w:t>
            </w:r>
          </w:p>
          <w:p w14:paraId="6BE198DA" w14:textId="77777777" w:rsidR="002E5094" w:rsidRDefault="002E5094">
            <w:pPr>
              <w:pStyle w:val="TAL"/>
            </w:pPr>
            <w:r>
              <w:t>isUnique: NA</w:t>
            </w:r>
          </w:p>
          <w:p w14:paraId="48B1E725" w14:textId="77777777" w:rsidR="002E5094" w:rsidRDefault="002E5094">
            <w:pPr>
              <w:pStyle w:val="TAL"/>
            </w:pPr>
            <w:r>
              <w:t>defaultValue: None</w:t>
            </w:r>
          </w:p>
          <w:p w14:paraId="6BFD4B55" w14:textId="77777777" w:rsidR="002E5094" w:rsidRDefault="002E5094">
            <w:pPr>
              <w:keepLines/>
              <w:spacing w:after="0"/>
              <w:rPr>
                <w:rFonts w:ascii="Arial" w:hAnsi="Arial" w:cs="Arial"/>
                <w:sz w:val="18"/>
                <w:szCs w:val="18"/>
              </w:rPr>
            </w:pPr>
            <w:r>
              <w:t>isNullable: False</w:t>
            </w:r>
          </w:p>
        </w:tc>
      </w:tr>
      <w:tr w:rsidR="002E5094" w14:paraId="1792E6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E70A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835FB4" w14:textId="77777777" w:rsidR="002E5094" w:rsidRDefault="002E5094">
            <w:pPr>
              <w:pStyle w:val="TAL"/>
              <w:rPr>
                <w:rFonts w:cs="Arial"/>
                <w:szCs w:val="18"/>
              </w:rPr>
            </w:pPr>
            <w:r>
              <w:rPr>
                <w:rFonts w:cs="Arial"/>
                <w:szCs w:val="18"/>
              </w:rPr>
              <w:t>It represents list of ranges of SUPIs whose profile data is available in the UDM instance.</w:t>
            </w:r>
          </w:p>
          <w:p w14:paraId="6CFB2AFE" w14:textId="77777777" w:rsidR="002E5094" w:rsidRDefault="002E5094">
            <w:pPr>
              <w:pStyle w:val="TAL"/>
              <w:rPr>
                <w:rFonts w:cs="Arial"/>
                <w:szCs w:val="18"/>
              </w:rPr>
            </w:pPr>
          </w:p>
          <w:p w14:paraId="7AAD51B9" w14:textId="77777777" w:rsidR="002E5094" w:rsidRDefault="002E5094">
            <w:pPr>
              <w:pStyle w:val="TAL"/>
              <w:rPr>
                <w:rFonts w:cs="Arial"/>
                <w:szCs w:val="18"/>
              </w:rPr>
            </w:pPr>
          </w:p>
          <w:p w14:paraId="6625255C" w14:textId="77777777" w:rsidR="002E5094" w:rsidRDefault="002E5094">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171DB4" w14:textId="77777777" w:rsidR="002E5094" w:rsidRDefault="002E5094">
            <w:pPr>
              <w:pStyle w:val="TAL"/>
            </w:pPr>
            <w:r>
              <w:t>type: SupiRange</w:t>
            </w:r>
          </w:p>
          <w:p w14:paraId="23DB4FB8" w14:textId="77777777" w:rsidR="002E5094" w:rsidRDefault="002E5094">
            <w:pPr>
              <w:pStyle w:val="TAL"/>
            </w:pPr>
            <w:r>
              <w:t>multiplicity: 1..*</w:t>
            </w:r>
          </w:p>
          <w:p w14:paraId="2F8E0AB4" w14:textId="77777777" w:rsidR="002E5094" w:rsidRDefault="002E5094">
            <w:pPr>
              <w:pStyle w:val="TAL"/>
            </w:pPr>
            <w:r>
              <w:t>isOrdered: False</w:t>
            </w:r>
          </w:p>
          <w:p w14:paraId="773D7274" w14:textId="77777777" w:rsidR="002E5094" w:rsidRDefault="002E5094">
            <w:pPr>
              <w:pStyle w:val="TAL"/>
            </w:pPr>
            <w:r>
              <w:t>isUnique: True</w:t>
            </w:r>
          </w:p>
          <w:p w14:paraId="0B5CCEE5" w14:textId="77777777" w:rsidR="002E5094" w:rsidRDefault="002E5094">
            <w:pPr>
              <w:pStyle w:val="TAL"/>
            </w:pPr>
            <w:r>
              <w:t>defaultValue: None</w:t>
            </w:r>
          </w:p>
          <w:p w14:paraId="0279D953"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6C7DA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30A1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8F78C4C" w14:textId="77777777" w:rsidR="002E5094" w:rsidRDefault="002E5094">
            <w:pPr>
              <w:pStyle w:val="TAL"/>
            </w:pPr>
            <w:r>
              <w:rPr>
                <w:rFonts w:cs="Arial"/>
                <w:szCs w:val="18"/>
              </w:rPr>
              <w:t>It represents list of ranges of GPSIs whose profile data is available in the UDM instance.</w:t>
            </w:r>
          </w:p>
          <w:p w14:paraId="6BCDF508" w14:textId="77777777" w:rsidR="002E5094" w:rsidRDefault="002E5094">
            <w:pPr>
              <w:pStyle w:val="TAL"/>
              <w:rPr>
                <w:rFonts w:cs="Arial"/>
                <w:szCs w:val="18"/>
              </w:rPr>
            </w:pPr>
          </w:p>
          <w:p w14:paraId="573E214D" w14:textId="77777777" w:rsidR="002E5094" w:rsidRDefault="002E5094">
            <w:pPr>
              <w:pStyle w:val="TAL"/>
              <w:rPr>
                <w:rFonts w:cs="Arial"/>
                <w:szCs w:val="18"/>
              </w:rPr>
            </w:pPr>
          </w:p>
          <w:p w14:paraId="0590684F" w14:textId="77777777" w:rsidR="002E5094" w:rsidRDefault="002E5094">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E504E" w14:textId="77777777" w:rsidR="002E5094" w:rsidRDefault="002E5094">
            <w:pPr>
              <w:pStyle w:val="TAL"/>
            </w:pPr>
            <w:r>
              <w:t>type: IdentityRange</w:t>
            </w:r>
          </w:p>
          <w:p w14:paraId="2A5B7D41" w14:textId="77777777" w:rsidR="002E5094" w:rsidRDefault="002E5094">
            <w:pPr>
              <w:pStyle w:val="TAL"/>
            </w:pPr>
            <w:r>
              <w:t>multiplicity: 1..*</w:t>
            </w:r>
          </w:p>
          <w:p w14:paraId="12E0F3F1" w14:textId="77777777" w:rsidR="002E5094" w:rsidRDefault="002E5094">
            <w:pPr>
              <w:pStyle w:val="TAL"/>
            </w:pPr>
            <w:r>
              <w:t>isOrdered: False</w:t>
            </w:r>
          </w:p>
          <w:p w14:paraId="5AFB2969" w14:textId="77777777" w:rsidR="002E5094" w:rsidRDefault="002E5094">
            <w:pPr>
              <w:pStyle w:val="TAL"/>
            </w:pPr>
            <w:r>
              <w:t>isUnique: True</w:t>
            </w:r>
          </w:p>
          <w:p w14:paraId="70707835" w14:textId="77777777" w:rsidR="002E5094" w:rsidRDefault="002E5094">
            <w:pPr>
              <w:pStyle w:val="TAL"/>
            </w:pPr>
            <w:r>
              <w:t>defaultValue: None</w:t>
            </w:r>
          </w:p>
          <w:p w14:paraId="25C08C01" w14:textId="77777777" w:rsidR="002E5094" w:rsidRDefault="002E5094">
            <w:pPr>
              <w:keepLines/>
              <w:spacing w:after="0"/>
              <w:rPr>
                <w:rFonts w:ascii="Arial" w:hAnsi="Arial" w:cs="Arial"/>
                <w:sz w:val="18"/>
                <w:szCs w:val="18"/>
              </w:rPr>
            </w:pPr>
            <w:r>
              <w:t>isNullable: False</w:t>
            </w:r>
          </w:p>
        </w:tc>
      </w:tr>
      <w:tr w:rsidR="002E5094" w14:paraId="7766CFB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3CAE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2B63AC" w14:textId="77777777" w:rsidR="002E5094" w:rsidRDefault="002E5094">
            <w:pPr>
              <w:pStyle w:val="TAL"/>
            </w:pPr>
            <w:r>
              <w:rPr>
                <w:rFonts w:cs="Arial"/>
                <w:szCs w:val="18"/>
              </w:rPr>
              <w:t>It represents list of ranges of external groups whose profile data is available in the UDM instance.</w:t>
            </w:r>
          </w:p>
          <w:p w14:paraId="2F9B84F8" w14:textId="77777777" w:rsidR="002E5094" w:rsidRDefault="002E5094">
            <w:pPr>
              <w:pStyle w:val="TAL"/>
              <w:rPr>
                <w:rFonts w:cs="Arial"/>
                <w:szCs w:val="18"/>
              </w:rPr>
            </w:pPr>
          </w:p>
          <w:p w14:paraId="7C48DC81" w14:textId="77777777" w:rsidR="002E5094" w:rsidRDefault="002E5094">
            <w:pPr>
              <w:pStyle w:val="TAL"/>
              <w:rPr>
                <w:rFonts w:cs="Arial"/>
                <w:szCs w:val="18"/>
              </w:rPr>
            </w:pPr>
          </w:p>
          <w:p w14:paraId="12404CD5"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D0468B" w14:textId="77777777" w:rsidR="002E5094" w:rsidRDefault="002E5094">
            <w:pPr>
              <w:pStyle w:val="TAL"/>
            </w:pPr>
            <w:r>
              <w:t>type: IdentityRange</w:t>
            </w:r>
          </w:p>
          <w:p w14:paraId="1C2F210F" w14:textId="77777777" w:rsidR="002E5094" w:rsidRDefault="002E5094">
            <w:pPr>
              <w:pStyle w:val="TAL"/>
            </w:pPr>
            <w:r>
              <w:t>multiplicity: 1..*</w:t>
            </w:r>
          </w:p>
          <w:p w14:paraId="5713F8C4" w14:textId="77777777" w:rsidR="002E5094" w:rsidRDefault="002E5094">
            <w:pPr>
              <w:pStyle w:val="TAL"/>
            </w:pPr>
            <w:r>
              <w:t>isOrdered: False</w:t>
            </w:r>
          </w:p>
          <w:p w14:paraId="343B5983" w14:textId="77777777" w:rsidR="002E5094" w:rsidRDefault="002E5094">
            <w:pPr>
              <w:pStyle w:val="TAL"/>
            </w:pPr>
            <w:r>
              <w:t>isUnique: True</w:t>
            </w:r>
          </w:p>
          <w:p w14:paraId="63E5B60D" w14:textId="77777777" w:rsidR="002E5094" w:rsidRDefault="002E5094">
            <w:pPr>
              <w:pStyle w:val="TAL"/>
            </w:pPr>
            <w:r>
              <w:t>defaultValue: None</w:t>
            </w:r>
          </w:p>
          <w:p w14:paraId="7E860B2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C18A30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3BF673" w14:textId="77777777" w:rsidR="002E5094" w:rsidRDefault="002E509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1D6A7890" w14:textId="77777777" w:rsidR="002E5094" w:rsidRDefault="002E5094">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189FFD8A" w14:textId="77777777" w:rsidR="002E5094" w:rsidRDefault="002E5094">
            <w:pPr>
              <w:pStyle w:val="TAL"/>
            </w:pPr>
            <w:r>
              <w:rPr>
                <w:rFonts w:cs="Arial"/>
                <w:szCs w:val="18"/>
              </w:rPr>
              <w:t>If not provided, the UDM can serve any Routing Indicator.</w:t>
            </w:r>
          </w:p>
          <w:p w14:paraId="4CCE46B6" w14:textId="77777777" w:rsidR="002E5094" w:rsidRDefault="002E5094">
            <w:pPr>
              <w:keepLines/>
              <w:tabs>
                <w:tab w:val="decimal" w:pos="0"/>
              </w:tabs>
              <w:spacing w:line="0" w:lineRule="atLeast"/>
              <w:rPr>
                <w:rFonts w:cs="Arial"/>
                <w:szCs w:val="18"/>
              </w:rPr>
            </w:pPr>
            <w:r>
              <w:rPr>
                <w:rFonts w:cs="Arial"/>
                <w:szCs w:val="18"/>
              </w:rPr>
              <w:t>Pattern: '^[0-9]{1,4}$'</w:t>
            </w:r>
          </w:p>
          <w:p w14:paraId="207B9B12"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F8CB0B" w14:textId="77777777" w:rsidR="002E5094" w:rsidRDefault="002E5094">
            <w:pPr>
              <w:pStyle w:val="TAL"/>
            </w:pPr>
            <w:r>
              <w:t>type: String</w:t>
            </w:r>
          </w:p>
          <w:p w14:paraId="2392461B" w14:textId="77777777" w:rsidR="002E5094" w:rsidRDefault="002E5094">
            <w:pPr>
              <w:pStyle w:val="TAL"/>
            </w:pPr>
            <w:r>
              <w:t>multiplicity: 1..*</w:t>
            </w:r>
          </w:p>
          <w:p w14:paraId="3D983CDF" w14:textId="77777777" w:rsidR="002E5094" w:rsidRDefault="002E5094">
            <w:pPr>
              <w:pStyle w:val="TAL"/>
            </w:pPr>
            <w:r>
              <w:t>isOrdered: False</w:t>
            </w:r>
          </w:p>
          <w:p w14:paraId="1464004B" w14:textId="77777777" w:rsidR="002E5094" w:rsidRDefault="002E5094">
            <w:pPr>
              <w:pStyle w:val="TAL"/>
            </w:pPr>
            <w:r>
              <w:t>isUnique: True</w:t>
            </w:r>
          </w:p>
          <w:p w14:paraId="5B6C0972" w14:textId="77777777" w:rsidR="002E5094" w:rsidRDefault="002E5094">
            <w:pPr>
              <w:pStyle w:val="TAL"/>
            </w:pPr>
            <w:r>
              <w:t>defaultValue: None</w:t>
            </w:r>
          </w:p>
          <w:p w14:paraId="5AB35033" w14:textId="77777777" w:rsidR="002E5094" w:rsidRDefault="002E5094">
            <w:pPr>
              <w:keepLines/>
              <w:spacing w:after="0"/>
              <w:rPr>
                <w:rFonts w:ascii="Arial" w:hAnsi="Arial" w:cs="Arial"/>
                <w:sz w:val="18"/>
                <w:szCs w:val="18"/>
              </w:rPr>
            </w:pPr>
            <w:r>
              <w:t>isNullable: False</w:t>
            </w:r>
          </w:p>
        </w:tc>
      </w:tr>
      <w:tr w:rsidR="002E5094" w14:paraId="7D1201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33DA2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43E481" w14:textId="77777777" w:rsidR="002E5094" w:rsidRDefault="002E5094">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2FA1EB67" w14:textId="77777777" w:rsidR="002E5094" w:rsidRDefault="002E5094">
            <w:pPr>
              <w:pStyle w:val="TAL"/>
              <w:rPr>
                <w:rFonts w:cs="Arial"/>
                <w:szCs w:val="18"/>
              </w:rPr>
            </w:pPr>
            <w:r>
              <w:rPr>
                <w:rFonts w:cs="Arial"/>
                <w:szCs w:val="18"/>
              </w:rPr>
              <w:t>If not provided, it does not imply that the UDM supports all internal groups.</w:t>
            </w:r>
          </w:p>
          <w:p w14:paraId="71D08D48" w14:textId="77777777" w:rsidR="002E5094" w:rsidRDefault="002E5094">
            <w:pPr>
              <w:pStyle w:val="TAL"/>
              <w:rPr>
                <w:rFonts w:cs="Arial"/>
                <w:szCs w:val="18"/>
              </w:rPr>
            </w:pPr>
          </w:p>
          <w:p w14:paraId="68C8EC34" w14:textId="77777777" w:rsidR="002E5094" w:rsidRDefault="002E5094">
            <w:pPr>
              <w:pStyle w:val="TAL"/>
              <w:rPr>
                <w:rFonts w:cs="Arial"/>
                <w:szCs w:val="18"/>
              </w:rPr>
            </w:pPr>
          </w:p>
          <w:p w14:paraId="7F1A7A34"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CF0BA3" w14:textId="77777777" w:rsidR="002E5094" w:rsidRDefault="002E5094">
            <w:pPr>
              <w:pStyle w:val="TAL"/>
            </w:pPr>
            <w:r>
              <w:t>type: InternalGroupIdRange</w:t>
            </w:r>
          </w:p>
          <w:p w14:paraId="62FE31AC" w14:textId="77777777" w:rsidR="002E5094" w:rsidRDefault="002E5094">
            <w:pPr>
              <w:pStyle w:val="TAL"/>
            </w:pPr>
            <w:r>
              <w:t>multiplicity: 1..*</w:t>
            </w:r>
          </w:p>
          <w:p w14:paraId="4CC47BEF" w14:textId="77777777" w:rsidR="002E5094" w:rsidRDefault="002E5094">
            <w:pPr>
              <w:pStyle w:val="TAL"/>
            </w:pPr>
            <w:r>
              <w:t>isOrdered: False</w:t>
            </w:r>
          </w:p>
          <w:p w14:paraId="28D3619B" w14:textId="77777777" w:rsidR="002E5094" w:rsidRDefault="002E5094">
            <w:pPr>
              <w:pStyle w:val="TAL"/>
            </w:pPr>
            <w:r>
              <w:t>isUnique: True</w:t>
            </w:r>
          </w:p>
          <w:p w14:paraId="505452B8" w14:textId="77777777" w:rsidR="002E5094" w:rsidRDefault="002E5094">
            <w:pPr>
              <w:pStyle w:val="TAL"/>
            </w:pPr>
            <w:r>
              <w:t>defaultValue: None</w:t>
            </w:r>
          </w:p>
          <w:p w14:paraId="4DF64DC3" w14:textId="77777777" w:rsidR="002E5094" w:rsidRDefault="002E5094">
            <w:pPr>
              <w:keepLines/>
              <w:spacing w:after="0"/>
              <w:rPr>
                <w:rFonts w:ascii="Arial" w:hAnsi="Arial" w:cs="Arial"/>
                <w:sz w:val="18"/>
                <w:szCs w:val="18"/>
              </w:rPr>
            </w:pPr>
            <w:r>
              <w:t>isNullable: False</w:t>
            </w:r>
          </w:p>
        </w:tc>
      </w:tr>
      <w:tr w:rsidR="002E5094" w14:paraId="46EEE4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D159A" w14:textId="77777777" w:rsidR="002E5094" w:rsidRDefault="002E509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4C2838B" w14:textId="77777777" w:rsidR="002E5094" w:rsidRDefault="002E5094">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653D5A17" w14:textId="77777777" w:rsidR="002E5094" w:rsidRDefault="002E5094">
            <w:pPr>
              <w:pStyle w:val="TAL"/>
              <w:rPr>
                <w:rFonts w:cs="Arial"/>
                <w:szCs w:val="18"/>
              </w:rPr>
            </w:pPr>
          </w:p>
          <w:p w14:paraId="7DB60216"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A7B0F1C" w14:textId="77777777" w:rsidR="002E5094" w:rsidRDefault="002E5094">
            <w:pPr>
              <w:keepLines/>
              <w:spacing w:after="0"/>
              <w:rPr>
                <w:rFonts w:ascii="Arial" w:hAnsi="Arial"/>
                <w:sz w:val="18"/>
              </w:rPr>
            </w:pPr>
            <w:r>
              <w:rPr>
                <w:rFonts w:ascii="Arial" w:hAnsi="Arial"/>
                <w:sz w:val="18"/>
              </w:rPr>
              <w:t>type: String</w:t>
            </w:r>
          </w:p>
          <w:p w14:paraId="6DFF8E98" w14:textId="77777777" w:rsidR="002E5094" w:rsidRDefault="002E5094">
            <w:pPr>
              <w:keepLines/>
              <w:spacing w:after="0"/>
              <w:rPr>
                <w:rFonts w:ascii="Arial" w:hAnsi="Arial"/>
                <w:sz w:val="18"/>
              </w:rPr>
            </w:pPr>
            <w:r>
              <w:rPr>
                <w:rFonts w:ascii="Arial" w:hAnsi="Arial"/>
                <w:sz w:val="18"/>
              </w:rPr>
              <w:t>multiplicity: 0..1</w:t>
            </w:r>
          </w:p>
          <w:p w14:paraId="000E4CDE" w14:textId="77777777" w:rsidR="002E5094" w:rsidRDefault="002E5094">
            <w:pPr>
              <w:keepLines/>
              <w:spacing w:after="0"/>
              <w:rPr>
                <w:rFonts w:ascii="Arial" w:hAnsi="Arial"/>
                <w:sz w:val="18"/>
              </w:rPr>
            </w:pPr>
            <w:r>
              <w:rPr>
                <w:rFonts w:ascii="Arial" w:hAnsi="Arial"/>
                <w:sz w:val="18"/>
              </w:rPr>
              <w:t>isOrdered: N/A</w:t>
            </w:r>
          </w:p>
          <w:p w14:paraId="3FA786A3" w14:textId="77777777" w:rsidR="002E5094" w:rsidRDefault="002E5094">
            <w:pPr>
              <w:keepLines/>
              <w:spacing w:after="0"/>
              <w:rPr>
                <w:rFonts w:ascii="Arial" w:hAnsi="Arial"/>
                <w:sz w:val="18"/>
              </w:rPr>
            </w:pPr>
            <w:r>
              <w:rPr>
                <w:rFonts w:ascii="Arial" w:hAnsi="Arial"/>
                <w:sz w:val="18"/>
              </w:rPr>
              <w:t>isUnique: NA</w:t>
            </w:r>
          </w:p>
          <w:p w14:paraId="18E4F894" w14:textId="77777777" w:rsidR="002E5094" w:rsidRDefault="002E5094">
            <w:pPr>
              <w:keepLines/>
              <w:spacing w:after="0"/>
              <w:rPr>
                <w:rFonts w:ascii="Arial" w:hAnsi="Arial"/>
                <w:sz w:val="18"/>
              </w:rPr>
            </w:pPr>
            <w:r>
              <w:rPr>
                <w:rFonts w:ascii="Arial" w:hAnsi="Arial"/>
                <w:sz w:val="18"/>
              </w:rPr>
              <w:t>defaultValue: None</w:t>
            </w:r>
          </w:p>
          <w:p w14:paraId="23211352" w14:textId="77777777" w:rsidR="002E5094" w:rsidRDefault="002E5094">
            <w:pPr>
              <w:keepLines/>
              <w:spacing w:after="0"/>
              <w:rPr>
                <w:rFonts w:ascii="Arial" w:hAnsi="Arial" w:cs="Arial"/>
                <w:sz w:val="18"/>
                <w:szCs w:val="18"/>
              </w:rPr>
            </w:pPr>
            <w:r>
              <w:t>isNullable: False</w:t>
            </w:r>
          </w:p>
        </w:tc>
      </w:tr>
      <w:tr w:rsidR="002E5094" w14:paraId="0589BD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4F681" w14:textId="77777777" w:rsidR="002E5094" w:rsidRDefault="002E5094">
            <w:pPr>
              <w:pStyle w:val="TAL"/>
              <w:keepNext w:val="0"/>
              <w:rPr>
                <w:rFonts w:ascii="Courier New" w:hAnsi="Courier New" w:cs="Courier New"/>
                <w:lang w:eastAsia="zh-CN"/>
              </w:rPr>
            </w:pPr>
            <w:r>
              <w:rPr>
                <w:rFonts w:ascii="Courier New" w:hAnsi="Courier New"/>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1A619060" w14:textId="77777777" w:rsidR="002E5094" w:rsidRDefault="002E5094">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2BEC80BA" w14:textId="77777777" w:rsidR="002E5094" w:rsidRDefault="002E5094">
            <w:pPr>
              <w:pStyle w:val="TAL"/>
              <w:rPr>
                <w:rFonts w:cs="Arial"/>
                <w:szCs w:val="18"/>
              </w:rPr>
            </w:pPr>
          </w:p>
          <w:p w14:paraId="2B132ED9" w14:textId="77777777" w:rsidR="002E5094" w:rsidRDefault="002E5094">
            <w:pPr>
              <w:pStyle w:val="TAL"/>
              <w:rPr>
                <w:rFonts w:cs="Arial"/>
                <w:szCs w:val="18"/>
              </w:rPr>
            </w:pPr>
          </w:p>
          <w:p w14:paraId="19F8F50E"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EDDD2BA" w14:textId="77777777" w:rsidR="002E5094" w:rsidRDefault="002E5094">
            <w:pPr>
              <w:keepLines/>
              <w:spacing w:after="0"/>
              <w:rPr>
                <w:rFonts w:ascii="Arial" w:hAnsi="Arial"/>
                <w:sz w:val="18"/>
              </w:rPr>
            </w:pPr>
            <w:r>
              <w:rPr>
                <w:rFonts w:ascii="Arial" w:hAnsi="Arial"/>
                <w:sz w:val="18"/>
              </w:rPr>
              <w:t>type: String</w:t>
            </w:r>
          </w:p>
          <w:p w14:paraId="1EEA3610" w14:textId="77777777" w:rsidR="002E5094" w:rsidRDefault="002E5094">
            <w:pPr>
              <w:keepLines/>
              <w:spacing w:after="0"/>
              <w:rPr>
                <w:rFonts w:ascii="Arial" w:hAnsi="Arial"/>
                <w:sz w:val="18"/>
              </w:rPr>
            </w:pPr>
            <w:r>
              <w:rPr>
                <w:rFonts w:ascii="Arial" w:hAnsi="Arial"/>
                <w:sz w:val="18"/>
              </w:rPr>
              <w:t>multiplicity: 0..1</w:t>
            </w:r>
          </w:p>
          <w:p w14:paraId="1A28CD78" w14:textId="77777777" w:rsidR="002E5094" w:rsidRDefault="002E5094">
            <w:pPr>
              <w:keepLines/>
              <w:spacing w:after="0"/>
              <w:rPr>
                <w:rFonts w:ascii="Arial" w:hAnsi="Arial"/>
                <w:sz w:val="18"/>
              </w:rPr>
            </w:pPr>
            <w:r>
              <w:rPr>
                <w:rFonts w:ascii="Arial" w:hAnsi="Arial"/>
                <w:sz w:val="18"/>
              </w:rPr>
              <w:t>isOrdered: N/A</w:t>
            </w:r>
          </w:p>
          <w:p w14:paraId="2A5F3D47" w14:textId="77777777" w:rsidR="002E5094" w:rsidRDefault="002E5094">
            <w:pPr>
              <w:keepLines/>
              <w:spacing w:after="0"/>
              <w:rPr>
                <w:rFonts w:ascii="Arial" w:hAnsi="Arial"/>
                <w:sz w:val="18"/>
              </w:rPr>
            </w:pPr>
            <w:r>
              <w:rPr>
                <w:rFonts w:ascii="Arial" w:hAnsi="Arial"/>
                <w:sz w:val="18"/>
              </w:rPr>
              <w:t>isUnique: NA</w:t>
            </w:r>
          </w:p>
          <w:p w14:paraId="22BE879D" w14:textId="77777777" w:rsidR="002E5094" w:rsidRDefault="002E5094">
            <w:pPr>
              <w:keepLines/>
              <w:spacing w:after="0"/>
              <w:rPr>
                <w:rFonts w:ascii="Arial" w:hAnsi="Arial"/>
                <w:sz w:val="18"/>
              </w:rPr>
            </w:pPr>
            <w:r>
              <w:rPr>
                <w:rFonts w:ascii="Arial" w:hAnsi="Arial"/>
                <w:sz w:val="18"/>
              </w:rPr>
              <w:t>defaultValue: None</w:t>
            </w:r>
          </w:p>
          <w:p w14:paraId="02655C12" w14:textId="77777777" w:rsidR="002E5094" w:rsidRDefault="002E5094">
            <w:pPr>
              <w:keepLines/>
              <w:spacing w:after="0"/>
              <w:rPr>
                <w:rFonts w:ascii="Arial" w:hAnsi="Arial" w:cs="Arial"/>
                <w:sz w:val="18"/>
                <w:szCs w:val="18"/>
              </w:rPr>
            </w:pPr>
            <w:r>
              <w:t>isNullable: False</w:t>
            </w:r>
          </w:p>
        </w:tc>
      </w:tr>
      <w:tr w:rsidR="002E5094" w14:paraId="36AE613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158D3" w14:textId="77777777" w:rsidR="002E5094" w:rsidRDefault="002E509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029532F" w14:textId="77777777" w:rsidR="002E5094" w:rsidRDefault="002E5094">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5C691A09" w14:textId="77777777" w:rsidR="002E5094" w:rsidRDefault="002E5094">
            <w:pPr>
              <w:pStyle w:val="TAL"/>
              <w:rPr>
                <w:rFonts w:cs="Arial"/>
                <w:szCs w:val="18"/>
              </w:rPr>
            </w:pPr>
          </w:p>
          <w:p w14:paraId="4718B944" w14:textId="77777777" w:rsidR="002E5094" w:rsidRDefault="002E5094">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88320F" w14:textId="77777777" w:rsidR="002E5094" w:rsidRDefault="002E5094">
            <w:pPr>
              <w:keepLines/>
              <w:spacing w:after="0"/>
              <w:rPr>
                <w:rFonts w:ascii="Arial" w:hAnsi="Arial"/>
                <w:sz w:val="18"/>
              </w:rPr>
            </w:pPr>
            <w:r>
              <w:rPr>
                <w:rFonts w:ascii="Arial" w:hAnsi="Arial"/>
                <w:sz w:val="18"/>
              </w:rPr>
              <w:t>type: String</w:t>
            </w:r>
          </w:p>
          <w:p w14:paraId="75F52072" w14:textId="77777777" w:rsidR="002E5094" w:rsidRDefault="002E5094">
            <w:pPr>
              <w:keepLines/>
              <w:spacing w:after="0"/>
              <w:rPr>
                <w:rFonts w:ascii="Arial" w:hAnsi="Arial"/>
                <w:sz w:val="18"/>
              </w:rPr>
            </w:pPr>
            <w:r>
              <w:rPr>
                <w:rFonts w:ascii="Arial" w:hAnsi="Arial"/>
                <w:sz w:val="18"/>
              </w:rPr>
              <w:t>multiplicity: 0..1</w:t>
            </w:r>
          </w:p>
          <w:p w14:paraId="57EA9BB1" w14:textId="77777777" w:rsidR="002E5094" w:rsidRDefault="002E5094">
            <w:pPr>
              <w:keepLines/>
              <w:spacing w:after="0"/>
              <w:rPr>
                <w:rFonts w:ascii="Arial" w:hAnsi="Arial"/>
                <w:sz w:val="18"/>
              </w:rPr>
            </w:pPr>
            <w:r>
              <w:rPr>
                <w:rFonts w:ascii="Arial" w:hAnsi="Arial"/>
                <w:sz w:val="18"/>
              </w:rPr>
              <w:t>isOrdered: N/A</w:t>
            </w:r>
          </w:p>
          <w:p w14:paraId="5E63ACE4" w14:textId="77777777" w:rsidR="002E5094" w:rsidRDefault="002E5094">
            <w:pPr>
              <w:keepLines/>
              <w:spacing w:after="0"/>
              <w:rPr>
                <w:rFonts w:ascii="Arial" w:hAnsi="Arial"/>
                <w:sz w:val="18"/>
              </w:rPr>
            </w:pPr>
            <w:r>
              <w:rPr>
                <w:rFonts w:ascii="Arial" w:hAnsi="Arial"/>
                <w:sz w:val="18"/>
              </w:rPr>
              <w:t>isUnique: NA</w:t>
            </w:r>
          </w:p>
          <w:p w14:paraId="30EC8DA2" w14:textId="77777777" w:rsidR="002E5094" w:rsidRDefault="002E5094">
            <w:pPr>
              <w:keepLines/>
              <w:spacing w:after="0"/>
              <w:rPr>
                <w:rFonts w:ascii="Arial" w:hAnsi="Arial"/>
                <w:sz w:val="18"/>
              </w:rPr>
            </w:pPr>
            <w:r>
              <w:rPr>
                <w:rFonts w:ascii="Arial" w:hAnsi="Arial"/>
                <w:sz w:val="18"/>
              </w:rPr>
              <w:t>defaultValue: None</w:t>
            </w:r>
          </w:p>
          <w:p w14:paraId="7E023B6B" w14:textId="77777777" w:rsidR="002E5094" w:rsidRDefault="002E5094">
            <w:pPr>
              <w:keepLines/>
              <w:spacing w:after="0"/>
              <w:rPr>
                <w:rFonts w:ascii="Arial" w:hAnsi="Arial" w:cs="Arial"/>
                <w:sz w:val="18"/>
                <w:szCs w:val="18"/>
              </w:rPr>
            </w:pPr>
            <w:r>
              <w:t>isNullable: False</w:t>
            </w:r>
          </w:p>
        </w:tc>
      </w:tr>
      <w:tr w:rsidR="002E5094" w14:paraId="74233A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D48A2B" w14:textId="77777777" w:rsidR="002E5094" w:rsidRDefault="002E509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26C571E2" w14:textId="77777777" w:rsidR="002E5094" w:rsidRDefault="002E5094">
            <w:pPr>
              <w:pStyle w:val="TAL"/>
              <w:rPr>
                <w:rFonts w:cs="Arial"/>
                <w:szCs w:val="18"/>
                <w:lang w:eastAsia="zh-CN"/>
              </w:rPr>
            </w:pPr>
            <w:r>
              <w:rPr>
                <w:rFonts w:cs="Arial"/>
                <w:szCs w:val="18"/>
                <w:lang w:eastAsia="zh-CN"/>
              </w:rPr>
              <w:t>It represents list of SuciInfo. A SUCI that matches this information can be served by the UDM .</w:t>
            </w:r>
          </w:p>
          <w:p w14:paraId="7FAEB1E8"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6BEC0412"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650ADE" w14:textId="77777777" w:rsidR="002E5094" w:rsidRDefault="002E5094">
            <w:pPr>
              <w:pStyle w:val="TAL"/>
            </w:pPr>
            <w:r>
              <w:t>type: SuciInfo</w:t>
            </w:r>
          </w:p>
          <w:p w14:paraId="375EC8E1" w14:textId="77777777" w:rsidR="002E5094" w:rsidRDefault="002E5094">
            <w:pPr>
              <w:pStyle w:val="TAL"/>
            </w:pPr>
            <w:r>
              <w:t>multiplicity: 1..*</w:t>
            </w:r>
          </w:p>
          <w:p w14:paraId="4A4D3E99" w14:textId="77777777" w:rsidR="002E5094" w:rsidRDefault="002E5094">
            <w:pPr>
              <w:pStyle w:val="TAL"/>
            </w:pPr>
            <w:r>
              <w:t>isOrdered: False</w:t>
            </w:r>
          </w:p>
          <w:p w14:paraId="10674BC7" w14:textId="77777777" w:rsidR="002E5094" w:rsidRDefault="002E5094">
            <w:pPr>
              <w:pStyle w:val="TAL"/>
            </w:pPr>
            <w:r>
              <w:t>isUnique: True</w:t>
            </w:r>
          </w:p>
          <w:p w14:paraId="65D2BCC0" w14:textId="77777777" w:rsidR="002E5094" w:rsidRDefault="002E5094">
            <w:pPr>
              <w:pStyle w:val="TAL"/>
            </w:pPr>
            <w:r>
              <w:t>defaultValue: None</w:t>
            </w:r>
          </w:p>
          <w:p w14:paraId="609FF913"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CFF0CD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7E75C1" w14:textId="77777777" w:rsidR="002E5094" w:rsidRDefault="002E509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C78321F" w14:textId="77777777" w:rsidR="002E5094" w:rsidRDefault="002E5094">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6A27B443" w14:textId="77777777" w:rsidR="002E5094" w:rsidRDefault="002E5094">
            <w:pPr>
              <w:pStyle w:val="TAL"/>
              <w:rPr>
                <w:rFonts w:cs="Arial"/>
                <w:szCs w:val="18"/>
                <w:lang w:eastAsia="zh-CN"/>
              </w:rPr>
            </w:pPr>
          </w:p>
          <w:p w14:paraId="103B68DA" w14:textId="77777777" w:rsidR="002E5094" w:rsidRDefault="002E5094">
            <w:pPr>
              <w:pStyle w:val="TAL"/>
              <w:rPr>
                <w:rFonts w:cs="Arial"/>
                <w:szCs w:val="18"/>
                <w:lang w:eastAsia="zh-CN"/>
              </w:rPr>
            </w:pPr>
          </w:p>
          <w:p w14:paraId="523225FF"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E88751" w14:textId="77777777" w:rsidR="002E5094" w:rsidRDefault="002E5094">
            <w:pPr>
              <w:keepLines/>
              <w:spacing w:after="0"/>
              <w:rPr>
                <w:rFonts w:ascii="Arial" w:hAnsi="Arial"/>
                <w:sz w:val="18"/>
              </w:rPr>
            </w:pPr>
            <w:r>
              <w:rPr>
                <w:rFonts w:ascii="Arial" w:hAnsi="Arial"/>
                <w:sz w:val="18"/>
              </w:rPr>
              <w:t>type: String</w:t>
            </w:r>
          </w:p>
          <w:p w14:paraId="3B9C2CE8" w14:textId="77777777" w:rsidR="002E5094" w:rsidRDefault="002E5094">
            <w:pPr>
              <w:pStyle w:val="TAL"/>
            </w:pPr>
            <w:r>
              <w:t>multiplicity: 1..*</w:t>
            </w:r>
          </w:p>
          <w:p w14:paraId="71738B22" w14:textId="77777777" w:rsidR="002E5094" w:rsidRDefault="002E5094">
            <w:pPr>
              <w:pStyle w:val="TAL"/>
            </w:pPr>
            <w:r>
              <w:t>isOrdered: False</w:t>
            </w:r>
          </w:p>
          <w:p w14:paraId="78AD82CC" w14:textId="77777777" w:rsidR="002E5094" w:rsidRDefault="002E5094">
            <w:pPr>
              <w:pStyle w:val="TAL"/>
            </w:pPr>
            <w:r>
              <w:t>isUnique: True</w:t>
            </w:r>
          </w:p>
          <w:p w14:paraId="337FB83B" w14:textId="77777777" w:rsidR="002E5094" w:rsidRDefault="002E5094">
            <w:pPr>
              <w:pStyle w:val="TAL"/>
            </w:pPr>
            <w:r>
              <w:t>defaultValue: None</w:t>
            </w:r>
          </w:p>
          <w:p w14:paraId="45CB8D78" w14:textId="77777777" w:rsidR="002E5094" w:rsidRDefault="002E5094">
            <w:pPr>
              <w:keepLines/>
              <w:spacing w:after="0"/>
              <w:rPr>
                <w:rFonts w:ascii="Arial" w:hAnsi="Arial" w:cs="Arial"/>
                <w:sz w:val="18"/>
                <w:szCs w:val="18"/>
              </w:rPr>
            </w:pPr>
            <w:r>
              <w:t>isNullable: False</w:t>
            </w:r>
          </w:p>
        </w:tc>
      </w:tr>
      <w:tr w:rsidR="002E5094" w14:paraId="4833C7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9D2CB6" w14:textId="77777777" w:rsidR="002E5094" w:rsidRDefault="002E509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BC92552" w14:textId="77777777" w:rsidR="002E5094" w:rsidRDefault="002E5094">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4EA9A782" w14:textId="77777777" w:rsidR="002E5094" w:rsidRDefault="002E5094">
            <w:pPr>
              <w:pStyle w:val="TAL"/>
              <w:rPr>
                <w:rFonts w:cs="Arial"/>
                <w:szCs w:val="18"/>
                <w:lang w:eastAsia="zh-CN"/>
              </w:rPr>
            </w:pPr>
          </w:p>
          <w:p w14:paraId="5D8C1592" w14:textId="77777777" w:rsidR="002E5094" w:rsidRDefault="002E5094">
            <w:pPr>
              <w:pStyle w:val="TAL"/>
              <w:rPr>
                <w:rFonts w:cs="Arial"/>
                <w:szCs w:val="18"/>
                <w:lang w:eastAsia="zh-CN"/>
              </w:rPr>
            </w:pPr>
          </w:p>
          <w:p w14:paraId="622458BB" w14:textId="77777777" w:rsidR="002E5094" w:rsidRDefault="002E5094">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6CDDD8" w14:textId="77777777" w:rsidR="002E5094" w:rsidRDefault="002E5094">
            <w:pPr>
              <w:pStyle w:val="TAL"/>
            </w:pPr>
            <w:r>
              <w:t>type: Integer</w:t>
            </w:r>
          </w:p>
          <w:p w14:paraId="16876E21" w14:textId="77777777" w:rsidR="002E5094" w:rsidRDefault="002E5094">
            <w:pPr>
              <w:pStyle w:val="TAL"/>
            </w:pPr>
            <w:r>
              <w:t>multiplicity: 1..*</w:t>
            </w:r>
          </w:p>
          <w:p w14:paraId="6498A67A" w14:textId="77777777" w:rsidR="002E5094" w:rsidRDefault="002E5094">
            <w:pPr>
              <w:pStyle w:val="TAL"/>
            </w:pPr>
            <w:r>
              <w:t>isOrdered: False</w:t>
            </w:r>
          </w:p>
          <w:p w14:paraId="4F3782E4" w14:textId="77777777" w:rsidR="002E5094" w:rsidRDefault="002E5094">
            <w:pPr>
              <w:pStyle w:val="TAL"/>
            </w:pPr>
            <w:r>
              <w:t>isUnique: True</w:t>
            </w:r>
          </w:p>
          <w:p w14:paraId="1FA5463D" w14:textId="77777777" w:rsidR="002E5094" w:rsidRDefault="002E5094">
            <w:pPr>
              <w:pStyle w:val="TAL"/>
            </w:pPr>
            <w:r>
              <w:t>defaultValue: None</w:t>
            </w:r>
          </w:p>
          <w:p w14:paraId="22844ABC" w14:textId="77777777" w:rsidR="002E5094" w:rsidRDefault="002E5094">
            <w:pPr>
              <w:keepLines/>
              <w:spacing w:after="0"/>
              <w:rPr>
                <w:rFonts w:ascii="Arial" w:hAnsi="Arial" w:cs="Arial"/>
                <w:sz w:val="18"/>
                <w:szCs w:val="18"/>
              </w:rPr>
            </w:pPr>
            <w:r>
              <w:t>isNullable: False</w:t>
            </w:r>
          </w:p>
        </w:tc>
      </w:tr>
      <w:tr w:rsidR="002E5094" w14:paraId="0833F0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9B16C" w14:textId="77777777" w:rsidR="002E5094" w:rsidRDefault="002E509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2C83D92" w14:textId="77777777" w:rsidR="002E5094" w:rsidRDefault="002E5094">
            <w:pPr>
              <w:pStyle w:val="TAL"/>
            </w:pPr>
            <w:r>
              <w:t>It indicates the identity of the UDR group that is served by the UDR instance.</w:t>
            </w:r>
          </w:p>
          <w:p w14:paraId="16EEF2DE" w14:textId="77777777" w:rsidR="002E5094" w:rsidRDefault="002E5094">
            <w:pPr>
              <w:pStyle w:val="TAL"/>
            </w:pPr>
            <w:r>
              <w:t>If not provided, the UDR instance does not pertain to any UDR group.</w:t>
            </w:r>
          </w:p>
          <w:p w14:paraId="67E7E68B" w14:textId="77777777" w:rsidR="002E5094" w:rsidRDefault="002E5094">
            <w:pPr>
              <w:keepLines/>
              <w:tabs>
                <w:tab w:val="decimal" w:pos="0"/>
              </w:tabs>
              <w:spacing w:line="0" w:lineRule="atLeast"/>
              <w:rPr>
                <w:rFonts w:ascii="Arial" w:hAnsi="Arial"/>
                <w:sz w:val="18"/>
              </w:rPr>
            </w:pPr>
          </w:p>
          <w:p w14:paraId="46844FA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F11F8C" w14:textId="77777777" w:rsidR="002E5094" w:rsidRDefault="002E5094">
            <w:pPr>
              <w:pStyle w:val="TAL"/>
            </w:pPr>
            <w:r>
              <w:t>type: String</w:t>
            </w:r>
          </w:p>
          <w:p w14:paraId="29542231" w14:textId="77777777" w:rsidR="002E5094" w:rsidRDefault="002E5094">
            <w:pPr>
              <w:pStyle w:val="TAL"/>
            </w:pPr>
            <w:r>
              <w:t>multiplicity: 0..1</w:t>
            </w:r>
          </w:p>
          <w:p w14:paraId="1BB06D99" w14:textId="77777777" w:rsidR="002E5094" w:rsidRDefault="002E5094">
            <w:pPr>
              <w:pStyle w:val="TAL"/>
            </w:pPr>
            <w:r>
              <w:t>isOrdered: N/A</w:t>
            </w:r>
          </w:p>
          <w:p w14:paraId="5A69381C" w14:textId="77777777" w:rsidR="002E5094" w:rsidRDefault="002E5094">
            <w:pPr>
              <w:pStyle w:val="TAL"/>
            </w:pPr>
            <w:r>
              <w:t>isUnique: NA</w:t>
            </w:r>
          </w:p>
          <w:p w14:paraId="119A667D" w14:textId="77777777" w:rsidR="002E5094" w:rsidRDefault="002E5094">
            <w:pPr>
              <w:pStyle w:val="TAL"/>
            </w:pPr>
            <w:r>
              <w:t>defaultValue: None</w:t>
            </w:r>
          </w:p>
          <w:p w14:paraId="6B5A747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A29C1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2DE80" w14:textId="77777777" w:rsidR="002E5094" w:rsidRDefault="002E509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3EAD11" w14:textId="77777777" w:rsidR="002E5094" w:rsidRDefault="002E5094">
            <w:pPr>
              <w:pStyle w:val="TAL"/>
            </w:pPr>
            <w:r>
              <w:t>It represents list of ranges of SUPI's whose profile data is available in the UDR instance.</w:t>
            </w:r>
          </w:p>
          <w:p w14:paraId="79823379" w14:textId="77777777" w:rsidR="002E5094" w:rsidRDefault="002E5094">
            <w:pPr>
              <w:pStyle w:val="TAL"/>
            </w:pPr>
          </w:p>
          <w:p w14:paraId="12FDA20B" w14:textId="77777777" w:rsidR="002E5094" w:rsidRDefault="002E5094">
            <w:pPr>
              <w:pStyle w:val="TAL"/>
            </w:pPr>
          </w:p>
          <w:p w14:paraId="273E47D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575774" w14:textId="77777777" w:rsidR="002E5094" w:rsidRDefault="002E5094">
            <w:pPr>
              <w:pStyle w:val="TAL"/>
            </w:pPr>
            <w:r>
              <w:t>type: SupiRange</w:t>
            </w:r>
          </w:p>
          <w:p w14:paraId="00C2CE24" w14:textId="77777777" w:rsidR="002E5094" w:rsidRDefault="002E5094">
            <w:pPr>
              <w:pStyle w:val="TAL"/>
            </w:pPr>
            <w:r>
              <w:t>multiplicity: 1..*</w:t>
            </w:r>
          </w:p>
          <w:p w14:paraId="4C6AFC1E" w14:textId="77777777" w:rsidR="002E5094" w:rsidRDefault="002E5094">
            <w:pPr>
              <w:pStyle w:val="TAL"/>
            </w:pPr>
            <w:r>
              <w:t>isOrdered: False</w:t>
            </w:r>
          </w:p>
          <w:p w14:paraId="3F56D7DA" w14:textId="77777777" w:rsidR="002E5094" w:rsidRDefault="002E5094">
            <w:pPr>
              <w:pStyle w:val="TAL"/>
            </w:pPr>
            <w:r>
              <w:t>isUnique: True</w:t>
            </w:r>
          </w:p>
          <w:p w14:paraId="01A39A0B" w14:textId="77777777" w:rsidR="002E5094" w:rsidRDefault="002E5094">
            <w:pPr>
              <w:pStyle w:val="TAL"/>
            </w:pPr>
            <w:r>
              <w:t>defaultValue: None</w:t>
            </w:r>
          </w:p>
          <w:p w14:paraId="7C59554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209B6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85F2A" w14:textId="77777777" w:rsidR="002E5094" w:rsidRDefault="002E5094">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967D37C" w14:textId="77777777" w:rsidR="002E5094" w:rsidRDefault="002E5094">
            <w:pPr>
              <w:pStyle w:val="TAL"/>
            </w:pPr>
            <w:r>
              <w:t>It represents list of ranges of GPSIs whose profile data is available in the UDR instance.</w:t>
            </w:r>
          </w:p>
          <w:p w14:paraId="3F28EE06" w14:textId="77777777" w:rsidR="002E5094" w:rsidRDefault="002E5094">
            <w:pPr>
              <w:pStyle w:val="TAL"/>
            </w:pPr>
          </w:p>
          <w:p w14:paraId="20403BF1" w14:textId="77777777" w:rsidR="002E5094" w:rsidRDefault="002E5094">
            <w:pPr>
              <w:pStyle w:val="TAL"/>
            </w:pPr>
          </w:p>
          <w:p w14:paraId="5B48454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965529" w14:textId="77777777" w:rsidR="002E5094" w:rsidRDefault="002E5094">
            <w:pPr>
              <w:pStyle w:val="TAL"/>
            </w:pPr>
            <w:r>
              <w:t>type: IdentityRange</w:t>
            </w:r>
          </w:p>
          <w:p w14:paraId="684DF1B7" w14:textId="77777777" w:rsidR="002E5094" w:rsidRDefault="002E5094">
            <w:pPr>
              <w:pStyle w:val="TAL"/>
            </w:pPr>
            <w:r>
              <w:t>multiplicity: 1..*</w:t>
            </w:r>
          </w:p>
          <w:p w14:paraId="113EE202" w14:textId="77777777" w:rsidR="002E5094" w:rsidRDefault="002E5094">
            <w:pPr>
              <w:pStyle w:val="TAL"/>
            </w:pPr>
            <w:r>
              <w:t>isOrdered: False</w:t>
            </w:r>
          </w:p>
          <w:p w14:paraId="3471291D" w14:textId="77777777" w:rsidR="002E5094" w:rsidRDefault="002E5094">
            <w:pPr>
              <w:pStyle w:val="TAL"/>
            </w:pPr>
            <w:r>
              <w:t>isUnique: True</w:t>
            </w:r>
          </w:p>
          <w:p w14:paraId="744314D3" w14:textId="77777777" w:rsidR="002E5094" w:rsidRDefault="002E5094">
            <w:pPr>
              <w:pStyle w:val="TAL"/>
            </w:pPr>
            <w:r>
              <w:t>defaultValue: None</w:t>
            </w:r>
          </w:p>
          <w:p w14:paraId="4C82D3F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F675B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D0994" w14:textId="77777777" w:rsidR="002E5094" w:rsidRDefault="002E509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256987" w14:textId="77777777" w:rsidR="002E5094" w:rsidRDefault="002E5094">
            <w:pPr>
              <w:pStyle w:val="TAL"/>
            </w:pPr>
            <w:r>
              <w:t>It represents list of ranges of external groups whose profile data is available in the UDR instance.</w:t>
            </w:r>
          </w:p>
          <w:p w14:paraId="6A4E360F" w14:textId="77777777" w:rsidR="002E5094" w:rsidRDefault="002E5094">
            <w:pPr>
              <w:pStyle w:val="TAL"/>
            </w:pPr>
          </w:p>
          <w:p w14:paraId="557CCB5E" w14:textId="77777777" w:rsidR="002E5094" w:rsidRDefault="002E5094">
            <w:pPr>
              <w:pStyle w:val="TAL"/>
            </w:pPr>
          </w:p>
          <w:p w14:paraId="2F92C0E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FEF2AD" w14:textId="77777777" w:rsidR="002E5094" w:rsidRDefault="002E5094">
            <w:pPr>
              <w:pStyle w:val="TAL"/>
            </w:pPr>
            <w:r>
              <w:t>type: IdentityRange</w:t>
            </w:r>
          </w:p>
          <w:p w14:paraId="6EB09662" w14:textId="77777777" w:rsidR="002E5094" w:rsidRDefault="002E5094">
            <w:pPr>
              <w:pStyle w:val="TAL"/>
            </w:pPr>
            <w:r>
              <w:t>multiplicity: 1..*</w:t>
            </w:r>
          </w:p>
          <w:p w14:paraId="07862F02" w14:textId="77777777" w:rsidR="002E5094" w:rsidRDefault="002E5094">
            <w:pPr>
              <w:pStyle w:val="TAL"/>
            </w:pPr>
            <w:r>
              <w:t>isOrdered: False</w:t>
            </w:r>
          </w:p>
          <w:p w14:paraId="41C60784" w14:textId="77777777" w:rsidR="002E5094" w:rsidRDefault="002E5094">
            <w:pPr>
              <w:pStyle w:val="TAL"/>
            </w:pPr>
            <w:r>
              <w:t>isUnique: True</w:t>
            </w:r>
          </w:p>
          <w:p w14:paraId="651B17BC" w14:textId="77777777" w:rsidR="002E5094" w:rsidRDefault="002E5094">
            <w:pPr>
              <w:pStyle w:val="TAL"/>
            </w:pPr>
            <w:r>
              <w:t>defaultValue: None</w:t>
            </w:r>
          </w:p>
          <w:p w14:paraId="5B6A7DC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0C3A0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0AA96" w14:textId="77777777" w:rsidR="002E5094" w:rsidRDefault="002E509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ADD26BD" w14:textId="77777777" w:rsidR="002E5094" w:rsidRDefault="002E5094">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7124103A" w14:textId="77777777" w:rsidR="002E5094" w:rsidRDefault="002E5094">
            <w:pPr>
              <w:keepLines/>
              <w:tabs>
                <w:tab w:val="decimal" w:pos="0"/>
              </w:tabs>
              <w:spacing w:line="0" w:lineRule="atLeast"/>
              <w:rPr>
                <w:rFonts w:ascii="Arial" w:hAnsi="Arial"/>
                <w:sz w:val="18"/>
              </w:rPr>
            </w:pPr>
          </w:p>
          <w:p w14:paraId="0F8F6CA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8AFAB" w14:textId="77777777" w:rsidR="002E5094" w:rsidRDefault="002E5094">
            <w:pPr>
              <w:pStyle w:val="TAL"/>
            </w:pPr>
            <w:r>
              <w:t>type: SharedDataIdRange</w:t>
            </w:r>
          </w:p>
          <w:p w14:paraId="5B87FAE7" w14:textId="77777777" w:rsidR="002E5094" w:rsidRDefault="002E5094">
            <w:pPr>
              <w:pStyle w:val="TAL"/>
            </w:pPr>
            <w:r>
              <w:t>multiplicity: 1..*</w:t>
            </w:r>
          </w:p>
          <w:p w14:paraId="0AB14A36" w14:textId="77777777" w:rsidR="002E5094" w:rsidRDefault="002E5094">
            <w:pPr>
              <w:pStyle w:val="TAL"/>
            </w:pPr>
            <w:r>
              <w:t>isOrdered: False</w:t>
            </w:r>
          </w:p>
          <w:p w14:paraId="4E78A85F" w14:textId="77777777" w:rsidR="002E5094" w:rsidRDefault="002E5094">
            <w:pPr>
              <w:pStyle w:val="TAL"/>
            </w:pPr>
            <w:r>
              <w:t>isUnique: True</w:t>
            </w:r>
          </w:p>
          <w:p w14:paraId="05E02B8B" w14:textId="77777777" w:rsidR="002E5094" w:rsidRDefault="002E5094">
            <w:pPr>
              <w:pStyle w:val="TAL"/>
            </w:pPr>
            <w:r>
              <w:t>defaultValue: None</w:t>
            </w:r>
          </w:p>
          <w:p w14:paraId="03F31D9C"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709EA3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9470C" w14:textId="77777777" w:rsidR="002E5094" w:rsidRDefault="002E5094">
            <w:pPr>
              <w:pStyle w:val="TAL"/>
              <w:keepNext w:val="0"/>
              <w:rPr>
                <w:rFonts w:ascii="Courier New" w:hAnsi="Courier New"/>
              </w:rPr>
            </w:pPr>
            <w:r>
              <w:rPr>
                <w:rFonts w:ascii="Courier New" w:hAnsi="Courier New"/>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0F575D1F" w14:textId="77777777" w:rsidR="002E5094" w:rsidRDefault="002E509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59C25DC" w14:textId="77777777" w:rsidR="002E5094" w:rsidRDefault="002E5094">
            <w:pPr>
              <w:pStyle w:val="TAL"/>
              <w:rPr>
                <w:rFonts w:cs="Arial"/>
                <w:szCs w:val="18"/>
              </w:rPr>
            </w:pPr>
          </w:p>
          <w:p w14:paraId="72653A37" w14:textId="77777777" w:rsidR="002E5094" w:rsidRDefault="002E5094">
            <w:pPr>
              <w:pStyle w:val="TAL"/>
              <w:rPr>
                <w:rFonts w:cs="Arial"/>
                <w:szCs w:val="18"/>
              </w:rPr>
            </w:pPr>
            <w:r>
              <w:rPr>
                <w:rFonts w:cs="Arial"/>
                <w:szCs w:val="18"/>
              </w:rPr>
              <w:t>EXAMPLE: sharedDataId range. "123456-sharedAmData{localID}" where "123456" is the HPLMN id (i.e. MCC followed by MNC) and "{localID}" can be any string.</w:t>
            </w:r>
          </w:p>
          <w:p w14:paraId="30775342" w14:textId="77777777" w:rsidR="002E5094" w:rsidRDefault="002E5094">
            <w:pPr>
              <w:pStyle w:val="TAL"/>
              <w:rPr>
                <w:rFonts w:cs="Arial"/>
                <w:szCs w:val="18"/>
              </w:rPr>
            </w:pPr>
            <w:r>
              <w:rPr>
                <w:rFonts w:cs="Arial"/>
                <w:szCs w:val="18"/>
              </w:rPr>
              <w:t>JSON: { "pattern": "^123456-sharedAmData.+$" }</w:t>
            </w:r>
          </w:p>
          <w:p w14:paraId="6CC1C771" w14:textId="77777777" w:rsidR="002E5094" w:rsidRDefault="002E5094">
            <w:pPr>
              <w:pStyle w:val="TAL"/>
              <w:rPr>
                <w:rFonts w:cs="Arial"/>
                <w:szCs w:val="18"/>
              </w:rPr>
            </w:pPr>
          </w:p>
          <w:p w14:paraId="610D2A4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1C5CF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27EBF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E933F7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1F6739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6BCA2D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C02D82" w14:textId="77777777" w:rsidR="002E5094" w:rsidRDefault="002E5094">
            <w:pPr>
              <w:keepLines/>
              <w:spacing w:after="0"/>
              <w:rPr>
                <w:rFonts w:ascii="Arial" w:hAnsi="Arial" w:cs="Arial"/>
                <w:sz w:val="18"/>
                <w:szCs w:val="18"/>
              </w:rPr>
            </w:pPr>
            <w:r>
              <w:rPr>
                <w:rFonts w:cs="Arial"/>
                <w:szCs w:val="18"/>
              </w:rPr>
              <w:t>isNullable: False</w:t>
            </w:r>
          </w:p>
        </w:tc>
      </w:tr>
      <w:tr w:rsidR="002E5094" w14:paraId="027DB6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F06637" w14:textId="77777777" w:rsidR="002E5094" w:rsidRDefault="002E509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18E08BF" w14:textId="77777777" w:rsidR="002E5094" w:rsidRDefault="002E5094">
            <w:pPr>
              <w:pStyle w:val="TAL"/>
              <w:rPr>
                <w:rFonts w:cs="Arial"/>
                <w:szCs w:val="18"/>
              </w:rPr>
            </w:pPr>
            <w:r>
              <w:rPr>
                <w:rFonts w:cs="Arial"/>
                <w:szCs w:val="18"/>
              </w:rPr>
              <w:t xml:space="preserve">This attribute represents information related to UDSF, as described in clause 6.1.6.2.63 of TS 29.510 [23]. </w:t>
            </w:r>
          </w:p>
          <w:p w14:paraId="70F26D23" w14:textId="77777777" w:rsidR="002E5094" w:rsidRDefault="002E5094">
            <w:pPr>
              <w:pStyle w:val="TAL"/>
              <w:rPr>
                <w:rFonts w:cs="Arial"/>
                <w:szCs w:val="18"/>
              </w:rPr>
            </w:pPr>
          </w:p>
          <w:p w14:paraId="1F51CB55" w14:textId="77777777" w:rsidR="002E5094" w:rsidRDefault="002E5094">
            <w:pPr>
              <w:pStyle w:val="TAL"/>
              <w:rPr>
                <w:rFonts w:cs="Arial"/>
                <w:szCs w:val="18"/>
              </w:rPr>
            </w:pPr>
          </w:p>
          <w:p w14:paraId="1FF239D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1F5A0" w14:textId="77777777" w:rsidR="002E5094" w:rsidRDefault="002E5094">
            <w:pPr>
              <w:keepLines/>
              <w:spacing w:after="0"/>
              <w:rPr>
                <w:rFonts w:ascii="Arial" w:hAnsi="Arial" w:cs="Arial"/>
                <w:sz w:val="18"/>
                <w:szCs w:val="18"/>
              </w:rPr>
            </w:pPr>
            <w:r>
              <w:rPr>
                <w:rFonts w:ascii="Arial" w:hAnsi="Arial" w:cs="Arial"/>
                <w:sz w:val="18"/>
                <w:szCs w:val="18"/>
              </w:rPr>
              <w:t>type: UdsFInfo</w:t>
            </w:r>
          </w:p>
          <w:p w14:paraId="2258D30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4A41CC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6F05CA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E1F372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E93AD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057F56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0005A" w14:textId="77777777" w:rsidR="002E5094" w:rsidRDefault="002E509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FDA4EAA" w14:textId="77777777" w:rsidR="002E5094" w:rsidRDefault="002E5094">
            <w:pPr>
              <w:pStyle w:val="TAL"/>
              <w:rPr>
                <w:rFonts w:cs="Arial"/>
                <w:szCs w:val="18"/>
              </w:rPr>
            </w:pPr>
            <w:r>
              <w:rPr>
                <w:rFonts w:cs="Arial"/>
                <w:szCs w:val="18"/>
              </w:rPr>
              <w:t>This attribute represents the identity of the UDSF group that is served by the UDSF instance.</w:t>
            </w:r>
          </w:p>
          <w:p w14:paraId="7508DC05" w14:textId="77777777" w:rsidR="002E5094" w:rsidRDefault="002E5094">
            <w:pPr>
              <w:pStyle w:val="TAL"/>
              <w:rPr>
                <w:rFonts w:cs="Arial"/>
                <w:szCs w:val="18"/>
              </w:rPr>
            </w:pPr>
            <w:r>
              <w:rPr>
                <w:rFonts w:cs="Arial"/>
                <w:szCs w:val="18"/>
              </w:rPr>
              <w:t>If not provided, the UDSF instance does not pertain to any UDSF group.</w:t>
            </w:r>
          </w:p>
          <w:p w14:paraId="6FEDAD37" w14:textId="77777777" w:rsidR="002E5094" w:rsidRDefault="002E5094">
            <w:pPr>
              <w:pStyle w:val="TAL"/>
              <w:rPr>
                <w:rFonts w:cs="Arial"/>
                <w:szCs w:val="18"/>
              </w:rPr>
            </w:pPr>
          </w:p>
          <w:p w14:paraId="0C1B0B7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94CC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B62CCB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853F1C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76F37B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B9017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47AA6A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3764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EA573" w14:textId="77777777" w:rsidR="002E5094" w:rsidRDefault="002E509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4CDDA42" w14:textId="77777777" w:rsidR="002E5094" w:rsidRDefault="002E5094">
            <w:pPr>
              <w:pStyle w:val="TAL"/>
              <w:rPr>
                <w:rFonts w:cs="Arial"/>
                <w:szCs w:val="18"/>
              </w:rPr>
            </w:pPr>
            <w:r>
              <w:rPr>
                <w:rFonts w:cs="Arial"/>
                <w:szCs w:val="18"/>
              </w:rPr>
              <w:t>This attribute represents a list of ranges of SUPIs whose profile data is available in the UDSF instance</w:t>
            </w:r>
          </w:p>
          <w:p w14:paraId="283AF9A2" w14:textId="77777777" w:rsidR="002E5094" w:rsidRDefault="002E5094">
            <w:pPr>
              <w:pStyle w:val="TAL"/>
              <w:rPr>
                <w:rFonts w:cs="Arial"/>
                <w:szCs w:val="18"/>
              </w:rPr>
            </w:pPr>
            <w:r>
              <w:rPr>
                <w:rFonts w:cs="Arial"/>
                <w:szCs w:val="18"/>
              </w:rPr>
              <w:t xml:space="preserve">If </w:t>
            </w:r>
            <w:r>
              <w:t>not provided, then the UDSF can serve any SUPI range.</w:t>
            </w:r>
          </w:p>
          <w:p w14:paraId="798785A7" w14:textId="77777777" w:rsidR="002E5094" w:rsidRDefault="002E5094">
            <w:pPr>
              <w:pStyle w:val="TAL"/>
              <w:rPr>
                <w:rFonts w:cs="Arial"/>
                <w:szCs w:val="18"/>
              </w:rPr>
            </w:pPr>
          </w:p>
          <w:p w14:paraId="5F1F54A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FF3D3E"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0DDD64A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16BB23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BA197E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14CD5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A691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0932A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A1495" w14:textId="77777777" w:rsidR="002E5094" w:rsidRDefault="002E5094">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5C46335" w14:textId="77777777" w:rsidR="002E5094" w:rsidRDefault="002E5094">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A1EC23F" w14:textId="77777777" w:rsidR="002E5094" w:rsidRDefault="002E5094">
            <w:pPr>
              <w:pStyle w:val="TAL"/>
              <w:rPr>
                <w:rFonts w:cs="Arial"/>
                <w:szCs w:val="18"/>
              </w:rPr>
            </w:pPr>
            <w:r>
              <w:rPr>
                <w:rFonts w:cs="Arial"/>
                <w:szCs w:val="18"/>
              </w:rPr>
              <w:t>Absence indicates that the UDSF's supported realms and storages are determined by the UDSF's consumer by other means such as local provisioning.</w:t>
            </w:r>
          </w:p>
          <w:p w14:paraId="290EA422" w14:textId="77777777" w:rsidR="002E5094" w:rsidRDefault="002E5094">
            <w:pPr>
              <w:pStyle w:val="TAL"/>
              <w:rPr>
                <w:rFonts w:cs="Arial"/>
                <w:szCs w:val="18"/>
              </w:rPr>
            </w:pPr>
          </w:p>
          <w:p w14:paraId="31BB7D8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CA667B" w14:textId="77777777" w:rsidR="002E5094" w:rsidRDefault="002E5094">
            <w:pPr>
              <w:keepLines/>
              <w:spacing w:after="0"/>
              <w:rPr>
                <w:rFonts w:ascii="Arial" w:hAnsi="Arial" w:cs="Arial"/>
                <w:sz w:val="18"/>
                <w:szCs w:val="18"/>
              </w:rPr>
            </w:pPr>
            <w:r>
              <w:rPr>
                <w:rFonts w:ascii="Arial" w:hAnsi="Arial" w:cs="Arial"/>
                <w:sz w:val="18"/>
                <w:szCs w:val="18"/>
              </w:rPr>
              <w:t>type: IdentityRange</w:t>
            </w:r>
          </w:p>
          <w:p w14:paraId="6FCA1B07"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377BCB0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29087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835874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894944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A7CB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E8CF63" w14:textId="77777777" w:rsidR="002E5094" w:rsidRDefault="002E509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C68F4EF" w14:textId="77777777" w:rsidR="002E5094" w:rsidRDefault="002E5094">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41896B49" w14:textId="77777777" w:rsidR="002E5094" w:rsidRDefault="002E5094">
            <w:pPr>
              <w:pStyle w:val="TAL"/>
              <w:rPr>
                <w:rFonts w:cs="Arial"/>
                <w:szCs w:val="18"/>
              </w:rPr>
            </w:pPr>
          </w:p>
          <w:p w14:paraId="4FE5B007" w14:textId="77777777" w:rsidR="002E5094" w:rsidRDefault="002E5094">
            <w:pPr>
              <w:pStyle w:val="TAL"/>
              <w:rPr>
                <w:rFonts w:cs="Arial"/>
                <w:szCs w:val="18"/>
              </w:rPr>
            </w:pPr>
          </w:p>
          <w:p w14:paraId="399ED49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4E4261" w14:textId="77777777" w:rsidR="002E5094" w:rsidRDefault="002E5094">
            <w:pPr>
              <w:keepLines/>
              <w:spacing w:after="0"/>
              <w:rPr>
                <w:rFonts w:ascii="Arial" w:hAnsi="Arial" w:cs="Arial"/>
                <w:sz w:val="18"/>
                <w:szCs w:val="18"/>
              </w:rPr>
            </w:pPr>
            <w:r>
              <w:rPr>
                <w:rFonts w:ascii="Arial" w:hAnsi="Arial" w:cs="Arial"/>
                <w:sz w:val="18"/>
                <w:szCs w:val="18"/>
              </w:rPr>
              <w:t>type: SeppInfo</w:t>
            </w:r>
          </w:p>
          <w:p w14:paraId="5E554C7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96276A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6E91D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DE1FF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7D941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CABB6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EBCE9" w14:textId="77777777" w:rsidR="002E5094" w:rsidRDefault="002E509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5120732" w14:textId="77777777" w:rsidR="002E5094" w:rsidRDefault="002E5094">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6FAAC6C1" w14:textId="77777777" w:rsidR="002E5094" w:rsidRDefault="002E5094">
            <w:pPr>
              <w:pStyle w:val="TAL"/>
              <w:rPr>
                <w:rFonts w:cs="Arial"/>
                <w:szCs w:val="18"/>
              </w:rPr>
            </w:pPr>
          </w:p>
          <w:p w14:paraId="0597BFC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A594F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050360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036494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DA6A16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C8AE07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6D2B66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42B7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8251DB" w14:textId="77777777" w:rsidR="002E5094" w:rsidRDefault="002E5094">
            <w:pPr>
              <w:pStyle w:val="TAL"/>
              <w:keepNext w:val="0"/>
              <w:rPr>
                <w:rFonts w:ascii="Courier New" w:hAnsi="Courier New"/>
              </w:rPr>
            </w:pPr>
            <w:r>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C8B2BE1" w14:textId="77777777" w:rsidR="002E5094" w:rsidRDefault="002E5094">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21F311A" w14:textId="77777777" w:rsidR="002E5094" w:rsidRDefault="002E5094">
            <w:pPr>
              <w:pStyle w:val="TAL"/>
              <w:rPr>
                <w:rFonts w:cs="Arial"/>
                <w:szCs w:val="18"/>
              </w:rPr>
            </w:pPr>
          </w:p>
          <w:p w14:paraId="41AB8E88" w14:textId="77777777" w:rsidR="002E5094" w:rsidRDefault="002E509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D87DA4F" w14:textId="77777777" w:rsidR="002E5094" w:rsidRDefault="002E5094">
            <w:pPr>
              <w:pStyle w:val="TAL"/>
            </w:pPr>
          </w:p>
          <w:p w14:paraId="0FCEFFEA" w14:textId="77777777" w:rsidR="002E5094" w:rsidRDefault="002E5094">
            <w:pPr>
              <w:pStyle w:val="TAL"/>
              <w:rPr>
                <w:rFonts w:cs="Arial"/>
                <w:szCs w:val="18"/>
                <w:lang w:eastAsia="zh-CN"/>
              </w:rPr>
            </w:pPr>
            <w:r>
              <w:rPr>
                <w:rFonts w:cs="Arial"/>
                <w:szCs w:val="18"/>
                <w:lang w:eastAsia="zh-CN"/>
              </w:rPr>
              <w:t>The key of the map shall be "http" or "https".</w:t>
            </w:r>
          </w:p>
          <w:p w14:paraId="133C6730" w14:textId="77777777" w:rsidR="002E5094" w:rsidRDefault="002E5094">
            <w:pPr>
              <w:pStyle w:val="TAL"/>
              <w:rPr>
                <w:rFonts w:cs="Arial"/>
                <w:szCs w:val="18"/>
                <w:lang w:eastAsia="zh-CN"/>
              </w:rPr>
            </w:pPr>
            <w:r>
              <w:rPr>
                <w:rFonts w:cs="Arial"/>
                <w:szCs w:val="18"/>
                <w:lang w:eastAsia="zh-CN"/>
              </w:rPr>
              <w:t>The value shall indicate the port number for HTTP or HTTPS respectively.</w:t>
            </w:r>
          </w:p>
          <w:p w14:paraId="0F4F523D" w14:textId="77777777" w:rsidR="002E5094" w:rsidRDefault="002E5094">
            <w:pPr>
              <w:pStyle w:val="TAL"/>
              <w:rPr>
                <w:rFonts w:cs="Arial"/>
                <w:szCs w:val="18"/>
              </w:rPr>
            </w:pPr>
            <w:r>
              <w:rPr>
                <w:rFonts w:cs="Arial"/>
                <w:szCs w:val="18"/>
              </w:rPr>
              <w:t>Minimum: 0 Maximum: 65535</w:t>
            </w:r>
          </w:p>
          <w:p w14:paraId="7112B1AB" w14:textId="77777777" w:rsidR="002E5094" w:rsidRDefault="002E5094">
            <w:pPr>
              <w:pStyle w:val="TAL"/>
              <w:rPr>
                <w:rFonts w:cs="Arial"/>
                <w:szCs w:val="18"/>
              </w:rPr>
            </w:pPr>
          </w:p>
          <w:p w14:paraId="7536E035" w14:textId="77777777" w:rsidR="002E5094" w:rsidRDefault="002E5094">
            <w:pPr>
              <w:pStyle w:val="TAL"/>
              <w:rPr>
                <w:rFonts w:cs="Arial"/>
                <w:szCs w:val="18"/>
              </w:rPr>
            </w:pPr>
            <w:r>
              <w:rPr>
                <w:rFonts w:cs="Arial"/>
                <w:szCs w:val="18"/>
              </w:rPr>
              <w:t>AllowedValues: N/A</w:t>
            </w:r>
          </w:p>
          <w:p w14:paraId="5544517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8F5C740"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47E9C29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DDBA4C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E4D326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9421B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DD4F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84385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7963ED" w14:textId="77777777" w:rsidR="002E5094" w:rsidRDefault="002E509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DFB789B" w14:textId="77777777" w:rsidR="002E5094" w:rsidRDefault="002E5094">
            <w:pPr>
              <w:pStyle w:val="TAL"/>
              <w:rPr>
                <w:rFonts w:cs="Arial"/>
                <w:szCs w:val="18"/>
              </w:rPr>
            </w:pPr>
            <w:r>
              <w:rPr>
                <w:rFonts w:cs="Arial"/>
                <w:szCs w:val="18"/>
              </w:rPr>
              <w:t>It represents a list of remote PLMNs reachable through the SEPP.</w:t>
            </w:r>
          </w:p>
          <w:p w14:paraId="534E8F60" w14:textId="77777777" w:rsidR="002E5094" w:rsidRDefault="002E5094">
            <w:pPr>
              <w:pStyle w:val="TAL"/>
              <w:rPr>
                <w:rFonts w:cs="Arial"/>
                <w:szCs w:val="18"/>
              </w:rPr>
            </w:pPr>
            <w:r>
              <w:rPr>
                <w:rFonts w:cs="Arial"/>
                <w:szCs w:val="18"/>
              </w:rPr>
              <w:t>The absence of this attribute indicates that any PLMN is reachable through the SEPP.</w:t>
            </w:r>
          </w:p>
          <w:p w14:paraId="07DF3124" w14:textId="77777777" w:rsidR="002E5094" w:rsidRDefault="002E5094">
            <w:pPr>
              <w:pStyle w:val="TAL"/>
              <w:rPr>
                <w:rFonts w:cs="Arial"/>
                <w:szCs w:val="18"/>
              </w:rPr>
            </w:pPr>
          </w:p>
          <w:p w14:paraId="186CEEB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0DFA7B" w14:textId="77777777" w:rsidR="002E5094" w:rsidRDefault="002E5094">
            <w:pPr>
              <w:keepLines/>
              <w:spacing w:after="0"/>
              <w:rPr>
                <w:rFonts w:ascii="Arial" w:hAnsi="Arial" w:cs="Arial"/>
                <w:sz w:val="18"/>
                <w:szCs w:val="18"/>
              </w:rPr>
            </w:pPr>
            <w:r>
              <w:rPr>
                <w:rFonts w:ascii="Arial" w:hAnsi="Arial" w:cs="Arial"/>
                <w:sz w:val="18"/>
                <w:szCs w:val="18"/>
              </w:rPr>
              <w:t>type: PlmnId</w:t>
            </w:r>
          </w:p>
          <w:p w14:paraId="014F1608"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20CE01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2FE7CA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800AF8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D5A322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4D7B5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766516" w14:textId="77777777" w:rsidR="002E5094" w:rsidRDefault="002E509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610E477" w14:textId="77777777" w:rsidR="002E5094" w:rsidRDefault="002E5094">
            <w:pPr>
              <w:pStyle w:val="TAL"/>
              <w:rPr>
                <w:rFonts w:cs="Arial"/>
                <w:szCs w:val="18"/>
              </w:rPr>
            </w:pPr>
            <w:r>
              <w:rPr>
                <w:rFonts w:cs="Arial"/>
                <w:szCs w:val="18"/>
              </w:rPr>
              <w:t>This attributes represents list of remote SNPNs reachable through the SEPP.</w:t>
            </w:r>
          </w:p>
          <w:p w14:paraId="0119A385" w14:textId="77777777" w:rsidR="002E5094" w:rsidRDefault="002E5094">
            <w:pPr>
              <w:pStyle w:val="TAL"/>
              <w:rPr>
                <w:rFonts w:cs="Arial"/>
                <w:szCs w:val="18"/>
              </w:rPr>
            </w:pPr>
            <w:r>
              <w:rPr>
                <w:rFonts w:cs="Arial"/>
                <w:szCs w:val="18"/>
              </w:rPr>
              <w:t>The absence of this attribute indicates that no SNPN is reachable through the SEPP.</w:t>
            </w:r>
          </w:p>
          <w:p w14:paraId="4FA2C336" w14:textId="77777777" w:rsidR="002E5094" w:rsidRDefault="002E5094">
            <w:pPr>
              <w:pStyle w:val="TAL"/>
              <w:rPr>
                <w:rFonts w:cs="Arial"/>
                <w:szCs w:val="18"/>
              </w:rPr>
            </w:pPr>
          </w:p>
          <w:p w14:paraId="3227DAA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FC8E37" w14:textId="77777777" w:rsidR="002E5094" w:rsidRDefault="002E5094">
            <w:pPr>
              <w:keepLines/>
              <w:spacing w:after="0"/>
              <w:rPr>
                <w:rFonts w:ascii="Arial" w:hAnsi="Arial" w:cs="Arial"/>
                <w:sz w:val="18"/>
                <w:szCs w:val="18"/>
              </w:rPr>
            </w:pPr>
            <w:r>
              <w:rPr>
                <w:rFonts w:ascii="Arial" w:hAnsi="Arial" w:cs="Arial"/>
                <w:sz w:val="18"/>
                <w:szCs w:val="18"/>
              </w:rPr>
              <w:t>type: PlmnIdNid</w:t>
            </w:r>
          </w:p>
          <w:p w14:paraId="1CE8A16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383F86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8DE66E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71EAF0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2E0DE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6E25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C081D" w14:textId="77777777" w:rsidR="002E5094" w:rsidRDefault="002E509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5801C65" w14:textId="77777777" w:rsidR="002E5094" w:rsidRDefault="002E5094">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7ECE430D" w14:textId="77777777" w:rsidR="002E5094" w:rsidRDefault="002E5094">
            <w:pPr>
              <w:pStyle w:val="TAL"/>
              <w:rPr>
                <w:rFonts w:cs="Arial"/>
                <w:szCs w:val="18"/>
              </w:rPr>
            </w:pPr>
          </w:p>
          <w:p w14:paraId="49EF4D4C"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7C7534F2" w14:textId="77777777" w:rsidR="002E5094" w:rsidRDefault="002E5094">
            <w:pPr>
              <w:pStyle w:val="TAL"/>
              <w:rPr>
                <w:rFonts w:cs="Arial"/>
                <w:szCs w:val="18"/>
                <w:lang w:eastAsia="zh-CN"/>
              </w:rPr>
            </w:pPr>
            <w:r>
              <w:t>type: ScpDomainInfo</w:t>
            </w:r>
          </w:p>
          <w:p w14:paraId="377D2E09" w14:textId="77777777" w:rsidR="002E5094" w:rsidRDefault="002E5094">
            <w:pPr>
              <w:pStyle w:val="TAL"/>
              <w:rPr>
                <w:lang w:eastAsia="zh-CN"/>
              </w:rPr>
            </w:pPr>
            <w:r>
              <w:t>multiplicity: 1..*</w:t>
            </w:r>
          </w:p>
          <w:p w14:paraId="585BEE81" w14:textId="77777777" w:rsidR="002E5094" w:rsidRDefault="002E5094">
            <w:pPr>
              <w:pStyle w:val="TAL"/>
            </w:pPr>
            <w:r>
              <w:t>isOrdered: False</w:t>
            </w:r>
          </w:p>
          <w:p w14:paraId="59D99F88" w14:textId="77777777" w:rsidR="002E5094" w:rsidRDefault="002E5094">
            <w:pPr>
              <w:pStyle w:val="TAL"/>
            </w:pPr>
            <w:r>
              <w:t>isUnique: True</w:t>
            </w:r>
          </w:p>
          <w:p w14:paraId="0CCA07FD" w14:textId="77777777" w:rsidR="002E5094" w:rsidRDefault="002E5094">
            <w:pPr>
              <w:pStyle w:val="TAL"/>
            </w:pPr>
            <w:r>
              <w:t>defaultValue: None</w:t>
            </w:r>
          </w:p>
          <w:p w14:paraId="3DA137BF" w14:textId="77777777" w:rsidR="002E5094" w:rsidRDefault="002E5094">
            <w:pPr>
              <w:pStyle w:val="TAL"/>
            </w:pPr>
            <w:r>
              <w:t>allowedValues: N/A</w:t>
            </w:r>
          </w:p>
          <w:p w14:paraId="6CE4751F" w14:textId="77777777" w:rsidR="002E5094" w:rsidRDefault="002E5094">
            <w:pPr>
              <w:keepLines/>
              <w:spacing w:after="0"/>
              <w:rPr>
                <w:rFonts w:ascii="Arial" w:hAnsi="Arial" w:cs="Arial"/>
                <w:sz w:val="18"/>
                <w:szCs w:val="18"/>
              </w:rPr>
            </w:pPr>
            <w:r>
              <w:t>isNullable: False</w:t>
            </w:r>
          </w:p>
        </w:tc>
      </w:tr>
      <w:tr w:rsidR="002E5094" w14:paraId="48659F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59741" w14:textId="77777777" w:rsidR="002E5094" w:rsidRDefault="002E509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CD852E9" w14:textId="77777777" w:rsidR="002E5094" w:rsidRDefault="002E5094">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31F17443" w14:textId="77777777" w:rsidR="002E5094" w:rsidRDefault="002E5094">
            <w:pPr>
              <w:pStyle w:val="TAL"/>
              <w:rPr>
                <w:rFonts w:cs="Arial"/>
                <w:szCs w:val="18"/>
              </w:rPr>
            </w:pPr>
          </w:p>
          <w:p w14:paraId="1705E9FC" w14:textId="77777777" w:rsidR="002E5094" w:rsidRDefault="002E5094">
            <w:pPr>
              <w:pStyle w:val="TAL"/>
              <w:rPr>
                <w:rFonts w:cs="Arial"/>
                <w:szCs w:val="18"/>
              </w:rPr>
            </w:pPr>
          </w:p>
          <w:p w14:paraId="58EE3280"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45143D0E" w14:textId="77777777" w:rsidR="002E5094" w:rsidRDefault="002E5094">
            <w:pPr>
              <w:pStyle w:val="TAL"/>
              <w:rPr>
                <w:rFonts w:cs="Arial"/>
                <w:szCs w:val="18"/>
                <w:lang w:eastAsia="zh-CN"/>
              </w:rPr>
            </w:pPr>
            <w:r>
              <w:t>type: String</w:t>
            </w:r>
          </w:p>
          <w:p w14:paraId="347712C9" w14:textId="77777777" w:rsidR="002E5094" w:rsidRDefault="002E5094">
            <w:pPr>
              <w:pStyle w:val="TAL"/>
            </w:pPr>
            <w:r>
              <w:t>multiplicity: 0..1</w:t>
            </w:r>
          </w:p>
          <w:p w14:paraId="5718748C" w14:textId="77777777" w:rsidR="002E5094" w:rsidRDefault="002E5094">
            <w:pPr>
              <w:pStyle w:val="TAL"/>
            </w:pPr>
            <w:r>
              <w:t>Ordered: N/A</w:t>
            </w:r>
          </w:p>
          <w:p w14:paraId="603BFC4B" w14:textId="77777777" w:rsidR="002E5094" w:rsidRDefault="002E5094">
            <w:pPr>
              <w:pStyle w:val="TAL"/>
            </w:pPr>
            <w:r>
              <w:t>isUnique: N/A</w:t>
            </w:r>
          </w:p>
          <w:p w14:paraId="784AB67D" w14:textId="77777777" w:rsidR="002E5094" w:rsidRDefault="002E5094">
            <w:pPr>
              <w:pStyle w:val="TAL"/>
            </w:pPr>
            <w:r>
              <w:t>defaultValue: None</w:t>
            </w:r>
          </w:p>
          <w:p w14:paraId="6547D32B" w14:textId="77777777" w:rsidR="002E5094" w:rsidRDefault="002E5094">
            <w:pPr>
              <w:pStyle w:val="TAL"/>
            </w:pPr>
            <w:r>
              <w:t>allowedValues: N/A</w:t>
            </w:r>
          </w:p>
          <w:p w14:paraId="0F7CF8E8" w14:textId="77777777" w:rsidR="002E5094" w:rsidRDefault="002E5094">
            <w:pPr>
              <w:keepLines/>
              <w:spacing w:after="0"/>
              <w:rPr>
                <w:rFonts w:ascii="Arial" w:hAnsi="Arial" w:cs="Arial"/>
                <w:sz w:val="18"/>
                <w:szCs w:val="18"/>
              </w:rPr>
            </w:pPr>
            <w:r>
              <w:t>isNullable: False</w:t>
            </w:r>
          </w:p>
        </w:tc>
      </w:tr>
      <w:tr w:rsidR="002E5094" w14:paraId="3666C6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19C1E" w14:textId="77777777" w:rsidR="002E5094" w:rsidRDefault="002E5094">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BEF1958" w14:textId="77777777" w:rsidR="002E5094" w:rsidRDefault="002E5094">
            <w:pPr>
              <w:pStyle w:val="TAL"/>
              <w:rPr>
                <w:rFonts w:cs="Arial"/>
                <w:szCs w:val="18"/>
              </w:rPr>
            </w:pPr>
            <w:r>
              <w:rPr>
                <w:rFonts w:cs="Arial"/>
                <w:szCs w:val="18"/>
              </w:rPr>
              <w:t>This attributes represents SCP port number(s) for HTTP and/or HTTPS.</w:t>
            </w:r>
          </w:p>
          <w:p w14:paraId="5EAC14EA" w14:textId="77777777" w:rsidR="002E5094" w:rsidRDefault="002E5094">
            <w:pPr>
              <w:pStyle w:val="TAL"/>
              <w:rPr>
                <w:rFonts w:cs="Arial"/>
                <w:szCs w:val="18"/>
              </w:rPr>
            </w:pPr>
          </w:p>
          <w:p w14:paraId="0AAB4DF2" w14:textId="77777777" w:rsidR="002E5094" w:rsidRDefault="002E509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68D9F6D5" w14:textId="77777777" w:rsidR="002E5094" w:rsidRDefault="002E5094">
            <w:pPr>
              <w:pStyle w:val="TAL"/>
              <w:rPr>
                <w:rFonts w:cs="Arial"/>
                <w:szCs w:val="18"/>
                <w:lang w:eastAsia="zh-CN"/>
              </w:rPr>
            </w:pPr>
          </w:p>
          <w:p w14:paraId="0CDF32E2" w14:textId="77777777" w:rsidR="002E5094" w:rsidRDefault="002E509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69AFB1FC" w14:textId="77777777" w:rsidR="002E5094" w:rsidRDefault="002E5094">
            <w:pPr>
              <w:pStyle w:val="TAL"/>
              <w:rPr>
                <w:rFonts w:cs="Arial"/>
                <w:szCs w:val="18"/>
                <w:lang w:eastAsia="zh-CN"/>
              </w:rPr>
            </w:pPr>
            <w:r>
              <w:t>type: Integer</w:t>
            </w:r>
          </w:p>
          <w:p w14:paraId="144BFEFF" w14:textId="77777777" w:rsidR="002E5094" w:rsidRDefault="002E5094">
            <w:pPr>
              <w:pStyle w:val="TAL"/>
              <w:rPr>
                <w:lang w:eastAsia="zh-CN"/>
              </w:rPr>
            </w:pPr>
            <w:r>
              <w:t>multiplicity: 1..*</w:t>
            </w:r>
          </w:p>
          <w:p w14:paraId="42822612" w14:textId="77777777" w:rsidR="002E5094" w:rsidRDefault="002E5094">
            <w:pPr>
              <w:pStyle w:val="TAL"/>
            </w:pPr>
            <w:r>
              <w:t>isOrdered: N/A</w:t>
            </w:r>
          </w:p>
          <w:p w14:paraId="15FB6B8A" w14:textId="77777777" w:rsidR="002E5094" w:rsidRDefault="002E5094">
            <w:pPr>
              <w:pStyle w:val="TAL"/>
            </w:pPr>
            <w:r>
              <w:t>isUnique: N/A</w:t>
            </w:r>
          </w:p>
          <w:p w14:paraId="69594F4B" w14:textId="77777777" w:rsidR="002E5094" w:rsidRDefault="002E5094">
            <w:pPr>
              <w:pStyle w:val="TAL"/>
            </w:pPr>
            <w:r>
              <w:t>defaultValue: None</w:t>
            </w:r>
          </w:p>
          <w:p w14:paraId="2243D8FF" w14:textId="77777777" w:rsidR="002E5094" w:rsidRDefault="002E5094">
            <w:pPr>
              <w:pStyle w:val="TAL"/>
            </w:pPr>
            <w:r>
              <w:t>allowedValues: N/A</w:t>
            </w:r>
          </w:p>
          <w:p w14:paraId="1FE885EE" w14:textId="77777777" w:rsidR="002E5094" w:rsidRDefault="002E5094">
            <w:pPr>
              <w:keepLines/>
              <w:spacing w:after="0"/>
              <w:rPr>
                <w:rFonts w:ascii="Arial" w:hAnsi="Arial" w:cs="Arial"/>
                <w:sz w:val="18"/>
                <w:szCs w:val="18"/>
              </w:rPr>
            </w:pPr>
            <w:r>
              <w:t>isNullable: False</w:t>
            </w:r>
          </w:p>
        </w:tc>
      </w:tr>
      <w:tr w:rsidR="002E5094" w14:paraId="7E9316A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D5B662" w14:textId="77777777" w:rsidR="002E5094" w:rsidRDefault="002E509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4C28F16" w14:textId="77777777" w:rsidR="002E5094" w:rsidRDefault="002E5094">
            <w:pPr>
              <w:pStyle w:val="TAL"/>
              <w:rPr>
                <w:rFonts w:cs="Arial"/>
                <w:szCs w:val="18"/>
              </w:rPr>
            </w:pPr>
            <w:r>
              <w:rPr>
                <w:rFonts w:cs="Arial"/>
                <w:szCs w:val="18"/>
              </w:rPr>
              <w:t>Pattern (regular expression according to the ECMA-262 dialect [72]) representing the address domain names reachable through the SCP.</w:t>
            </w:r>
          </w:p>
          <w:p w14:paraId="16F835C2" w14:textId="77777777" w:rsidR="002E5094" w:rsidRDefault="002E5094">
            <w:pPr>
              <w:pStyle w:val="TAL"/>
              <w:rPr>
                <w:rFonts w:cs="Arial"/>
                <w:szCs w:val="18"/>
              </w:rPr>
            </w:pPr>
          </w:p>
          <w:p w14:paraId="4B330321" w14:textId="77777777" w:rsidR="002E5094" w:rsidRDefault="002E5094">
            <w:pPr>
              <w:pStyle w:val="TAL"/>
              <w:rPr>
                <w:rFonts w:cs="Arial"/>
                <w:szCs w:val="18"/>
              </w:rPr>
            </w:pPr>
            <w:r>
              <w:rPr>
                <w:rFonts w:cs="Arial"/>
                <w:szCs w:val="18"/>
              </w:rPr>
              <w:t>Absence of this IE indicates the SCP can reach any address domain names in the SCP domain(s) it belongs to.</w:t>
            </w:r>
          </w:p>
          <w:p w14:paraId="7F0BF6E8" w14:textId="77777777" w:rsidR="002E5094" w:rsidRDefault="002E5094">
            <w:pPr>
              <w:pStyle w:val="TAL"/>
              <w:rPr>
                <w:rFonts w:cs="Arial"/>
                <w:szCs w:val="18"/>
              </w:rPr>
            </w:pPr>
          </w:p>
          <w:p w14:paraId="090C0E08" w14:textId="77777777" w:rsidR="002E5094" w:rsidRDefault="002E509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E83042D" w14:textId="77777777" w:rsidR="002E5094" w:rsidRDefault="002E5094">
            <w:pPr>
              <w:pStyle w:val="TAL"/>
              <w:rPr>
                <w:rFonts w:cs="Arial"/>
                <w:szCs w:val="18"/>
                <w:lang w:eastAsia="zh-CN"/>
              </w:rPr>
            </w:pPr>
            <w:r>
              <w:t>type: String</w:t>
            </w:r>
          </w:p>
          <w:p w14:paraId="7343FFD2" w14:textId="77777777" w:rsidR="002E5094" w:rsidRDefault="002E5094">
            <w:pPr>
              <w:pStyle w:val="TAL"/>
              <w:rPr>
                <w:lang w:eastAsia="zh-CN"/>
              </w:rPr>
            </w:pPr>
            <w:r>
              <w:t xml:space="preserve">multiplicity: 1..* </w:t>
            </w:r>
          </w:p>
          <w:p w14:paraId="12BA1474" w14:textId="77777777" w:rsidR="002E5094" w:rsidRDefault="002E5094">
            <w:pPr>
              <w:pStyle w:val="TAL"/>
            </w:pPr>
            <w:r>
              <w:t>isOrdered: N/A</w:t>
            </w:r>
          </w:p>
          <w:p w14:paraId="07AF4EAE" w14:textId="77777777" w:rsidR="002E5094" w:rsidRDefault="002E5094">
            <w:pPr>
              <w:pStyle w:val="TAL"/>
            </w:pPr>
            <w:r>
              <w:t>isUnique: N/A</w:t>
            </w:r>
          </w:p>
          <w:p w14:paraId="6B6A26F3" w14:textId="77777777" w:rsidR="002E5094" w:rsidRDefault="002E5094">
            <w:pPr>
              <w:pStyle w:val="TAL"/>
            </w:pPr>
            <w:r>
              <w:t>defaultValue: None</w:t>
            </w:r>
          </w:p>
          <w:p w14:paraId="62652BE4" w14:textId="77777777" w:rsidR="002E5094" w:rsidRDefault="002E5094">
            <w:pPr>
              <w:pStyle w:val="TAL"/>
            </w:pPr>
            <w:r>
              <w:t>allowedValues: N/A</w:t>
            </w:r>
          </w:p>
          <w:p w14:paraId="5E51AE28" w14:textId="77777777" w:rsidR="002E5094" w:rsidRDefault="002E5094">
            <w:pPr>
              <w:keepLines/>
              <w:spacing w:after="0"/>
              <w:rPr>
                <w:rFonts w:ascii="Arial" w:hAnsi="Arial" w:cs="Arial"/>
                <w:sz w:val="18"/>
                <w:szCs w:val="18"/>
              </w:rPr>
            </w:pPr>
            <w:r>
              <w:t>isNullable: False</w:t>
            </w:r>
          </w:p>
        </w:tc>
      </w:tr>
      <w:tr w:rsidR="002E5094" w14:paraId="63D8B4F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DA35D3" w14:textId="77777777" w:rsidR="002E5094" w:rsidRDefault="002E509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D4FE267" w14:textId="77777777" w:rsidR="002E5094" w:rsidRDefault="002E5094">
            <w:pPr>
              <w:pStyle w:val="TAL"/>
            </w:pPr>
            <w:r>
              <w:rPr>
                <w:rFonts w:cs="Arial"/>
                <w:szCs w:val="18"/>
              </w:rPr>
              <w:t>This attributes represents l</w:t>
            </w:r>
            <w:r>
              <w:t>ist of IPv4 addresses reachable through the SCP.</w:t>
            </w:r>
          </w:p>
          <w:p w14:paraId="6CAD61E8" w14:textId="77777777" w:rsidR="002E5094" w:rsidRDefault="002E5094">
            <w:pPr>
              <w:pStyle w:val="TAL"/>
            </w:pPr>
          </w:p>
          <w:p w14:paraId="5291EEFA" w14:textId="77777777" w:rsidR="002E5094" w:rsidRDefault="002E5094">
            <w:pPr>
              <w:pStyle w:val="TAL"/>
            </w:pPr>
            <w:r>
              <w:t>This IE may be present if IPv4 addresses are reachable via the SCP.</w:t>
            </w:r>
          </w:p>
          <w:p w14:paraId="4389C3AA" w14:textId="77777777" w:rsidR="002E5094" w:rsidRDefault="002E5094">
            <w:pPr>
              <w:pStyle w:val="TAL"/>
            </w:pPr>
          </w:p>
          <w:p w14:paraId="1724183E" w14:textId="77777777" w:rsidR="002E5094" w:rsidRDefault="002E509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EC2C0F0" w14:textId="77777777" w:rsidR="002E5094" w:rsidRDefault="002E5094">
            <w:pPr>
              <w:pStyle w:val="TAL"/>
            </w:pPr>
            <w:r>
              <w:t>type: Ipv4Addr</w:t>
            </w:r>
          </w:p>
          <w:p w14:paraId="70709CCA" w14:textId="77777777" w:rsidR="002E5094" w:rsidRDefault="002E5094">
            <w:pPr>
              <w:pStyle w:val="TAL"/>
            </w:pPr>
            <w:r>
              <w:t>multiplicity: 1..*</w:t>
            </w:r>
          </w:p>
          <w:p w14:paraId="2B3BD6EA" w14:textId="77777777" w:rsidR="002E5094" w:rsidRDefault="002E5094">
            <w:pPr>
              <w:pStyle w:val="TAL"/>
            </w:pPr>
            <w:r>
              <w:t>isOrdered: False</w:t>
            </w:r>
          </w:p>
          <w:p w14:paraId="31B08748" w14:textId="77777777" w:rsidR="002E5094" w:rsidRDefault="002E5094">
            <w:pPr>
              <w:pStyle w:val="TAL"/>
            </w:pPr>
            <w:r>
              <w:t>isUnique: True</w:t>
            </w:r>
          </w:p>
          <w:p w14:paraId="5C429871" w14:textId="77777777" w:rsidR="002E5094" w:rsidRDefault="002E5094">
            <w:pPr>
              <w:pStyle w:val="TAL"/>
            </w:pPr>
            <w:r>
              <w:t>defaultValue: None</w:t>
            </w:r>
          </w:p>
          <w:p w14:paraId="01DF053D" w14:textId="77777777" w:rsidR="002E5094" w:rsidRDefault="002E5094">
            <w:pPr>
              <w:keepLines/>
              <w:spacing w:after="0"/>
              <w:rPr>
                <w:rFonts w:ascii="Arial" w:hAnsi="Arial" w:cs="Arial"/>
                <w:sz w:val="18"/>
                <w:szCs w:val="18"/>
              </w:rPr>
            </w:pPr>
            <w:r>
              <w:t>isNullable: False</w:t>
            </w:r>
          </w:p>
        </w:tc>
      </w:tr>
      <w:tr w:rsidR="002E5094" w14:paraId="369F0F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4918E" w14:textId="77777777" w:rsidR="002E5094" w:rsidRDefault="002E5094">
            <w:pPr>
              <w:pStyle w:val="TAL"/>
              <w:keepNext w:val="0"/>
              <w:rPr>
                <w:rFonts w:ascii="Courier New" w:hAnsi="Courier New"/>
              </w:rPr>
            </w:pPr>
            <w:r>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4370A2D1" w14:textId="77777777" w:rsidR="002E5094" w:rsidRDefault="002E5094">
            <w:pPr>
              <w:pStyle w:val="TAL"/>
            </w:pPr>
            <w:r>
              <w:t>List of IPv6 prefixes reachable through the SCP.</w:t>
            </w:r>
          </w:p>
          <w:p w14:paraId="53230889" w14:textId="77777777" w:rsidR="002E5094" w:rsidRDefault="002E5094">
            <w:pPr>
              <w:pStyle w:val="TAL"/>
            </w:pPr>
          </w:p>
          <w:p w14:paraId="020B5D18" w14:textId="77777777" w:rsidR="002E5094" w:rsidRDefault="002E5094">
            <w:pPr>
              <w:pStyle w:val="TAL"/>
            </w:pPr>
            <w:r>
              <w:t>This IE may be present if IPv6 addresses are reachable via the SCP.</w:t>
            </w:r>
          </w:p>
          <w:p w14:paraId="08FF15B9" w14:textId="77777777" w:rsidR="002E5094" w:rsidRDefault="002E5094">
            <w:pPr>
              <w:pStyle w:val="TAL"/>
            </w:pPr>
          </w:p>
          <w:p w14:paraId="3CF10FEF" w14:textId="77777777" w:rsidR="002E5094" w:rsidRDefault="002E509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6FD175D" w14:textId="77777777" w:rsidR="002E5094" w:rsidRDefault="002E5094">
            <w:pPr>
              <w:pStyle w:val="TAL"/>
            </w:pPr>
            <w:r>
              <w:t>type: Ipv6Addr</w:t>
            </w:r>
          </w:p>
          <w:p w14:paraId="36760348" w14:textId="77777777" w:rsidR="002E5094" w:rsidRDefault="002E5094">
            <w:pPr>
              <w:pStyle w:val="TAL"/>
            </w:pPr>
            <w:r>
              <w:t>multiplicity: 1..*</w:t>
            </w:r>
          </w:p>
          <w:p w14:paraId="6868B958" w14:textId="77777777" w:rsidR="002E5094" w:rsidRDefault="002E5094">
            <w:pPr>
              <w:pStyle w:val="TAL"/>
            </w:pPr>
            <w:r>
              <w:t>isOrdered: False</w:t>
            </w:r>
          </w:p>
          <w:p w14:paraId="149B5D28" w14:textId="77777777" w:rsidR="002E5094" w:rsidRDefault="002E5094">
            <w:pPr>
              <w:pStyle w:val="TAL"/>
            </w:pPr>
            <w:r>
              <w:t>isUnique: True</w:t>
            </w:r>
          </w:p>
          <w:p w14:paraId="2751887F" w14:textId="77777777" w:rsidR="002E5094" w:rsidRDefault="002E5094">
            <w:pPr>
              <w:pStyle w:val="TAL"/>
            </w:pPr>
            <w:r>
              <w:t>defaultValue: None</w:t>
            </w:r>
          </w:p>
          <w:p w14:paraId="7DEE361E" w14:textId="77777777" w:rsidR="002E5094" w:rsidRDefault="002E5094">
            <w:pPr>
              <w:keepLines/>
              <w:spacing w:after="0"/>
              <w:rPr>
                <w:rFonts w:ascii="Arial" w:hAnsi="Arial" w:cs="Arial"/>
                <w:sz w:val="18"/>
                <w:szCs w:val="18"/>
              </w:rPr>
            </w:pPr>
            <w:r>
              <w:t>isNullable: False</w:t>
            </w:r>
          </w:p>
        </w:tc>
      </w:tr>
      <w:tr w:rsidR="002E5094" w14:paraId="3C24024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C9737" w14:textId="77777777" w:rsidR="002E5094" w:rsidRDefault="002E509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B1D79F" w14:textId="77777777" w:rsidR="002E5094" w:rsidRDefault="002E5094">
            <w:pPr>
              <w:pStyle w:val="TAL"/>
            </w:pPr>
            <w:r>
              <w:t>List of IPv4 addresses ranges reachable through the SCP.</w:t>
            </w:r>
          </w:p>
          <w:p w14:paraId="0DA9C2E9" w14:textId="77777777" w:rsidR="002E5094" w:rsidRDefault="002E5094">
            <w:pPr>
              <w:pStyle w:val="TAL"/>
            </w:pPr>
          </w:p>
          <w:p w14:paraId="44A71772" w14:textId="77777777" w:rsidR="002E5094" w:rsidRDefault="002E5094">
            <w:pPr>
              <w:pStyle w:val="TAL"/>
            </w:pPr>
            <w:r>
              <w:t>This IE may be present if IPv4 addresses are reachable via the SCP.</w:t>
            </w:r>
          </w:p>
          <w:p w14:paraId="593B5019" w14:textId="77777777" w:rsidR="002E5094" w:rsidRDefault="002E5094">
            <w:pPr>
              <w:pStyle w:val="TAL"/>
            </w:pPr>
          </w:p>
          <w:p w14:paraId="537CA732" w14:textId="77777777" w:rsidR="002E5094" w:rsidRDefault="002E509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0271A61" w14:textId="77777777" w:rsidR="002E5094" w:rsidRDefault="002E5094">
            <w:pPr>
              <w:pStyle w:val="TAL"/>
            </w:pPr>
            <w:r>
              <w:t>type: Ipv4AddressRange</w:t>
            </w:r>
          </w:p>
          <w:p w14:paraId="272BE6B0" w14:textId="77777777" w:rsidR="002E5094" w:rsidRDefault="002E5094">
            <w:pPr>
              <w:pStyle w:val="TAL"/>
            </w:pPr>
            <w:r>
              <w:t>multiplicity: 1..*</w:t>
            </w:r>
          </w:p>
          <w:p w14:paraId="5A3DB3B2" w14:textId="77777777" w:rsidR="002E5094" w:rsidRDefault="002E5094">
            <w:pPr>
              <w:pStyle w:val="TAL"/>
            </w:pPr>
            <w:r>
              <w:t>isOrdered: False</w:t>
            </w:r>
          </w:p>
          <w:p w14:paraId="0C2391A1" w14:textId="77777777" w:rsidR="002E5094" w:rsidRDefault="002E5094">
            <w:pPr>
              <w:pStyle w:val="TAL"/>
            </w:pPr>
            <w:r>
              <w:t>isUnique: True</w:t>
            </w:r>
          </w:p>
          <w:p w14:paraId="4B96786C" w14:textId="77777777" w:rsidR="002E5094" w:rsidRDefault="002E5094">
            <w:pPr>
              <w:pStyle w:val="TAL"/>
            </w:pPr>
            <w:r>
              <w:t>defaultValue: None</w:t>
            </w:r>
          </w:p>
          <w:p w14:paraId="6696A425" w14:textId="77777777" w:rsidR="002E5094" w:rsidRDefault="002E5094">
            <w:pPr>
              <w:keepLines/>
              <w:spacing w:after="0"/>
              <w:rPr>
                <w:rFonts w:ascii="Arial" w:hAnsi="Arial" w:cs="Arial"/>
                <w:sz w:val="18"/>
                <w:szCs w:val="18"/>
              </w:rPr>
            </w:pPr>
            <w:r>
              <w:t>isNullable: False</w:t>
            </w:r>
          </w:p>
        </w:tc>
      </w:tr>
      <w:tr w:rsidR="002E5094" w14:paraId="70E2680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78014F" w14:textId="77777777" w:rsidR="002E5094" w:rsidRDefault="002E509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2D71149" w14:textId="77777777" w:rsidR="002E5094" w:rsidRDefault="002E5094">
            <w:pPr>
              <w:pStyle w:val="TAL"/>
            </w:pPr>
            <w:r>
              <w:t>List of IPv6 prefixes ranges reachable through the SCP.</w:t>
            </w:r>
          </w:p>
          <w:p w14:paraId="7FBEF256" w14:textId="77777777" w:rsidR="002E5094" w:rsidRDefault="002E5094">
            <w:pPr>
              <w:pStyle w:val="TAL"/>
            </w:pPr>
          </w:p>
          <w:p w14:paraId="5B63BEC2" w14:textId="77777777" w:rsidR="002E5094" w:rsidRDefault="002E5094">
            <w:pPr>
              <w:pStyle w:val="TAL"/>
            </w:pPr>
            <w:r>
              <w:t>This IE may be present if IPv6 addresses are reachable via the SCP.</w:t>
            </w:r>
          </w:p>
          <w:p w14:paraId="1C99F983" w14:textId="77777777" w:rsidR="002E5094" w:rsidRDefault="002E5094">
            <w:pPr>
              <w:pStyle w:val="TAL"/>
            </w:pPr>
          </w:p>
          <w:p w14:paraId="5A05D2AE" w14:textId="77777777" w:rsidR="002E5094" w:rsidRDefault="002E509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C7050FA" w14:textId="77777777" w:rsidR="002E5094" w:rsidRDefault="002E5094">
            <w:pPr>
              <w:pStyle w:val="TAL"/>
            </w:pPr>
            <w:r>
              <w:t>type: Ipv6PrefixRange</w:t>
            </w:r>
          </w:p>
          <w:p w14:paraId="6BDF52A5" w14:textId="77777777" w:rsidR="002E5094" w:rsidRDefault="002E5094">
            <w:pPr>
              <w:pStyle w:val="TAL"/>
            </w:pPr>
            <w:r>
              <w:t>multiplicity: 1..*</w:t>
            </w:r>
          </w:p>
          <w:p w14:paraId="71727D3F" w14:textId="77777777" w:rsidR="002E5094" w:rsidRDefault="002E5094">
            <w:pPr>
              <w:pStyle w:val="TAL"/>
            </w:pPr>
            <w:r>
              <w:t>isOrdered: False</w:t>
            </w:r>
          </w:p>
          <w:p w14:paraId="503BDD16" w14:textId="77777777" w:rsidR="002E5094" w:rsidRDefault="002E5094">
            <w:pPr>
              <w:pStyle w:val="TAL"/>
            </w:pPr>
            <w:r>
              <w:t>isUnique: True</w:t>
            </w:r>
          </w:p>
          <w:p w14:paraId="239D70EE" w14:textId="77777777" w:rsidR="002E5094" w:rsidRDefault="002E5094">
            <w:pPr>
              <w:pStyle w:val="TAL"/>
            </w:pPr>
            <w:r>
              <w:t>defaultValue: None</w:t>
            </w:r>
          </w:p>
          <w:p w14:paraId="6A022F6D" w14:textId="77777777" w:rsidR="002E5094" w:rsidRDefault="002E5094">
            <w:pPr>
              <w:keepLines/>
              <w:spacing w:after="0"/>
              <w:rPr>
                <w:rFonts w:ascii="Arial" w:hAnsi="Arial" w:cs="Arial"/>
                <w:sz w:val="18"/>
                <w:szCs w:val="18"/>
              </w:rPr>
            </w:pPr>
            <w:r>
              <w:t>isNullable: False</w:t>
            </w:r>
          </w:p>
        </w:tc>
      </w:tr>
      <w:tr w:rsidR="002E5094" w14:paraId="6233A5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E9370" w14:textId="77777777" w:rsidR="002E5094" w:rsidRDefault="002E5094">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22B0BEE" w14:textId="77777777" w:rsidR="002E5094" w:rsidRDefault="002E5094">
            <w:pPr>
              <w:pStyle w:val="TAL"/>
              <w:rPr>
                <w:rFonts w:cs="Arial"/>
                <w:szCs w:val="18"/>
              </w:rPr>
            </w:pPr>
            <w:r>
              <w:rPr>
                <w:rFonts w:cs="Arial"/>
                <w:szCs w:val="18"/>
              </w:rPr>
              <w:t>List of NF set ID of NFs served by the SCP.</w:t>
            </w:r>
          </w:p>
          <w:p w14:paraId="48754D94" w14:textId="77777777" w:rsidR="002E5094" w:rsidRDefault="002E5094">
            <w:pPr>
              <w:pStyle w:val="TAL"/>
              <w:rPr>
                <w:rFonts w:cs="Arial"/>
                <w:szCs w:val="18"/>
              </w:rPr>
            </w:pPr>
          </w:p>
          <w:p w14:paraId="572DEF5F" w14:textId="77777777" w:rsidR="002E5094" w:rsidRDefault="002E5094">
            <w:pPr>
              <w:pStyle w:val="TAL"/>
              <w:rPr>
                <w:rFonts w:cs="Arial"/>
                <w:szCs w:val="18"/>
              </w:rPr>
            </w:pPr>
            <w:r>
              <w:rPr>
                <w:rFonts w:cs="Arial"/>
                <w:szCs w:val="18"/>
              </w:rPr>
              <w:t>Absence of this IE indicates the SCP can reach any NF set in the SCP domain(s) it belongs to.</w:t>
            </w:r>
          </w:p>
          <w:p w14:paraId="184500BB" w14:textId="77777777" w:rsidR="002E5094" w:rsidRDefault="002E5094">
            <w:pPr>
              <w:pStyle w:val="TAL"/>
              <w:rPr>
                <w:rFonts w:cs="Arial"/>
                <w:szCs w:val="18"/>
              </w:rPr>
            </w:pPr>
          </w:p>
          <w:p w14:paraId="2A39CB05" w14:textId="77777777" w:rsidR="002E5094" w:rsidRDefault="002E5094">
            <w:pPr>
              <w:pStyle w:val="TAL"/>
              <w:rPr>
                <w:rFonts w:cs="Arial"/>
                <w:szCs w:val="18"/>
              </w:rPr>
            </w:pPr>
            <w:r>
              <w:rPr>
                <w:rFonts w:cs="Arial"/>
                <w:szCs w:val="18"/>
              </w:rPr>
              <w:t>NF Set Identifier (see clause 28.12 of TS 23.003 [13]), formatted as the following string:</w:t>
            </w:r>
          </w:p>
          <w:p w14:paraId="062E446E" w14:textId="77777777" w:rsidR="002E5094" w:rsidRDefault="002E5094">
            <w:pPr>
              <w:pStyle w:val="TAL"/>
              <w:rPr>
                <w:rFonts w:cs="Arial"/>
                <w:szCs w:val="18"/>
              </w:rPr>
            </w:pPr>
            <w:r>
              <w:rPr>
                <w:rFonts w:cs="Arial"/>
                <w:szCs w:val="18"/>
              </w:rPr>
              <w:t xml:space="preserve">"set&lt;Set ID&gt;.&lt;nftype&gt;set.5gc.mnc&lt;MNC&gt;.mcc&lt;MCC&gt;", or  "set&lt;SetID&gt;.&lt;NFType&gt;set.5gc.nid&lt;NID&gt;.mnc&lt;MNC&gt;.mcc&lt;MCC&gt;" with </w:t>
            </w:r>
          </w:p>
          <w:p w14:paraId="3803D99F" w14:textId="77777777" w:rsidR="002E5094" w:rsidRDefault="002E5094">
            <w:pPr>
              <w:pStyle w:val="TAL"/>
              <w:rPr>
                <w:rFonts w:cs="Arial"/>
                <w:szCs w:val="18"/>
              </w:rPr>
            </w:pPr>
            <w:r>
              <w:rPr>
                <w:rFonts w:cs="Arial"/>
                <w:szCs w:val="18"/>
              </w:rPr>
              <w:t xml:space="preserve"> &lt;MCC&gt; encoded as defined in clause 5.4.2 ("Mcc" data type definition) </w:t>
            </w:r>
          </w:p>
          <w:p w14:paraId="06C0824E" w14:textId="77777777" w:rsidR="002E5094" w:rsidRDefault="002E5094">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253A023" w14:textId="77777777" w:rsidR="002E5094" w:rsidRDefault="002E5094">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D332239" w14:textId="77777777" w:rsidR="002E5094" w:rsidRDefault="002E5094">
            <w:pPr>
              <w:pStyle w:val="TAL"/>
              <w:rPr>
                <w:rFonts w:cs="Arial"/>
                <w:szCs w:val="18"/>
              </w:rPr>
            </w:pPr>
          </w:p>
          <w:p w14:paraId="2DB4D7C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786F4" w14:textId="77777777" w:rsidR="002E5094" w:rsidRDefault="002E5094">
            <w:pPr>
              <w:pStyle w:val="TAL"/>
            </w:pPr>
            <w:r>
              <w:t>type: String</w:t>
            </w:r>
          </w:p>
          <w:p w14:paraId="3A90E9F3" w14:textId="77777777" w:rsidR="002E5094" w:rsidRDefault="002E5094">
            <w:pPr>
              <w:pStyle w:val="TAL"/>
            </w:pPr>
            <w:r>
              <w:t>multiplicity: 1..*</w:t>
            </w:r>
          </w:p>
          <w:p w14:paraId="646BE8AA" w14:textId="77777777" w:rsidR="002E5094" w:rsidRDefault="002E5094">
            <w:pPr>
              <w:pStyle w:val="TAL"/>
            </w:pPr>
            <w:r>
              <w:t>isOrdered: False</w:t>
            </w:r>
          </w:p>
          <w:p w14:paraId="1AC9B659" w14:textId="77777777" w:rsidR="002E5094" w:rsidRDefault="002E5094">
            <w:pPr>
              <w:pStyle w:val="TAL"/>
            </w:pPr>
            <w:r>
              <w:t>isUnique: True</w:t>
            </w:r>
          </w:p>
          <w:p w14:paraId="47654016" w14:textId="77777777" w:rsidR="002E5094" w:rsidRDefault="002E5094">
            <w:pPr>
              <w:pStyle w:val="TAL"/>
            </w:pPr>
            <w:r>
              <w:t>defaultValue: None</w:t>
            </w:r>
          </w:p>
          <w:p w14:paraId="125857F9" w14:textId="77777777" w:rsidR="002E5094" w:rsidRDefault="002E5094">
            <w:pPr>
              <w:keepLines/>
              <w:spacing w:after="0"/>
              <w:rPr>
                <w:rFonts w:ascii="Arial" w:hAnsi="Arial" w:cs="Arial"/>
                <w:sz w:val="18"/>
                <w:szCs w:val="18"/>
              </w:rPr>
            </w:pPr>
            <w:r>
              <w:t>isNullable: False</w:t>
            </w:r>
          </w:p>
        </w:tc>
      </w:tr>
      <w:tr w:rsidR="002E5094" w14:paraId="5BB302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733C56" w14:textId="77777777" w:rsidR="002E5094" w:rsidRDefault="002E509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9DEAB40" w14:textId="77777777" w:rsidR="002E5094" w:rsidRDefault="002E5094">
            <w:pPr>
              <w:pStyle w:val="TAL"/>
              <w:rPr>
                <w:rFonts w:cs="Arial"/>
                <w:szCs w:val="18"/>
              </w:rPr>
            </w:pPr>
            <w:r>
              <w:rPr>
                <w:rFonts w:cs="Arial"/>
                <w:szCs w:val="18"/>
              </w:rPr>
              <w:t>List of remote PLMNs reachable through the SCP.</w:t>
            </w:r>
          </w:p>
          <w:p w14:paraId="7E5C8166" w14:textId="77777777" w:rsidR="002E5094" w:rsidRDefault="002E5094">
            <w:pPr>
              <w:pStyle w:val="TAL"/>
              <w:rPr>
                <w:rFonts w:cs="Arial"/>
                <w:szCs w:val="18"/>
              </w:rPr>
            </w:pPr>
          </w:p>
          <w:p w14:paraId="3DDD2D60" w14:textId="77777777" w:rsidR="002E5094" w:rsidRDefault="002E5094">
            <w:pPr>
              <w:pStyle w:val="TAL"/>
              <w:rPr>
                <w:rFonts w:cs="Arial"/>
                <w:szCs w:val="18"/>
              </w:rPr>
            </w:pPr>
            <w:r>
              <w:rPr>
                <w:rFonts w:cs="Arial"/>
                <w:szCs w:val="18"/>
              </w:rPr>
              <w:t>Absence of this IE indicates that no remote PLMN is reachable through the SCP.</w:t>
            </w:r>
          </w:p>
          <w:p w14:paraId="69229783" w14:textId="77777777" w:rsidR="002E5094" w:rsidRDefault="002E5094">
            <w:pPr>
              <w:pStyle w:val="TAL"/>
              <w:rPr>
                <w:rFonts w:cs="Arial"/>
                <w:szCs w:val="18"/>
              </w:rPr>
            </w:pPr>
          </w:p>
          <w:p w14:paraId="6F1B5C0C" w14:textId="77777777" w:rsidR="002E5094" w:rsidRDefault="002E5094">
            <w:pPr>
              <w:pStyle w:val="TAL"/>
            </w:pPr>
            <w:r>
              <w:t>allowedValues: N/A</w:t>
            </w:r>
          </w:p>
          <w:p w14:paraId="07A721F0"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1CDA51E" w14:textId="77777777" w:rsidR="002E5094" w:rsidRDefault="002E5094">
            <w:pPr>
              <w:pStyle w:val="TAL"/>
            </w:pPr>
            <w:r>
              <w:t>type: PlmnId</w:t>
            </w:r>
          </w:p>
          <w:p w14:paraId="39443AD4" w14:textId="77777777" w:rsidR="002E5094" w:rsidRDefault="002E5094">
            <w:pPr>
              <w:pStyle w:val="TAL"/>
            </w:pPr>
            <w:r>
              <w:t>multiplicity: 1..*</w:t>
            </w:r>
          </w:p>
          <w:p w14:paraId="0991A312" w14:textId="77777777" w:rsidR="002E5094" w:rsidRDefault="002E5094">
            <w:pPr>
              <w:pStyle w:val="TAL"/>
            </w:pPr>
            <w:r>
              <w:t>isOrdered: False</w:t>
            </w:r>
          </w:p>
          <w:p w14:paraId="3329AB07" w14:textId="77777777" w:rsidR="002E5094" w:rsidRDefault="002E5094">
            <w:pPr>
              <w:pStyle w:val="TAL"/>
            </w:pPr>
            <w:r>
              <w:t>isUnique: True</w:t>
            </w:r>
          </w:p>
          <w:p w14:paraId="6092FBF0" w14:textId="77777777" w:rsidR="002E5094" w:rsidRDefault="002E5094">
            <w:pPr>
              <w:pStyle w:val="TAL"/>
            </w:pPr>
            <w:r>
              <w:t>defaultValue: None</w:t>
            </w:r>
          </w:p>
          <w:p w14:paraId="01D82293" w14:textId="77777777" w:rsidR="002E5094" w:rsidRDefault="002E5094">
            <w:pPr>
              <w:keepLines/>
              <w:spacing w:after="0"/>
              <w:rPr>
                <w:rFonts w:ascii="Arial" w:hAnsi="Arial" w:cs="Arial"/>
                <w:sz w:val="18"/>
                <w:szCs w:val="18"/>
              </w:rPr>
            </w:pPr>
            <w:r>
              <w:t>isNullable: False</w:t>
            </w:r>
          </w:p>
        </w:tc>
      </w:tr>
      <w:tr w:rsidR="002E5094" w14:paraId="50D632E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76CF7" w14:textId="77777777" w:rsidR="002E5094" w:rsidRDefault="002E5094">
            <w:pPr>
              <w:pStyle w:val="TAL"/>
              <w:keepNext w:val="0"/>
              <w:rPr>
                <w:rFonts w:ascii="Courier New" w:hAnsi="Courier New"/>
              </w:rPr>
            </w:pPr>
            <w:r>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99C3837" w14:textId="77777777" w:rsidR="002E5094" w:rsidRDefault="002E5094">
            <w:pPr>
              <w:pStyle w:val="TAL"/>
            </w:pPr>
            <w:r>
              <w:t>This attribute represents the List of remote PLMNs reachable through the SCP.</w:t>
            </w:r>
          </w:p>
          <w:p w14:paraId="292572D1" w14:textId="77777777" w:rsidR="002E5094" w:rsidRDefault="002E5094">
            <w:pPr>
              <w:pStyle w:val="TAL"/>
            </w:pPr>
          </w:p>
          <w:p w14:paraId="1CB297CA" w14:textId="77777777" w:rsidR="002E5094" w:rsidRDefault="002E5094">
            <w:pPr>
              <w:pStyle w:val="TAL"/>
            </w:pPr>
            <w:r>
              <w:t>Absence of this IE indicates that no remote PLMN is reachable through the SCP.</w:t>
            </w:r>
          </w:p>
          <w:p w14:paraId="0A75EE63" w14:textId="77777777" w:rsidR="002E5094" w:rsidRDefault="002E5094">
            <w:pPr>
              <w:pStyle w:val="TAL"/>
            </w:pPr>
          </w:p>
          <w:p w14:paraId="694702CF" w14:textId="77777777" w:rsidR="002E5094" w:rsidRDefault="002E5094">
            <w:pPr>
              <w:pStyle w:val="TAL"/>
            </w:pPr>
            <w:r>
              <w:t>allowedValues: N/A</w:t>
            </w:r>
          </w:p>
          <w:p w14:paraId="6443BDE7"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5D926AE" w14:textId="77777777" w:rsidR="002E5094" w:rsidRDefault="002E5094">
            <w:pPr>
              <w:pStyle w:val="TAL"/>
            </w:pPr>
            <w:r>
              <w:t>type: PlmnIdNid</w:t>
            </w:r>
          </w:p>
          <w:p w14:paraId="46AD99EE" w14:textId="77777777" w:rsidR="002E5094" w:rsidRDefault="002E5094">
            <w:pPr>
              <w:pStyle w:val="TAL"/>
            </w:pPr>
            <w:r>
              <w:t>multiplicity: 1..*</w:t>
            </w:r>
          </w:p>
          <w:p w14:paraId="0CF72C8F" w14:textId="77777777" w:rsidR="002E5094" w:rsidRDefault="002E5094">
            <w:pPr>
              <w:pStyle w:val="TAL"/>
            </w:pPr>
            <w:r>
              <w:t>isOrdered: False</w:t>
            </w:r>
          </w:p>
          <w:p w14:paraId="01752F69" w14:textId="77777777" w:rsidR="002E5094" w:rsidRDefault="002E5094">
            <w:pPr>
              <w:pStyle w:val="TAL"/>
            </w:pPr>
            <w:r>
              <w:t>isUnique: True</w:t>
            </w:r>
          </w:p>
          <w:p w14:paraId="07A8913C" w14:textId="77777777" w:rsidR="002E5094" w:rsidRDefault="002E5094">
            <w:pPr>
              <w:pStyle w:val="TAL"/>
            </w:pPr>
            <w:r>
              <w:t>defaultValue: None</w:t>
            </w:r>
          </w:p>
          <w:p w14:paraId="68D86637" w14:textId="77777777" w:rsidR="002E5094" w:rsidRDefault="002E5094">
            <w:pPr>
              <w:keepLines/>
              <w:spacing w:after="0"/>
              <w:rPr>
                <w:rFonts w:ascii="Arial" w:hAnsi="Arial" w:cs="Arial"/>
                <w:sz w:val="18"/>
                <w:szCs w:val="18"/>
              </w:rPr>
            </w:pPr>
            <w:r>
              <w:t>isNullable: False</w:t>
            </w:r>
          </w:p>
        </w:tc>
      </w:tr>
      <w:tr w:rsidR="002E5094" w14:paraId="1F4E71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6B545B" w14:textId="77777777" w:rsidR="002E5094" w:rsidRDefault="002E509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49006BD" w14:textId="77777777" w:rsidR="002E5094" w:rsidRDefault="002E5094">
            <w:pPr>
              <w:pStyle w:val="TAL"/>
            </w:pPr>
            <w:r>
              <w:t>This attribute indicates the type(s) of IP addresses reachable via the SCP in the SCP domain(s) it belongs to.</w:t>
            </w:r>
          </w:p>
          <w:p w14:paraId="045F7F25" w14:textId="77777777" w:rsidR="002E5094" w:rsidRDefault="002E5094">
            <w:pPr>
              <w:pStyle w:val="TAL"/>
            </w:pPr>
          </w:p>
          <w:p w14:paraId="5E9D52EE" w14:textId="77777777" w:rsidR="002E5094" w:rsidRDefault="002E5094">
            <w:pPr>
              <w:pStyle w:val="TAL"/>
            </w:pPr>
            <w:r>
              <w:t>Absence of this IE indicates that the SCP can be used to reach both IPv4 addresses and IPv6 addresses in the SCP domain(s) it belongs to.</w:t>
            </w:r>
          </w:p>
          <w:p w14:paraId="54835FE8" w14:textId="77777777" w:rsidR="002E5094" w:rsidRDefault="002E5094">
            <w:pPr>
              <w:pStyle w:val="TAL"/>
            </w:pPr>
          </w:p>
          <w:p w14:paraId="4F033341" w14:textId="77777777" w:rsidR="002E5094" w:rsidRDefault="002E5094">
            <w:pPr>
              <w:pStyle w:val="TAL"/>
            </w:pPr>
            <w:r>
              <w:t>AllowedValues:</w:t>
            </w:r>
          </w:p>
          <w:p w14:paraId="48D214A3" w14:textId="77777777" w:rsidR="002E5094" w:rsidRDefault="002E5094">
            <w:pPr>
              <w:pStyle w:val="TAL"/>
            </w:pPr>
            <w:r>
              <w:t>"IPV4": Only IPv4 addresses are reachable.</w:t>
            </w:r>
          </w:p>
          <w:p w14:paraId="3E6E8AC1" w14:textId="77777777" w:rsidR="002E5094" w:rsidRDefault="002E5094">
            <w:pPr>
              <w:pStyle w:val="TAL"/>
            </w:pPr>
            <w:r>
              <w:t>"IPV6": Only IPv6 addresses are reachable.</w:t>
            </w:r>
          </w:p>
          <w:p w14:paraId="31CDEA47" w14:textId="77777777" w:rsidR="002E5094" w:rsidRDefault="002E509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43A1694E" w14:textId="77777777" w:rsidR="002E5094" w:rsidRDefault="002E5094">
            <w:pPr>
              <w:pStyle w:val="TAL"/>
            </w:pPr>
            <w:r>
              <w:t>type: Enumeration</w:t>
            </w:r>
          </w:p>
          <w:p w14:paraId="2251A211" w14:textId="77777777" w:rsidR="002E5094" w:rsidRDefault="002E5094">
            <w:pPr>
              <w:pStyle w:val="TAL"/>
            </w:pPr>
            <w:r>
              <w:t>multiplicity: 0..1</w:t>
            </w:r>
          </w:p>
          <w:p w14:paraId="30C319A7" w14:textId="77777777" w:rsidR="002E5094" w:rsidRDefault="002E5094">
            <w:pPr>
              <w:pStyle w:val="TAL"/>
            </w:pPr>
            <w:r>
              <w:t>isOrdered: N/A</w:t>
            </w:r>
          </w:p>
          <w:p w14:paraId="47BBED57" w14:textId="77777777" w:rsidR="002E5094" w:rsidRDefault="002E5094">
            <w:pPr>
              <w:pStyle w:val="TAL"/>
            </w:pPr>
            <w:r>
              <w:t>isUnique: N/A</w:t>
            </w:r>
          </w:p>
          <w:p w14:paraId="0F8CFC00" w14:textId="77777777" w:rsidR="002E5094" w:rsidRDefault="002E5094">
            <w:pPr>
              <w:pStyle w:val="TAL"/>
            </w:pPr>
            <w:r>
              <w:t>defaultValue: None</w:t>
            </w:r>
          </w:p>
          <w:p w14:paraId="2EAC33DD" w14:textId="77777777" w:rsidR="002E5094" w:rsidRDefault="002E5094">
            <w:pPr>
              <w:keepLines/>
              <w:spacing w:after="0"/>
              <w:rPr>
                <w:rFonts w:ascii="Arial" w:hAnsi="Arial" w:cs="Arial"/>
                <w:sz w:val="18"/>
                <w:szCs w:val="18"/>
              </w:rPr>
            </w:pPr>
            <w:r>
              <w:t>isNullable: False</w:t>
            </w:r>
          </w:p>
        </w:tc>
      </w:tr>
      <w:tr w:rsidR="002E5094" w14:paraId="5AC00A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3589D" w14:textId="77777777" w:rsidR="002E5094" w:rsidRDefault="002E5094">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B7B398E" w14:textId="77777777" w:rsidR="002E5094" w:rsidRDefault="002E5094">
            <w:pPr>
              <w:pStyle w:val="TAL"/>
            </w:pPr>
            <w:r>
              <w:t>List of SCP capabilities supported by the SCP.</w:t>
            </w:r>
          </w:p>
          <w:p w14:paraId="215BD11B" w14:textId="77777777" w:rsidR="002E5094" w:rsidRDefault="002E509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A71CE73" w14:textId="77777777" w:rsidR="002E5094" w:rsidRDefault="002E5094">
            <w:pPr>
              <w:pStyle w:val="TAL"/>
            </w:pPr>
          </w:p>
          <w:p w14:paraId="5B0A0338" w14:textId="77777777" w:rsidR="002E5094" w:rsidRDefault="002E509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2A2A5556" w14:textId="77777777" w:rsidR="002E5094" w:rsidRDefault="002E5094">
            <w:pPr>
              <w:pStyle w:val="TAL"/>
            </w:pPr>
            <w:r>
              <w:t>type: Enumeration</w:t>
            </w:r>
          </w:p>
          <w:p w14:paraId="35187D7D" w14:textId="77777777" w:rsidR="002E5094" w:rsidRDefault="002E5094">
            <w:pPr>
              <w:pStyle w:val="TAL"/>
            </w:pPr>
            <w:r>
              <w:t>multiplicity: 0..*</w:t>
            </w:r>
          </w:p>
          <w:p w14:paraId="0792F590" w14:textId="77777777" w:rsidR="002E5094" w:rsidRDefault="002E5094">
            <w:pPr>
              <w:pStyle w:val="TAL"/>
            </w:pPr>
            <w:r>
              <w:t>isOrdered: False</w:t>
            </w:r>
          </w:p>
          <w:p w14:paraId="2BE33DED" w14:textId="77777777" w:rsidR="002E5094" w:rsidRDefault="002E5094">
            <w:pPr>
              <w:pStyle w:val="TAL"/>
            </w:pPr>
            <w:r>
              <w:t>isUnique: True</w:t>
            </w:r>
          </w:p>
          <w:p w14:paraId="47CB71CF" w14:textId="77777777" w:rsidR="002E5094" w:rsidRDefault="002E5094">
            <w:pPr>
              <w:pStyle w:val="TAL"/>
            </w:pPr>
            <w:r>
              <w:t>defaultValue: None</w:t>
            </w:r>
          </w:p>
          <w:p w14:paraId="62D9DB54" w14:textId="77777777" w:rsidR="002E5094" w:rsidRDefault="002E5094">
            <w:pPr>
              <w:keepLines/>
              <w:spacing w:after="0"/>
              <w:rPr>
                <w:rFonts w:ascii="Arial" w:hAnsi="Arial" w:cs="Arial"/>
                <w:sz w:val="18"/>
                <w:szCs w:val="18"/>
              </w:rPr>
            </w:pPr>
            <w:r>
              <w:t>isNullable: False</w:t>
            </w:r>
          </w:p>
        </w:tc>
      </w:tr>
      <w:tr w:rsidR="002E5094" w14:paraId="228A29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52051C" w14:textId="77777777" w:rsidR="002E5094" w:rsidRDefault="002E509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99ACA95" w14:textId="77777777" w:rsidR="002E5094" w:rsidRDefault="002E509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325A6D94" w14:textId="77777777" w:rsidR="002E5094" w:rsidRDefault="002E5094">
            <w:pPr>
              <w:pStyle w:val="TAL"/>
            </w:pPr>
          </w:p>
          <w:p w14:paraId="522A8A20" w14:textId="77777777" w:rsidR="002E5094" w:rsidRDefault="002E5094">
            <w:pPr>
              <w:pStyle w:val="TAL"/>
            </w:pPr>
            <w:r>
              <w:t>allowedValues: N/A</w:t>
            </w:r>
          </w:p>
          <w:p w14:paraId="4501D2C7"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1FFFE5F" w14:textId="77777777" w:rsidR="002E5094" w:rsidRDefault="002E5094">
            <w:pPr>
              <w:pStyle w:val="TAL"/>
            </w:pPr>
            <w:r>
              <w:t>type: String</w:t>
            </w:r>
          </w:p>
          <w:p w14:paraId="04CE79CD" w14:textId="77777777" w:rsidR="002E5094" w:rsidRDefault="002E5094">
            <w:pPr>
              <w:pStyle w:val="TAL"/>
            </w:pPr>
            <w:r>
              <w:t>multiplicity: 0..1</w:t>
            </w:r>
          </w:p>
          <w:p w14:paraId="0023678C" w14:textId="77777777" w:rsidR="002E5094" w:rsidRDefault="002E5094">
            <w:pPr>
              <w:pStyle w:val="TAL"/>
            </w:pPr>
            <w:r>
              <w:t>isOrdered: False</w:t>
            </w:r>
          </w:p>
          <w:p w14:paraId="69481091" w14:textId="77777777" w:rsidR="002E5094" w:rsidRDefault="002E5094">
            <w:pPr>
              <w:pStyle w:val="TAL"/>
            </w:pPr>
            <w:r>
              <w:t>isUnique: True</w:t>
            </w:r>
          </w:p>
          <w:p w14:paraId="0CB0790D" w14:textId="77777777" w:rsidR="002E5094" w:rsidRDefault="002E5094">
            <w:pPr>
              <w:pStyle w:val="TAL"/>
            </w:pPr>
            <w:r>
              <w:t>defaultValue: None</w:t>
            </w:r>
          </w:p>
          <w:p w14:paraId="69209893" w14:textId="77777777" w:rsidR="002E5094" w:rsidRDefault="002E5094">
            <w:pPr>
              <w:keepLines/>
              <w:spacing w:after="0"/>
              <w:rPr>
                <w:rFonts w:ascii="Arial" w:hAnsi="Arial" w:cs="Arial"/>
                <w:sz w:val="18"/>
                <w:szCs w:val="18"/>
              </w:rPr>
            </w:pPr>
            <w:r>
              <w:t>isNullable: False</w:t>
            </w:r>
          </w:p>
        </w:tc>
      </w:tr>
      <w:tr w:rsidR="002E5094" w14:paraId="3FE0EDD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F94BF" w14:textId="77777777" w:rsidR="002E5094" w:rsidRDefault="002E509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8AA2480" w14:textId="77777777" w:rsidR="002E5094" w:rsidRDefault="002E5094">
            <w:pPr>
              <w:pStyle w:val="TAL"/>
              <w:rPr>
                <w:rFonts w:cs="Arial"/>
                <w:szCs w:val="18"/>
              </w:rPr>
            </w:pPr>
            <w:r>
              <w:rPr>
                <w:rFonts w:cs="Arial"/>
                <w:szCs w:val="18"/>
              </w:rPr>
              <w:t>It represents specific data for the NWDAF.</w:t>
            </w:r>
          </w:p>
          <w:p w14:paraId="7247166B" w14:textId="77777777" w:rsidR="002E5094" w:rsidRDefault="002E5094">
            <w:pPr>
              <w:pStyle w:val="TAL"/>
              <w:rPr>
                <w:rFonts w:cs="Arial"/>
                <w:szCs w:val="18"/>
              </w:rPr>
            </w:pPr>
          </w:p>
          <w:p w14:paraId="2C33F17F" w14:textId="77777777" w:rsidR="002E5094" w:rsidRDefault="002E5094">
            <w:pPr>
              <w:pStyle w:val="TAL"/>
              <w:rPr>
                <w:rFonts w:cs="Arial"/>
                <w:szCs w:val="18"/>
              </w:rPr>
            </w:pPr>
            <w:r>
              <w:rPr>
                <w:rFonts w:cs="Arial"/>
                <w:szCs w:val="18"/>
              </w:rPr>
              <w:t>allowedValues: N/A</w:t>
            </w:r>
          </w:p>
          <w:p w14:paraId="5FC45AE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ADFE128" w14:textId="77777777" w:rsidR="002E5094" w:rsidRDefault="002E5094">
            <w:pPr>
              <w:keepLines/>
              <w:spacing w:after="0"/>
              <w:rPr>
                <w:rFonts w:ascii="Arial" w:hAnsi="Arial" w:cs="Arial"/>
                <w:sz w:val="18"/>
                <w:szCs w:val="18"/>
              </w:rPr>
            </w:pPr>
            <w:r>
              <w:rPr>
                <w:rFonts w:ascii="Arial" w:hAnsi="Arial" w:cs="Arial"/>
                <w:sz w:val="18"/>
                <w:szCs w:val="18"/>
              </w:rPr>
              <w:t>type: NwdafInfo</w:t>
            </w:r>
          </w:p>
          <w:p w14:paraId="49CD667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E0C0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3807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4943F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655D544"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45E3668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BDDF9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0E556" w14:textId="77777777" w:rsidR="002E5094" w:rsidRDefault="002E509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A3AEFBB" w14:textId="77777777" w:rsidR="002E5094" w:rsidRDefault="002E5094">
            <w:pPr>
              <w:pStyle w:val="TAL"/>
              <w:rPr>
                <w:rFonts w:cs="Arial"/>
                <w:szCs w:val="18"/>
              </w:rPr>
            </w:pPr>
            <w:r>
              <w:rPr>
                <w:rFonts w:cs="Arial"/>
                <w:szCs w:val="18"/>
              </w:rPr>
              <w:t>It represents the EventId(s) supported by the Nnwdaf_AnalyticsInfo service, if none are provided the NWDAF can serve any eventId. (see clause TS 29.520)</w:t>
            </w:r>
          </w:p>
          <w:p w14:paraId="320BAA75" w14:textId="77777777" w:rsidR="002E5094" w:rsidRDefault="002E5094">
            <w:pPr>
              <w:pStyle w:val="TAL"/>
              <w:rPr>
                <w:rFonts w:cs="Arial"/>
                <w:szCs w:val="18"/>
              </w:rPr>
            </w:pPr>
          </w:p>
          <w:p w14:paraId="049715F6" w14:textId="77777777" w:rsidR="002E5094" w:rsidRDefault="002E5094">
            <w:pPr>
              <w:pStyle w:val="TAL"/>
              <w:rPr>
                <w:rFonts w:cs="Arial"/>
                <w:szCs w:val="18"/>
              </w:rPr>
            </w:pPr>
          </w:p>
          <w:p w14:paraId="33322E79" w14:textId="77777777" w:rsidR="002E5094" w:rsidRDefault="002E5094">
            <w:pPr>
              <w:pStyle w:val="TAL"/>
              <w:rPr>
                <w:rFonts w:cs="Arial"/>
                <w:szCs w:val="18"/>
              </w:rPr>
            </w:pPr>
            <w:r>
              <w:rPr>
                <w:rFonts w:cs="Arial"/>
                <w:szCs w:val="18"/>
              </w:rPr>
              <w:t>allowedValues: N/A</w:t>
            </w:r>
          </w:p>
          <w:p w14:paraId="272DA2F6"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CD18A6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DB6DBB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B170C6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E44F7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6CB9F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CAE8695"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2E6DF85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C08C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31F28" w14:textId="77777777" w:rsidR="002E5094" w:rsidRDefault="002E509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18F044A" w14:textId="77777777" w:rsidR="002E5094" w:rsidRDefault="002E5094">
            <w:pPr>
              <w:pStyle w:val="TAL"/>
              <w:rPr>
                <w:rFonts w:cs="Arial"/>
                <w:szCs w:val="18"/>
              </w:rPr>
            </w:pPr>
            <w:r>
              <w:rPr>
                <w:rFonts w:cs="Arial"/>
                <w:szCs w:val="18"/>
              </w:rPr>
              <w:t>This attribute indicates the capability of the NWDAF.</w:t>
            </w:r>
          </w:p>
          <w:p w14:paraId="46A48504" w14:textId="77777777" w:rsidR="002E5094" w:rsidRDefault="002E5094">
            <w:pPr>
              <w:pStyle w:val="TAL"/>
              <w:rPr>
                <w:rFonts w:cs="Arial"/>
                <w:szCs w:val="18"/>
              </w:rPr>
            </w:pPr>
            <w:r>
              <w:rPr>
                <w:rFonts w:cs="Arial"/>
                <w:szCs w:val="18"/>
              </w:rPr>
              <w:t>If not present, the NWDAF shall be regarded with no capability.</w:t>
            </w:r>
          </w:p>
          <w:p w14:paraId="308FC724" w14:textId="77777777" w:rsidR="002E5094" w:rsidRDefault="002E5094">
            <w:pPr>
              <w:pStyle w:val="TAL"/>
              <w:rPr>
                <w:rFonts w:cs="Arial"/>
                <w:szCs w:val="18"/>
              </w:rPr>
            </w:pPr>
          </w:p>
          <w:p w14:paraId="16D77E02" w14:textId="77777777" w:rsidR="002E5094" w:rsidRDefault="002E5094">
            <w:pPr>
              <w:pStyle w:val="TAL"/>
              <w:rPr>
                <w:rFonts w:cs="Arial"/>
                <w:szCs w:val="18"/>
              </w:rPr>
            </w:pPr>
          </w:p>
          <w:p w14:paraId="6409C29B" w14:textId="77777777" w:rsidR="002E5094" w:rsidRDefault="002E5094">
            <w:pPr>
              <w:pStyle w:val="TAL"/>
              <w:rPr>
                <w:rFonts w:cs="Arial"/>
                <w:szCs w:val="18"/>
              </w:rPr>
            </w:pPr>
            <w:r>
              <w:rPr>
                <w:rFonts w:cs="Arial"/>
                <w:szCs w:val="18"/>
              </w:rPr>
              <w:t>allowedValues: N/A</w:t>
            </w:r>
          </w:p>
          <w:p w14:paraId="657B90C5"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06DB4F3" w14:textId="77777777" w:rsidR="002E5094" w:rsidRDefault="002E5094">
            <w:pPr>
              <w:keepLines/>
              <w:spacing w:after="0"/>
              <w:rPr>
                <w:rFonts w:ascii="Arial" w:hAnsi="Arial" w:cs="Arial"/>
                <w:sz w:val="18"/>
                <w:szCs w:val="18"/>
              </w:rPr>
            </w:pPr>
            <w:r>
              <w:rPr>
                <w:rFonts w:ascii="Arial" w:hAnsi="Arial" w:cs="Arial"/>
                <w:sz w:val="18"/>
                <w:szCs w:val="18"/>
              </w:rPr>
              <w:t>type: NwdafCapability</w:t>
            </w:r>
          </w:p>
          <w:p w14:paraId="1BC3B0E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D65A97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02217A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6F19BE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DF70F5D"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3A15433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D2633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DA8CBF" w14:textId="77777777" w:rsidR="002E5094" w:rsidRDefault="002E5094">
            <w:pPr>
              <w:pStyle w:val="TAL"/>
              <w:keepNext w:val="0"/>
              <w:rPr>
                <w:rFonts w:ascii="Courier New" w:hAnsi="Courier New"/>
              </w:rPr>
            </w:pPr>
            <w:r>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8566676" w14:textId="77777777" w:rsidR="002E5094" w:rsidRDefault="002E5094">
            <w:pPr>
              <w:pStyle w:val="TAL"/>
              <w:rPr>
                <w:rFonts w:cs="Arial"/>
                <w:szCs w:val="18"/>
              </w:rPr>
            </w:pPr>
            <w:r>
              <w:rPr>
                <w:rFonts w:cs="Arial"/>
                <w:szCs w:val="18"/>
              </w:rPr>
              <w:t xml:space="preserve">It represents the supported Analytics Delay related to the eventIds and nwdafEvents. </w:t>
            </w:r>
          </w:p>
          <w:p w14:paraId="45A585FF" w14:textId="77777777" w:rsidR="002E5094" w:rsidRDefault="002E5094">
            <w:pPr>
              <w:pStyle w:val="TAL"/>
              <w:rPr>
                <w:rFonts w:cs="Arial"/>
                <w:szCs w:val="18"/>
              </w:rPr>
            </w:pPr>
            <w:r>
              <w:rPr>
                <w:rFonts w:cs="Arial"/>
                <w:szCs w:val="18"/>
              </w:rPr>
              <w:t>It is an unsigned integer identifying a period of time in units of seconds.(see clause 5.2.2 TS 29.571 [61]).</w:t>
            </w:r>
          </w:p>
          <w:p w14:paraId="7A126C43" w14:textId="77777777" w:rsidR="002E5094" w:rsidRDefault="002E5094">
            <w:pPr>
              <w:pStyle w:val="TAL"/>
              <w:rPr>
                <w:rFonts w:cs="Arial"/>
                <w:szCs w:val="18"/>
              </w:rPr>
            </w:pPr>
          </w:p>
          <w:p w14:paraId="2FD0445F" w14:textId="77777777" w:rsidR="002E5094" w:rsidRDefault="002E5094">
            <w:pPr>
              <w:pStyle w:val="TAL"/>
              <w:rPr>
                <w:rFonts w:cs="Arial"/>
                <w:szCs w:val="18"/>
              </w:rPr>
            </w:pPr>
            <w:r>
              <w:rPr>
                <w:rFonts w:cs="Arial"/>
                <w:szCs w:val="18"/>
              </w:rPr>
              <w:t>allowedValues: N/A</w:t>
            </w:r>
          </w:p>
          <w:p w14:paraId="63DBB811"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F314FE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21D3F23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000DF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C24520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86B070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FA158E"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711992E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8967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896EC7" w14:textId="77777777" w:rsidR="002E5094" w:rsidRDefault="002E5094">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C6B8F40" w14:textId="77777777" w:rsidR="002E5094" w:rsidRDefault="002E509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563649E" w14:textId="77777777" w:rsidR="002E5094" w:rsidRDefault="002E5094">
            <w:pPr>
              <w:pStyle w:val="TAL"/>
              <w:rPr>
                <w:rFonts w:cs="Arial"/>
                <w:szCs w:val="18"/>
              </w:rPr>
            </w:pPr>
          </w:p>
          <w:p w14:paraId="7117B71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9032B"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615B59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8842A1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14E56A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55EBF9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EE836C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68853D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53733B" w14:textId="77777777" w:rsidR="002E5094" w:rsidRDefault="002E5094">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B789C4F" w14:textId="77777777" w:rsidR="002E5094" w:rsidRDefault="002E5094">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5D1188E5" w14:textId="77777777" w:rsidR="002E5094" w:rsidRDefault="002E5094">
            <w:pPr>
              <w:pStyle w:val="TAL"/>
              <w:rPr>
                <w:rFonts w:cs="Arial"/>
                <w:szCs w:val="18"/>
              </w:rPr>
            </w:pPr>
          </w:p>
          <w:p w14:paraId="04BD9F5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5D65E"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44DBC3A"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3ABC1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94E689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01039F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98C4D8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638BD2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47634" w14:textId="77777777" w:rsidR="002E5094" w:rsidRDefault="002E509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379DB4" w14:textId="77777777" w:rsidR="002E5094" w:rsidRDefault="002E5094">
            <w:pPr>
              <w:pStyle w:val="TAL"/>
              <w:rPr>
                <w:rFonts w:cs="Arial"/>
                <w:szCs w:val="18"/>
              </w:rPr>
            </w:pPr>
            <w:r>
              <w:rPr>
                <w:rFonts w:cs="Arial"/>
                <w:szCs w:val="18"/>
              </w:rPr>
              <w:t>It represents ML Analytics Filter information supported by the Nnwdaf_MLModelProvision service.</w:t>
            </w:r>
          </w:p>
          <w:p w14:paraId="2DA9E30D" w14:textId="77777777" w:rsidR="002E5094" w:rsidRDefault="002E5094">
            <w:pPr>
              <w:pStyle w:val="TAL"/>
              <w:rPr>
                <w:rFonts w:cs="Arial"/>
                <w:szCs w:val="18"/>
              </w:rPr>
            </w:pPr>
          </w:p>
          <w:p w14:paraId="6978295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D6AA40" w14:textId="77777777" w:rsidR="002E5094" w:rsidRDefault="002E5094">
            <w:pPr>
              <w:keepLines/>
              <w:spacing w:after="0"/>
              <w:rPr>
                <w:rFonts w:ascii="Arial" w:hAnsi="Arial" w:cs="Arial"/>
                <w:sz w:val="18"/>
                <w:szCs w:val="18"/>
              </w:rPr>
            </w:pPr>
            <w:r>
              <w:rPr>
                <w:rFonts w:ascii="Arial" w:hAnsi="Arial" w:cs="Arial"/>
                <w:sz w:val="18"/>
                <w:szCs w:val="18"/>
              </w:rPr>
              <w:t>type: MlAnalyticsInfo</w:t>
            </w:r>
          </w:p>
          <w:p w14:paraId="634E233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A9667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8CBF41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360C81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E7EB4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2630B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C94BF" w14:textId="77777777" w:rsidR="002E5094" w:rsidRDefault="002E509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2A34399" w14:textId="77777777" w:rsidR="002E5094" w:rsidRDefault="002E5094">
            <w:pPr>
              <w:pStyle w:val="TAL"/>
              <w:rPr>
                <w:rFonts w:cs="Arial"/>
                <w:szCs w:val="18"/>
              </w:rPr>
            </w:pPr>
            <w:r>
              <w:rPr>
                <w:rFonts w:cs="Arial"/>
                <w:szCs w:val="18"/>
              </w:rPr>
              <w:t>It indicates whether the NWDAF supports analytics aggregation:</w:t>
            </w:r>
          </w:p>
          <w:p w14:paraId="3C6500C0" w14:textId="77777777" w:rsidR="002E5094" w:rsidRDefault="002E5094">
            <w:pPr>
              <w:pStyle w:val="TAL"/>
              <w:rPr>
                <w:rFonts w:cs="Arial"/>
                <w:szCs w:val="18"/>
              </w:rPr>
            </w:pPr>
          </w:p>
          <w:p w14:paraId="09DA9A1F" w14:textId="77777777" w:rsidR="002E5094" w:rsidRDefault="002E5094">
            <w:pPr>
              <w:pStyle w:val="TAL"/>
              <w:rPr>
                <w:rFonts w:cs="Arial"/>
                <w:szCs w:val="18"/>
              </w:rPr>
            </w:pPr>
            <w:r>
              <w:rPr>
                <w:rFonts w:cs="Arial"/>
                <w:szCs w:val="18"/>
              </w:rPr>
              <w:t>- true: analytics aggregation capability is supported by the NWDAF</w:t>
            </w:r>
          </w:p>
          <w:p w14:paraId="22575EF8" w14:textId="77777777" w:rsidR="002E5094" w:rsidRDefault="002E5094">
            <w:pPr>
              <w:pStyle w:val="TAL"/>
              <w:rPr>
                <w:rFonts w:cs="Arial"/>
                <w:szCs w:val="18"/>
              </w:rPr>
            </w:pPr>
            <w:r>
              <w:rPr>
                <w:rFonts w:cs="Arial"/>
                <w:szCs w:val="18"/>
              </w:rPr>
              <w:t>- false (default): analytics aggregation capability is not supported by the NWDAF.</w:t>
            </w:r>
          </w:p>
          <w:p w14:paraId="0CE3236B"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0D272C0"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488F00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46D83A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85F8E3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DFCA8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86A8168"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78F321C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84771E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B97F67" w14:textId="77777777" w:rsidR="002E5094" w:rsidRDefault="002E509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597E78" w14:textId="77777777" w:rsidR="002E5094" w:rsidRDefault="002E5094">
            <w:pPr>
              <w:pStyle w:val="TAL"/>
              <w:rPr>
                <w:rFonts w:cs="Arial"/>
                <w:szCs w:val="18"/>
              </w:rPr>
            </w:pPr>
            <w:r>
              <w:rPr>
                <w:rFonts w:cs="Arial"/>
                <w:szCs w:val="18"/>
              </w:rPr>
              <w:t>It indicate whether the NWDAF supports analytics metadata provisioning:</w:t>
            </w:r>
          </w:p>
          <w:p w14:paraId="1B55723A" w14:textId="77777777" w:rsidR="002E5094" w:rsidRDefault="002E5094">
            <w:pPr>
              <w:pStyle w:val="TAL"/>
              <w:rPr>
                <w:rFonts w:cs="Arial"/>
                <w:szCs w:val="18"/>
              </w:rPr>
            </w:pPr>
          </w:p>
          <w:p w14:paraId="380BCA20" w14:textId="77777777" w:rsidR="002E5094" w:rsidRDefault="002E5094">
            <w:pPr>
              <w:pStyle w:val="TAL"/>
              <w:rPr>
                <w:rFonts w:cs="Arial"/>
                <w:szCs w:val="18"/>
              </w:rPr>
            </w:pPr>
            <w:r>
              <w:rPr>
                <w:rFonts w:cs="Arial"/>
                <w:szCs w:val="18"/>
              </w:rPr>
              <w:t>- true: analytics metadata provisioning capability is supported by the NWDAF</w:t>
            </w:r>
          </w:p>
          <w:p w14:paraId="37560A2A" w14:textId="77777777" w:rsidR="002E5094" w:rsidRDefault="002E5094">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7AD0AD3E"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3293285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280A0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B92710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C0614B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54C8A2" w14:textId="77777777" w:rsidR="002E5094" w:rsidRDefault="002E5094">
            <w:pPr>
              <w:keepLines/>
              <w:spacing w:after="0"/>
              <w:rPr>
                <w:rFonts w:ascii="Arial" w:hAnsi="Arial" w:cs="Arial"/>
                <w:sz w:val="18"/>
                <w:szCs w:val="18"/>
              </w:rPr>
            </w:pPr>
            <w:r>
              <w:rPr>
                <w:rFonts w:ascii="Arial" w:hAnsi="Arial" w:cs="Arial"/>
                <w:sz w:val="18"/>
                <w:szCs w:val="18"/>
              </w:rPr>
              <w:t>allowedValues: N/A</w:t>
            </w:r>
          </w:p>
          <w:p w14:paraId="4FA1AB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9C05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93170" w14:textId="77777777" w:rsidR="002E5094" w:rsidRDefault="002E509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1A67F6" w14:textId="77777777" w:rsidR="002E5094" w:rsidRDefault="002E5094">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130CC6" w14:textId="77777777" w:rsidR="002E5094" w:rsidRDefault="002E5094">
            <w:pPr>
              <w:pStyle w:val="TAL"/>
              <w:rPr>
                <w:rFonts w:cs="Arial"/>
                <w:szCs w:val="18"/>
              </w:rPr>
            </w:pPr>
          </w:p>
          <w:p w14:paraId="0DDE01EB" w14:textId="77777777" w:rsidR="002E5094" w:rsidRDefault="002E5094">
            <w:pPr>
              <w:pStyle w:val="TAL"/>
              <w:rPr>
                <w:rFonts w:cs="Arial"/>
                <w:szCs w:val="18"/>
              </w:rPr>
            </w:pPr>
            <w:r>
              <w:rPr>
                <w:rFonts w:cs="Arial"/>
                <w:szCs w:val="18"/>
              </w:rPr>
              <w:t>Analytics Id(s) supported by the Nnwdaf_MLModelProvision service, if none are provided the NWDAF can serve any mlAnalyticsId.</w:t>
            </w:r>
          </w:p>
          <w:p w14:paraId="18FC3CC3" w14:textId="77777777" w:rsidR="002E5094" w:rsidRDefault="002E5094">
            <w:pPr>
              <w:pStyle w:val="TAL"/>
              <w:rPr>
                <w:rFonts w:cs="Arial"/>
                <w:szCs w:val="18"/>
              </w:rPr>
            </w:pPr>
          </w:p>
          <w:p w14:paraId="1FB3B4A5" w14:textId="77777777" w:rsidR="002E5094" w:rsidRDefault="002E5094">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4C25F36F" w14:textId="77777777" w:rsidR="002E5094" w:rsidRDefault="002E5094">
            <w:pPr>
              <w:keepLines/>
              <w:spacing w:after="0"/>
              <w:rPr>
                <w:rFonts w:ascii="Arial" w:hAnsi="Arial" w:cs="Arial"/>
                <w:sz w:val="18"/>
                <w:szCs w:val="18"/>
              </w:rPr>
            </w:pPr>
            <w:r>
              <w:rPr>
                <w:rFonts w:ascii="Arial" w:hAnsi="Arial" w:cs="Arial"/>
                <w:sz w:val="18"/>
                <w:szCs w:val="18"/>
              </w:rPr>
              <w:t>type: NwdafEvent</w:t>
            </w:r>
          </w:p>
          <w:p w14:paraId="66F8CCD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1D6C33E" w14:textId="77777777" w:rsidR="002E5094" w:rsidRDefault="002E5094">
            <w:pPr>
              <w:keepLines/>
              <w:spacing w:after="0"/>
              <w:rPr>
                <w:rFonts w:ascii="Arial" w:hAnsi="Arial" w:cs="Arial"/>
                <w:sz w:val="18"/>
                <w:szCs w:val="18"/>
              </w:rPr>
            </w:pPr>
            <w:r>
              <w:rPr>
                <w:rFonts w:ascii="Arial" w:hAnsi="Arial" w:cs="Arial"/>
                <w:sz w:val="18"/>
                <w:szCs w:val="18"/>
              </w:rPr>
              <w:t>isOrdered: True</w:t>
            </w:r>
          </w:p>
          <w:p w14:paraId="570D26B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E9445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943D05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5BDBAB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FABAE" w14:textId="77777777" w:rsidR="002E5094" w:rsidRDefault="002E509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FB9F7AB" w14:textId="77777777" w:rsidR="002E5094" w:rsidRDefault="002E5094">
            <w:pPr>
              <w:pStyle w:val="TAL"/>
              <w:rPr>
                <w:rFonts w:cs="Arial"/>
                <w:szCs w:val="18"/>
              </w:rPr>
            </w:pPr>
            <w:r>
              <w:rPr>
                <w:rFonts w:cs="Arial"/>
                <w:szCs w:val="18"/>
              </w:rPr>
              <w:t>This attribute represents area of Interest of the ML model, if none are provided the ML model for the analytics can apply to any TAIs.</w:t>
            </w:r>
          </w:p>
          <w:p w14:paraId="5C5F4392" w14:textId="77777777" w:rsidR="002E5094" w:rsidRDefault="002E5094">
            <w:pPr>
              <w:pStyle w:val="TAL"/>
              <w:rPr>
                <w:rFonts w:cs="Arial"/>
                <w:szCs w:val="18"/>
              </w:rPr>
            </w:pPr>
          </w:p>
          <w:p w14:paraId="4DB019D2" w14:textId="77777777" w:rsidR="002E5094" w:rsidRDefault="002E5094">
            <w:pPr>
              <w:pStyle w:val="TAL"/>
              <w:rPr>
                <w:rFonts w:cs="Arial"/>
                <w:szCs w:val="18"/>
              </w:rPr>
            </w:pPr>
            <w:r>
              <w:rPr>
                <w:rFonts w:cs="Arial"/>
                <w:szCs w:val="18"/>
              </w:rPr>
              <w:t>If present, it represents the list of TAIs, it may contain one or more non-3GPP access TAIs.</w:t>
            </w:r>
          </w:p>
          <w:p w14:paraId="77DB68B3" w14:textId="77777777" w:rsidR="002E5094" w:rsidRDefault="002E5094">
            <w:pPr>
              <w:pStyle w:val="TAL"/>
              <w:rPr>
                <w:rFonts w:cs="Arial"/>
                <w:szCs w:val="18"/>
              </w:rPr>
            </w:pPr>
          </w:p>
          <w:p w14:paraId="374C8BF2" w14:textId="77777777" w:rsidR="002E5094" w:rsidRDefault="002E5094">
            <w:pPr>
              <w:pStyle w:val="TAL"/>
              <w:rPr>
                <w:rFonts w:cs="Arial"/>
                <w:szCs w:val="18"/>
              </w:rPr>
            </w:pPr>
            <w:r>
              <w:rPr>
                <w:rFonts w:cs="Arial"/>
                <w:szCs w:val="18"/>
              </w:rPr>
              <w:t>allowedValues: N/A</w:t>
            </w:r>
          </w:p>
          <w:p w14:paraId="0EA19291"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807B5F" w14:textId="77777777" w:rsidR="002E5094" w:rsidRDefault="002E5094">
            <w:pPr>
              <w:keepLines/>
              <w:spacing w:after="0"/>
              <w:rPr>
                <w:rFonts w:ascii="Arial" w:hAnsi="Arial" w:cs="Arial"/>
                <w:sz w:val="18"/>
                <w:szCs w:val="18"/>
              </w:rPr>
            </w:pPr>
            <w:r>
              <w:rPr>
                <w:rFonts w:ascii="Arial" w:hAnsi="Arial" w:cs="Arial"/>
                <w:sz w:val="18"/>
                <w:szCs w:val="18"/>
              </w:rPr>
              <w:t>type: Tai</w:t>
            </w:r>
          </w:p>
          <w:p w14:paraId="4709DC47"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05477C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84851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DF2446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37121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AFAB9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B01D4C" w14:textId="77777777" w:rsidR="002E5094" w:rsidRDefault="002E5094">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hideMark/>
          </w:tcPr>
          <w:p w14:paraId="0160D643" w14:textId="77777777" w:rsidR="002E5094" w:rsidRDefault="002E5094">
            <w:r>
              <w:t>This attribute represents the i</w:t>
            </w:r>
            <w:r>
              <w:rPr>
                <w:rFonts w:cs="Arial"/>
                <w:szCs w:val="18"/>
              </w:rPr>
              <w:t>nformation of an NSACF NF Instance.</w:t>
            </w:r>
            <w:r>
              <w:t xml:space="preserve"> (see TS 29.510 [23]). </w:t>
            </w:r>
          </w:p>
          <w:p w14:paraId="7B08802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298B1A" w14:textId="77777777" w:rsidR="002E5094" w:rsidRDefault="002E5094">
            <w:pPr>
              <w:keepLines/>
              <w:spacing w:after="0"/>
              <w:rPr>
                <w:rFonts w:ascii="Arial" w:hAnsi="Arial" w:cs="Arial"/>
                <w:sz w:val="18"/>
                <w:szCs w:val="18"/>
              </w:rPr>
            </w:pPr>
            <w:r>
              <w:rPr>
                <w:rFonts w:ascii="Arial" w:hAnsi="Arial" w:cs="Arial"/>
                <w:sz w:val="18"/>
                <w:szCs w:val="18"/>
              </w:rPr>
              <w:t>type: NsacfInfo</w:t>
            </w:r>
          </w:p>
          <w:p w14:paraId="24CA1A2C"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85AC6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D7EF9E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45795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34DE74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326C6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5F321" w14:textId="77777777" w:rsidR="002E5094" w:rsidRDefault="002E5094">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5D12D4" w14:textId="77777777" w:rsidR="002E5094" w:rsidRDefault="002E5094">
            <w:pPr>
              <w:pStyle w:val="TAL"/>
              <w:rPr>
                <w:rFonts w:cs="Arial"/>
                <w:szCs w:val="18"/>
                <w:lang w:eastAsia="zh-CN"/>
              </w:rPr>
            </w:pPr>
            <w:r>
              <w:rPr>
                <w:rFonts w:cs="Arial"/>
                <w:szCs w:val="18"/>
              </w:rPr>
              <w:t xml:space="preserve">It represents </w:t>
            </w:r>
            <w:r>
              <w:rPr>
                <w:rFonts w:cs="Arial"/>
                <w:szCs w:val="18"/>
                <w:lang w:eastAsia="zh-CN"/>
              </w:rPr>
              <w:t>NSACF service capability.</w:t>
            </w:r>
          </w:p>
          <w:p w14:paraId="1DA820B1" w14:textId="77777777" w:rsidR="002E5094" w:rsidRDefault="002E5094">
            <w:pPr>
              <w:pStyle w:val="TAL"/>
              <w:rPr>
                <w:rFonts w:cs="Arial"/>
                <w:szCs w:val="18"/>
                <w:lang w:eastAsia="zh-CN"/>
              </w:rPr>
            </w:pPr>
          </w:p>
          <w:p w14:paraId="55FAD953" w14:textId="77777777" w:rsidR="002E5094" w:rsidRDefault="002E5094">
            <w:pPr>
              <w:pStyle w:val="TAL"/>
              <w:rPr>
                <w:rFonts w:cs="Arial"/>
                <w:szCs w:val="18"/>
                <w:lang w:eastAsia="zh-CN"/>
              </w:rPr>
            </w:pPr>
          </w:p>
          <w:p w14:paraId="137039BE" w14:textId="77777777" w:rsidR="002E5094" w:rsidRDefault="002E5094">
            <w:pPr>
              <w:pStyle w:val="TAL"/>
              <w:rPr>
                <w:rFonts w:cs="Arial"/>
                <w:szCs w:val="18"/>
                <w:lang w:eastAsia="zh-CN"/>
              </w:rPr>
            </w:pPr>
          </w:p>
          <w:p w14:paraId="5363F9C6" w14:textId="77777777" w:rsidR="002E5094" w:rsidRDefault="002E5094">
            <w:pPr>
              <w:pStyle w:val="TAL"/>
              <w:rPr>
                <w:rFonts w:cs="Arial"/>
                <w:szCs w:val="18"/>
              </w:rPr>
            </w:pPr>
          </w:p>
          <w:p w14:paraId="3D72134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A1EF3" w14:textId="77777777" w:rsidR="002E5094" w:rsidRDefault="002E5094">
            <w:pPr>
              <w:keepLines/>
              <w:spacing w:after="0"/>
              <w:rPr>
                <w:rFonts w:ascii="Arial" w:hAnsi="Arial" w:cs="Arial"/>
                <w:sz w:val="18"/>
                <w:szCs w:val="18"/>
              </w:rPr>
            </w:pPr>
            <w:r>
              <w:rPr>
                <w:rFonts w:ascii="Arial" w:hAnsi="Arial" w:cs="Arial"/>
                <w:sz w:val="18"/>
                <w:szCs w:val="18"/>
              </w:rPr>
              <w:t>type: NsacfCapability</w:t>
            </w:r>
          </w:p>
          <w:p w14:paraId="086224C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82A7BC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0DA663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58F3FC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38F07F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118B9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763A35" w14:textId="77777777" w:rsidR="002E5094" w:rsidRDefault="002E509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A3EE53" w14:textId="77777777" w:rsidR="002E5094" w:rsidRDefault="002E5094">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BFAD5A6" w14:textId="77777777" w:rsidR="002E5094" w:rsidRDefault="002E5094">
            <w:pPr>
              <w:pStyle w:val="TAL"/>
              <w:rPr>
                <w:rFonts w:cs="Arial"/>
                <w:szCs w:val="18"/>
              </w:rPr>
            </w:pPr>
          </w:p>
          <w:p w14:paraId="30E2FF92" w14:textId="77777777" w:rsidR="002E5094" w:rsidRDefault="002E5094">
            <w:pPr>
              <w:pStyle w:val="TAL"/>
              <w:rPr>
                <w:rFonts w:cs="Arial"/>
                <w:szCs w:val="18"/>
              </w:rPr>
            </w:pPr>
          </w:p>
          <w:p w14:paraId="0F735BB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91F629" w14:textId="77777777" w:rsidR="002E5094" w:rsidRDefault="002E5094">
            <w:pPr>
              <w:keepLines/>
              <w:spacing w:after="0"/>
              <w:rPr>
                <w:rFonts w:ascii="Arial" w:hAnsi="Arial" w:cs="Arial"/>
                <w:sz w:val="18"/>
                <w:szCs w:val="18"/>
              </w:rPr>
            </w:pPr>
            <w:r>
              <w:rPr>
                <w:rFonts w:ascii="Arial" w:hAnsi="Arial" w:cs="Arial"/>
                <w:sz w:val="18"/>
                <w:szCs w:val="18"/>
              </w:rPr>
              <w:t>type: Tai</w:t>
            </w:r>
          </w:p>
          <w:p w14:paraId="159D60B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193C31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CB114B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07386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E93EB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82CE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819ECB" w14:textId="77777777" w:rsidR="002E5094" w:rsidRDefault="002E509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3B599C1" w14:textId="77777777" w:rsidR="002E5094" w:rsidRDefault="002E5094">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58D849F1" w14:textId="77777777" w:rsidR="002E5094" w:rsidRDefault="002E5094">
            <w:pPr>
              <w:pStyle w:val="TAL"/>
              <w:rPr>
                <w:rFonts w:cs="Arial"/>
                <w:szCs w:val="18"/>
              </w:rPr>
            </w:pPr>
          </w:p>
          <w:p w14:paraId="7C9991AB" w14:textId="77777777" w:rsidR="002E5094" w:rsidRDefault="002E5094">
            <w:pPr>
              <w:pStyle w:val="TAL"/>
              <w:rPr>
                <w:rFonts w:cs="Arial"/>
                <w:szCs w:val="18"/>
              </w:rPr>
            </w:pPr>
          </w:p>
          <w:p w14:paraId="2A76354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6847E" w14:textId="77777777" w:rsidR="002E5094" w:rsidRDefault="002E5094">
            <w:pPr>
              <w:keepLines/>
              <w:spacing w:after="0"/>
              <w:rPr>
                <w:rFonts w:ascii="Arial" w:hAnsi="Arial" w:cs="Arial"/>
                <w:sz w:val="18"/>
                <w:szCs w:val="18"/>
              </w:rPr>
            </w:pPr>
            <w:r>
              <w:rPr>
                <w:rFonts w:ascii="Arial" w:hAnsi="Arial" w:cs="Arial"/>
                <w:sz w:val="18"/>
                <w:szCs w:val="18"/>
              </w:rPr>
              <w:t>type: TaiRange</w:t>
            </w:r>
          </w:p>
          <w:p w14:paraId="0D7582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02AD8E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6D0676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41C489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C1A99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3AA86A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33622E" w14:textId="77777777" w:rsidR="002E5094" w:rsidRDefault="002E509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A4A78D9" w14:textId="77777777" w:rsidR="002E5094" w:rsidRDefault="002E5094">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660AD34E" w14:textId="77777777" w:rsidR="002E5094" w:rsidRDefault="002E5094">
            <w:pPr>
              <w:pStyle w:val="TAL"/>
              <w:rPr>
                <w:lang w:eastAsia="zh-CN"/>
              </w:rPr>
            </w:pPr>
          </w:p>
          <w:p w14:paraId="48593333" w14:textId="77777777" w:rsidR="002E5094" w:rsidRDefault="002E5094">
            <w:pPr>
              <w:pStyle w:val="TAL"/>
              <w:rPr>
                <w:rFonts w:cs="Arial"/>
                <w:szCs w:val="18"/>
                <w:lang w:eastAsia="zh-CN"/>
              </w:rPr>
            </w:pPr>
            <w:r>
              <w:rPr>
                <w:rFonts w:cs="Arial"/>
                <w:szCs w:val="18"/>
              </w:rPr>
              <w:t>AllowedValues:</w:t>
            </w:r>
          </w:p>
          <w:p w14:paraId="210DF988" w14:textId="77777777" w:rsidR="002E5094" w:rsidRDefault="002E5094">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02A8D4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B79CEF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B05466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46A964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814698E"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22229C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1AEE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D4F39" w14:textId="77777777" w:rsidR="002E5094" w:rsidRDefault="002E509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3D51646" w14:textId="77777777" w:rsidR="002E5094" w:rsidRDefault="002E5094">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60C449BA" w14:textId="77777777" w:rsidR="002E5094" w:rsidRDefault="002E5094">
            <w:pPr>
              <w:pStyle w:val="TAL"/>
              <w:rPr>
                <w:lang w:eastAsia="zh-CN"/>
              </w:rPr>
            </w:pPr>
          </w:p>
          <w:p w14:paraId="654D5DA7" w14:textId="77777777" w:rsidR="002E5094" w:rsidRDefault="002E5094">
            <w:pPr>
              <w:pStyle w:val="TAL"/>
              <w:rPr>
                <w:rFonts w:cs="Arial"/>
                <w:szCs w:val="18"/>
                <w:lang w:eastAsia="zh-CN"/>
              </w:rPr>
            </w:pPr>
            <w:r>
              <w:rPr>
                <w:rFonts w:cs="Arial"/>
                <w:szCs w:val="18"/>
              </w:rPr>
              <w:t>AllowedValues:</w:t>
            </w:r>
          </w:p>
          <w:p w14:paraId="640EBDE3" w14:textId="77777777" w:rsidR="002E5094" w:rsidRDefault="002E5094">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24978EB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654B203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E1F524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2A4D4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86D70E8"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49915FF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431DE3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2F3831" w14:textId="77777777" w:rsidR="002E5094" w:rsidRDefault="002E509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38B8A77" w14:textId="77777777" w:rsidR="002E5094" w:rsidRDefault="002E5094">
            <w:pPr>
              <w:pStyle w:val="TAL"/>
              <w:rPr>
                <w:rFonts w:cs="Arial"/>
                <w:szCs w:val="18"/>
              </w:rPr>
            </w:pPr>
            <w:r>
              <w:rPr>
                <w:rFonts w:cs="Arial"/>
                <w:szCs w:val="18"/>
              </w:rPr>
              <w:t>It represents the NEF ID. (see clause </w:t>
            </w:r>
            <w:r>
              <w:t xml:space="preserve">6.1.6.3.2 </w:t>
            </w:r>
            <w:r>
              <w:rPr>
                <w:rFonts w:cs="Arial"/>
                <w:szCs w:val="18"/>
              </w:rPr>
              <w:t>of TS 29.510 [23])</w:t>
            </w:r>
          </w:p>
          <w:p w14:paraId="0B4BC8D5" w14:textId="77777777" w:rsidR="002E5094" w:rsidRDefault="002E5094">
            <w:pPr>
              <w:pStyle w:val="TAL"/>
              <w:rPr>
                <w:rFonts w:cs="Arial"/>
                <w:szCs w:val="18"/>
              </w:rPr>
            </w:pPr>
          </w:p>
          <w:p w14:paraId="75643F6F" w14:textId="77777777" w:rsidR="002E5094" w:rsidRDefault="002E5094">
            <w:pPr>
              <w:pStyle w:val="TAL"/>
              <w:rPr>
                <w:rFonts w:cs="Arial"/>
                <w:szCs w:val="18"/>
              </w:rPr>
            </w:pPr>
          </w:p>
          <w:p w14:paraId="21E27E0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09EAB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C7E91A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764D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6D4D23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916BB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DDF5F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A1AC30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5F95B" w14:textId="77777777" w:rsidR="002E5094" w:rsidRDefault="002E509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3DC060E" w14:textId="77777777" w:rsidR="002E5094" w:rsidRDefault="002E5094">
            <w:pPr>
              <w:pStyle w:val="TAL"/>
              <w:rPr>
                <w:rFonts w:cs="Arial"/>
                <w:szCs w:val="18"/>
              </w:rPr>
            </w:pPr>
            <w:r>
              <w:rPr>
                <w:rFonts w:cs="Arial"/>
                <w:szCs w:val="18"/>
              </w:rPr>
              <w:t>It represents list of internal application identifiers of the managed PFDs.</w:t>
            </w:r>
          </w:p>
          <w:p w14:paraId="6AE11370" w14:textId="77777777" w:rsidR="002E5094" w:rsidRDefault="002E5094">
            <w:pPr>
              <w:pStyle w:val="TAL"/>
              <w:rPr>
                <w:rFonts w:cs="Arial"/>
                <w:szCs w:val="18"/>
              </w:rPr>
            </w:pPr>
          </w:p>
          <w:p w14:paraId="57B38D0C" w14:textId="77777777" w:rsidR="002E5094" w:rsidRDefault="002E5094">
            <w:pPr>
              <w:pStyle w:val="TAL"/>
              <w:rPr>
                <w:rFonts w:cs="Arial"/>
                <w:szCs w:val="18"/>
              </w:rPr>
            </w:pPr>
          </w:p>
          <w:p w14:paraId="1E36EBCA"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0637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F4F08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0BD11A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05B625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CD7F3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A55E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65B32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B9E0B3" w14:textId="77777777" w:rsidR="002E5094" w:rsidRDefault="002E509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8EE3375" w14:textId="77777777" w:rsidR="002E5094" w:rsidRDefault="002E5094">
            <w:pPr>
              <w:pStyle w:val="TAL"/>
              <w:rPr>
                <w:rFonts w:cs="Arial"/>
                <w:szCs w:val="18"/>
              </w:rPr>
            </w:pPr>
            <w:r>
              <w:rPr>
                <w:rFonts w:cs="Arial"/>
                <w:szCs w:val="18"/>
              </w:rPr>
              <w:t>It represents list of application function identifiers of the managed PFDs.</w:t>
            </w:r>
          </w:p>
          <w:p w14:paraId="0538CFDF" w14:textId="77777777" w:rsidR="002E5094" w:rsidRDefault="002E5094">
            <w:pPr>
              <w:pStyle w:val="TAL"/>
              <w:rPr>
                <w:rFonts w:cs="Arial"/>
                <w:szCs w:val="18"/>
              </w:rPr>
            </w:pPr>
          </w:p>
          <w:p w14:paraId="6F8B529C" w14:textId="77777777" w:rsidR="002E5094" w:rsidRDefault="002E5094">
            <w:pPr>
              <w:pStyle w:val="TAL"/>
              <w:rPr>
                <w:rFonts w:cs="Arial"/>
                <w:szCs w:val="18"/>
              </w:rPr>
            </w:pPr>
          </w:p>
          <w:p w14:paraId="4EED182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C4057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3120DF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AE292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26E6D8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16CA72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054D46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6034D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96FED7" w14:textId="77777777" w:rsidR="002E5094" w:rsidRDefault="002E5094">
            <w:pPr>
              <w:pStyle w:val="TAL"/>
              <w:keepNext w:val="0"/>
              <w:rPr>
                <w:rFonts w:ascii="Courier New" w:hAnsi="Courier New"/>
              </w:rPr>
            </w:pPr>
            <w:r>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7CBB5ADD" w14:textId="77777777" w:rsidR="002E5094" w:rsidRDefault="002E5094">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3A99D702" w14:textId="77777777" w:rsidR="002E5094" w:rsidRDefault="002E5094">
            <w:pPr>
              <w:pStyle w:val="TAL"/>
              <w:rPr>
                <w:rFonts w:cs="Arial"/>
                <w:szCs w:val="18"/>
              </w:rPr>
            </w:pPr>
          </w:p>
          <w:p w14:paraId="3ADA31FB" w14:textId="77777777" w:rsidR="002E5094" w:rsidRDefault="002E5094">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5FBC443F" w14:textId="77777777" w:rsidR="002E5094" w:rsidRDefault="002E5094">
            <w:pPr>
              <w:pStyle w:val="TAL"/>
              <w:rPr>
                <w:rFonts w:cs="Arial"/>
                <w:szCs w:val="18"/>
              </w:rPr>
            </w:pPr>
          </w:p>
          <w:p w14:paraId="54930B7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2BA142" w14:textId="77777777" w:rsidR="002E5094" w:rsidRDefault="002E5094">
            <w:pPr>
              <w:keepLines/>
              <w:spacing w:after="0"/>
              <w:rPr>
                <w:rFonts w:ascii="Arial" w:hAnsi="Arial" w:cs="Arial"/>
                <w:sz w:val="18"/>
                <w:szCs w:val="18"/>
              </w:rPr>
            </w:pPr>
            <w:r>
              <w:rPr>
                <w:rFonts w:ascii="Arial" w:hAnsi="Arial" w:cs="Arial"/>
                <w:sz w:val="18"/>
                <w:szCs w:val="18"/>
              </w:rPr>
              <w:t>type: PfdData</w:t>
            </w:r>
          </w:p>
          <w:p w14:paraId="2CD6305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8C7B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BE21F4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CD6CD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78EA2A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CD0D5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48108" w14:textId="77777777" w:rsidR="002E5094" w:rsidRDefault="002E5094">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7896EE50" w14:textId="77777777" w:rsidR="002E5094" w:rsidRDefault="002E5094">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1416E2B" w14:textId="77777777" w:rsidR="002E5094" w:rsidRDefault="002E5094">
            <w:pPr>
              <w:pStyle w:val="TAL"/>
              <w:rPr>
                <w:rFonts w:cs="Arial"/>
                <w:szCs w:val="18"/>
              </w:rPr>
            </w:pPr>
          </w:p>
          <w:p w14:paraId="562C523E" w14:textId="77777777" w:rsidR="002E5094" w:rsidRDefault="002E5094">
            <w:pPr>
              <w:pStyle w:val="TAL"/>
              <w:rPr>
                <w:rFonts w:cs="Arial"/>
                <w:szCs w:val="18"/>
              </w:rPr>
            </w:pPr>
          </w:p>
          <w:p w14:paraId="7D5C009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8EB80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736E06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F4B8C9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05C2C2E"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17BF9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91D1C3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A1DDB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205F1" w14:textId="77777777" w:rsidR="002E5094" w:rsidRDefault="002E509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6FAB48A" w14:textId="77777777" w:rsidR="002E5094" w:rsidRDefault="002E5094">
            <w:pPr>
              <w:pStyle w:val="TAL"/>
              <w:rPr>
                <w:rFonts w:cs="Arial"/>
                <w:szCs w:val="18"/>
              </w:rPr>
            </w:pPr>
            <w:r>
              <w:rPr>
                <w:rFonts w:cs="Arial"/>
                <w:szCs w:val="18"/>
              </w:rPr>
              <w:t>It represents the AF provided event exposure data. The NEF registers such information in the NRF on behalf of the AF.</w:t>
            </w:r>
          </w:p>
          <w:p w14:paraId="5AECB845" w14:textId="77777777" w:rsidR="002E5094" w:rsidRDefault="002E5094">
            <w:pPr>
              <w:pStyle w:val="TAL"/>
              <w:rPr>
                <w:rFonts w:cs="Arial"/>
                <w:szCs w:val="18"/>
              </w:rPr>
            </w:pPr>
          </w:p>
          <w:p w14:paraId="46661A5D" w14:textId="77777777" w:rsidR="002E5094" w:rsidRDefault="002E5094">
            <w:pPr>
              <w:pStyle w:val="TAL"/>
              <w:rPr>
                <w:rFonts w:cs="Arial"/>
                <w:szCs w:val="18"/>
              </w:rPr>
            </w:pPr>
          </w:p>
          <w:p w14:paraId="560E3FD2" w14:textId="77777777" w:rsidR="002E5094" w:rsidRDefault="002E5094">
            <w:pPr>
              <w:pStyle w:val="TAL"/>
              <w:rPr>
                <w:rFonts w:cs="Arial"/>
                <w:szCs w:val="18"/>
              </w:rPr>
            </w:pPr>
          </w:p>
          <w:p w14:paraId="7BB3338D" w14:textId="77777777" w:rsidR="002E5094" w:rsidRDefault="002E5094">
            <w:pPr>
              <w:pStyle w:val="TAL"/>
              <w:rPr>
                <w:rFonts w:cs="Arial"/>
                <w:szCs w:val="18"/>
              </w:rPr>
            </w:pPr>
          </w:p>
          <w:p w14:paraId="24CDA76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9AF129" w14:textId="77777777" w:rsidR="002E5094" w:rsidRDefault="002E5094">
            <w:pPr>
              <w:keepLines/>
              <w:spacing w:after="0"/>
              <w:rPr>
                <w:rFonts w:ascii="Arial" w:hAnsi="Arial" w:cs="Arial"/>
                <w:sz w:val="18"/>
                <w:szCs w:val="18"/>
              </w:rPr>
            </w:pPr>
            <w:r>
              <w:rPr>
                <w:rFonts w:ascii="Arial" w:hAnsi="Arial" w:cs="Arial"/>
                <w:sz w:val="18"/>
                <w:szCs w:val="18"/>
              </w:rPr>
              <w:t>type: AfEventExposureData</w:t>
            </w:r>
          </w:p>
          <w:p w14:paraId="532258D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7B7B4C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D9F3F3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147E8C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BB14E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D0D72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E7C2F" w14:textId="77777777" w:rsidR="002E5094" w:rsidRDefault="002E509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D6EFDB9" w14:textId="77777777" w:rsidR="002E5094" w:rsidRDefault="002E5094">
            <w:pPr>
              <w:pStyle w:val="TAL"/>
              <w:rPr>
                <w:rFonts w:cs="Arial"/>
                <w:szCs w:val="18"/>
              </w:rPr>
            </w:pPr>
            <w:r>
              <w:rPr>
                <w:rFonts w:cs="Arial"/>
                <w:szCs w:val="18"/>
              </w:rPr>
              <w:t>It represents pattern (regular expression according to the ECMA-262 dialect [75]) representing the Domain names served by the NEF.</w:t>
            </w:r>
          </w:p>
          <w:p w14:paraId="26089C91" w14:textId="77777777" w:rsidR="002E5094" w:rsidRDefault="002E5094">
            <w:pPr>
              <w:pStyle w:val="TAL"/>
              <w:rPr>
                <w:rFonts w:cs="Arial"/>
                <w:szCs w:val="18"/>
              </w:rPr>
            </w:pPr>
          </w:p>
          <w:p w14:paraId="336B31F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6932B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08CB69B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EA3D6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E75E0E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B40EB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494D71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9A453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E4CC2" w14:textId="77777777" w:rsidR="002E5094" w:rsidRDefault="002E509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1D36878" w14:textId="77777777" w:rsidR="002E5094" w:rsidRDefault="002E5094">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065BB411" w14:textId="77777777" w:rsidR="002E5094" w:rsidRDefault="002E5094">
            <w:pPr>
              <w:pStyle w:val="TAL"/>
              <w:rPr>
                <w:rFonts w:cs="Arial"/>
                <w:szCs w:val="18"/>
              </w:rPr>
            </w:pPr>
          </w:p>
          <w:p w14:paraId="071795F2" w14:textId="77777777" w:rsidR="002E5094" w:rsidRDefault="002E5094">
            <w:pPr>
              <w:pStyle w:val="TAL"/>
              <w:rPr>
                <w:rFonts w:cs="Arial"/>
                <w:szCs w:val="18"/>
              </w:rPr>
            </w:pPr>
            <w:r>
              <w:rPr>
                <w:rFonts w:cs="Arial"/>
                <w:szCs w:val="18"/>
              </w:rPr>
              <w:t>allowedValues: N/A</w:t>
            </w:r>
          </w:p>
          <w:p w14:paraId="2EE00702"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379A4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C9590C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0DF268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BD546B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007574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4AC862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95DF1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23A39" w14:textId="77777777" w:rsidR="002E5094" w:rsidRDefault="002E509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204F36" w14:textId="77777777" w:rsidR="002E5094" w:rsidRDefault="002E5094">
            <w:pPr>
              <w:pStyle w:val="TAL"/>
              <w:rPr>
                <w:rFonts w:cs="Arial"/>
                <w:szCs w:val="18"/>
              </w:rPr>
            </w:pPr>
            <w:r>
              <w:rPr>
                <w:rFonts w:cs="Arial"/>
                <w:szCs w:val="18"/>
              </w:rPr>
              <w:t>It represents list of information corresponding to the AFs.</w:t>
            </w:r>
          </w:p>
          <w:p w14:paraId="3E8B8E6E" w14:textId="77777777" w:rsidR="002E5094" w:rsidRDefault="002E5094">
            <w:pPr>
              <w:pStyle w:val="TAL"/>
              <w:rPr>
                <w:rFonts w:cs="Arial"/>
                <w:szCs w:val="18"/>
              </w:rPr>
            </w:pPr>
          </w:p>
          <w:p w14:paraId="0AE3E296" w14:textId="77777777" w:rsidR="002E5094" w:rsidRDefault="002E5094">
            <w:pPr>
              <w:pStyle w:val="TAL"/>
              <w:rPr>
                <w:rFonts w:cs="Arial"/>
                <w:szCs w:val="18"/>
              </w:rPr>
            </w:pPr>
          </w:p>
          <w:p w14:paraId="6378590D" w14:textId="77777777" w:rsidR="002E5094" w:rsidRDefault="002E5094">
            <w:pPr>
              <w:pStyle w:val="TAL"/>
              <w:rPr>
                <w:rFonts w:cs="Arial"/>
                <w:szCs w:val="18"/>
              </w:rPr>
            </w:pPr>
          </w:p>
          <w:p w14:paraId="1AFD294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575A9" w14:textId="77777777" w:rsidR="002E5094" w:rsidRDefault="002E5094">
            <w:pPr>
              <w:keepLines/>
              <w:spacing w:after="0"/>
              <w:rPr>
                <w:rFonts w:ascii="Arial" w:hAnsi="Arial" w:cs="Arial"/>
                <w:sz w:val="18"/>
                <w:szCs w:val="18"/>
              </w:rPr>
            </w:pPr>
            <w:r>
              <w:rPr>
                <w:rFonts w:ascii="Arial" w:hAnsi="Arial" w:cs="Arial"/>
                <w:sz w:val="18"/>
                <w:szCs w:val="18"/>
              </w:rPr>
              <w:t>type: UnTrustAfInfo</w:t>
            </w:r>
          </w:p>
          <w:p w14:paraId="211FD1A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CBBA84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344C4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F5EB2A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EF99F3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8DEB01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FED529" w14:textId="77777777" w:rsidR="002E5094" w:rsidRDefault="002E509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2447CF5" w14:textId="77777777" w:rsidR="002E5094" w:rsidRDefault="002E5094">
            <w:pPr>
              <w:pStyle w:val="TAL"/>
              <w:rPr>
                <w:rFonts w:cs="Arial"/>
                <w:szCs w:val="18"/>
              </w:rPr>
            </w:pPr>
            <w:r>
              <w:rPr>
                <w:rFonts w:cs="Arial"/>
                <w:szCs w:val="18"/>
              </w:rPr>
              <w:t>It represents associated AF id.</w:t>
            </w:r>
          </w:p>
          <w:p w14:paraId="587A8E88" w14:textId="77777777" w:rsidR="002E5094" w:rsidRDefault="002E5094">
            <w:pPr>
              <w:pStyle w:val="TAL"/>
              <w:rPr>
                <w:rFonts w:cs="Arial"/>
                <w:szCs w:val="18"/>
              </w:rPr>
            </w:pPr>
          </w:p>
          <w:p w14:paraId="70BAD4D7" w14:textId="77777777" w:rsidR="002E5094" w:rsidRDefault="002E5094">
            <w:pPr>
              <w:pStyle w:val="TAL"/>
              <w:rPr>
                <w:rFonts w:cs="Arial"/>
                <w:szCs w:val="18"/>
              </w:rPr>
            </w:pPr>
          </w:p>
          <w:p w14:paraId="4A84295A" w14:textId="77777777" w:rsidR="002E5094" w:rsidRDefault="002E5094">
            <w:pPr>
              <w:pStyle w:val="TAL"/>
              <w:rPr>
                <w:rFonts w:cs="Arial"/>
                <w:szCs w:val="18"/>
              </w:rPr>
            </w:pPr>
          </w:p>
          <w:p w14:paraId="4B33353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8E534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D1EB1A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D911C3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F55D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A12BAB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B911BA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B1A07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6DEDD" w14:textId="77777777" w:rsidR="002E5094" w:rsidRDefault="002E509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270A313" w14:textId="77777777" w:rsidR="002E5094" w:rsidRDefault="002E5094">
            <w:pPr>
              <w:pStyle w:val="TAL"/>
              <w:rPr>
                <w:rFonts w:cs="Arial"/>
                <w:szCs w:val="18"/>
              </w:rPr>
            </w:pPr>
            <w:r>
              <w:rPr>
                <w:rFonts w:cs="Arial"/>
                <w:szCs w:val="18"/>
              </w:rPr>
              <w:t>It represents S-NSSAIs and DNNs supported by the untrust AF.</w:t>
            </w:r>
          </w:p>
          <w:p w14:paraId="362CBAC3" w14:textId="77777777" w:rsidR="002E5094" w:rsidRDefault="002E5094">
            <w:pPr>
              <w:pStyle w:val="TAL"/>
              <w:rPr>
                <w:rFonts w:cs="Arial"/>
                <w:szCs w:val="18"/>
              </w:rPr>
            </w:pPr>
          </w:p>
          <w:p w14:paraId="6D05A0C8" w14:textId="77777777" w:rsidR="002E5094" w:rsidRDefault="002E5094">
            <w:pPr>
              <w:pStyle w:val="TAL"/>
              <w:rPr>
                <w:rFonts w:cs="Arial"/>
                <w:szCs w:val="18"/>
              </w:rPr>
            </w:pPr>
          </w:p>
          <w:p w14:paraId="0BF6169D" w14:textId="77777777" w:rsidR="002E5094" w:rsidRDefault="002E5094">
            <w:pPr>
              <w:pStyle w:val="TAL"/>
              <w:rPr>
                <w:rFonts w:cs="Arial"/>
                <w:szCs w:val="18"/>
              </w:rPr>
            </w:pPr>
          </w:p>
          <w:p w14:paraId="7ACE458C" w14:textId="77777777" w:rsidR="002E5094" w:rsidRDefault="002E5094">
            <w:pPr>
              <w:pStyle w:val="TAL"/>
              <w:rPr>
                <w:rFonts w:cs="Arial"/>
                <w:szCs w:val="18"/>
              </w:rPr>
            </w:pPr>
          </w:p>
          <w:p w14:paraId="564EF4C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09BB5"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4E32317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69F88D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151F40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00A97E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172C5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43B9BA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A3AF5C" w14:textId="77777777" w:rsidR="002E5094" w:rsidRDefault="002E509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8B50A3" w14:textId="77777777" w:rsidR="002E5094" w:rsidRDefault="002E5094">
            <w:pPr>
              <w:pStyle w:val="TAL"/>
              <w:rPr>
                <w:rFonts w:cs="Arial"/>
                <w:szCs w:val="18"/>
              </w:rPr>
            </w:pPr>
            <w:r>
              <w:rPr>
                <w:rFonts w:cs="Arial"/>
                <w:szCs w:val="18"/>
              </w:rPr>
              <w:t>When present, this attribute indicates whether the AF supports mapping between UE IP address (IPv4 address or IPv6 prefix) and UE ID (i.e. GPSI).</w:t>
            </w:r>
          </w:p>
          <w:p w14:paraId="45A14C90" w14:textId="77777777" w:rsidR="002E5094" w:rsidRDefault="002E5094">
            <w:pPr>
              <w:pStyle w:val="TAL"/>
              <w:rPr>
                <w:rFonts w:cs="Arial"/>
                <w:szCs w:val="18"/>
              </w:rPr>
            </w:pPr>
          </w:p>
          <w:p w14:paraId="580317DD" w14:textId="77777777" w:rsidR="002E5094" w:rsidRDefault="002E5094">
            <w:pPr>
              <w:pStyle w:val="TAL"/>
              <w:rPr>
                <w:rFonts w:cs="Arial"/>
                <w:szCs w:val="18"/>
              </w:rPr>
            </w:pPr>
            <w:r>
              <w:rPr>
                <w:rFonts w:cs="Arial"/>
                <w:szCs w:val="18"/>
              </w:rPr>
              <w:t>allowedValues: True, False</w:t>
            </w:r>
          </w:p>
          <w:p w14:paraId="09B7542D" w14:textId="77777777" w:rsidR="002E5094" w:rsidRDefault="002E5094">
            <w:pPr>
              <w:pStyle w:val="TAL"/>
              <w:rPr>
                <w:rFonts w:cs="Arial"/>
                <w:szCs w:val="18"/>
              </w:rPr>
            </w:pPr>
            <w:r>
              <w:rPr>
                <w:rFonts w:cs="Arial"/>
                <w:szCs w:val="18"/>
              </w:rPr>
              <w:t>True: the AF supports mapping between UE IP address and UE ID;</w:t>
            </w:r>
          </w:p>
          <w:p w14:paraId="5925027C" w14:textId="77777777" w:rsidR="002E5094" w:rsidRDefault="002E5094">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7BDD3B77"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13F3E1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23CD32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27CD22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9965C2F"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785B5E3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94EDC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CF7723" w14:textId="77777777" w:rsidR="002E5094" w:rsidRDefault="002E5094">
            <w:pPr>
              <w:pStyle w:val="TAL"/>
              <w:keepNext w:val="0"/>
              <w:rPr>
                <w:rFonts w:ascii="Courier New" w:hAnsi="Courier New"/>
              </w:rPr>
            </w:pPr>
            <w:r>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7B1A6442" w14:textId="77777777" w:rsidR="002E5094" w:rsidRDefault="002E5094">
            <w:pPr>
              <w:pStyle w:val="TAL"/>
              <w:rPr>
                <w:rFonts w:cs="Arial"/>
                <w:szCs w:val="18"/>
              </w:rPr>
            </w:pPr>
            <w:r>
              <w:rPr>
                <w:rFonts w:cs="Arial"/>
                <w:szCs w:val="18"/>
              </w:rPr>
              <w:t>It represents supported S-NSSAI.</w:t>
            </w:r>
          </w:p>
          <w:p w14:paraId="3E85436B" w14:textId="77777777" w:rsidR="002E5094" w:rsidRDefault="002E5094">
            <w:pPr>
              <w:pStyle w:val="TAL"/>
              <w:rPr>
                <w:rFonts w:cs="Arial"/>
                <w:szCs w:val="18"/>
              </w:rPr>
            </w:pPr>
          </w:p>
          <w:p w14:paraId="19783B1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7E8A76" w14:textId="77777777" w:rsidR="002E5094" w:rsidRDefault="002E5094">
            <w:pPr>
              <w:keepLines/>
              <w:spacing w:after="0"/>
              <w:rPr>
                <w:rFonts w:ascii="Arial" w:hAnsi="Arial" w:cs="Arial"/>
                <w:sz w:val="18"/>
                <w:szCs w:val="18"/>
              </w:rPr>
            </w:pPr>
            <w:r>
              <w:rPr>
                <w:rFonts w:ascii="Arial" w:hAnsi="Arial" w:cs="Arial"/>
                <w:sz w:val="18"/>
                <w:szCs w:val="18"/>
              </w:rPr>
              <w:t>type: ExtSnssai</w:t>
            </w:r>
          </w:p>
          <w:p w14:paraId="7592ACC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6FC2FC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C2CB1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2F57E8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04E19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18591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6876FC" w14:textId="77777777" w:rsidR="002E5094" w:rsidRDefault="002E509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FA978E9" w14:textId="77777777" w:rsidR="002E5094" w:rsidRDefault="002E5094">
            <w:pPr>
              <w:pStyle w:val="TAL"/>
              <w:rPr>
                <w:rFonts w:cs="Arial"/>
                <w:szCs w:val="18"/>
              </w:rPr>
            </w:pPr>
            <w:r>
              <w:rPr>
                <w:rFonts w:cs="Arial"/>
                <w:szCs w:val="18"/>
              </w:rPr>
              <w:t>It represents list of parameters supported by the NF per DNN.</w:t>
            </w:r>
          </w:p>
          <w:p w14:paraId="03907AE9" w14:textId="77777777" w:rsidR="002E5094" w:rsidRDefault="002E5094">
            <w:pPr>
              <w:pStyle w:val="TAL"/>
              <w:rPr>
                <w:rFonts w:cs="Arial"/>
                <w:szCs w:val="18"/>
              </w:rPr>
            </w:pPr>
          </w:p>
          <w:p w14:paraId="58C7DE36" w14:textId="77777777" w:rsidR="002E5094" w:rsidRDefault="002E5094">
            <w:pPr>
              <w:pStyle w:val="TAL"/>
              <w:rPr>
                <w:rFonts w:cs="Arial"/>
                <w:szCs w:val="18"/>
              </w:rPr>
            </w:pPr>
          </w:p>
          <w:p w14:paraId="06A4A5D9" w14:textId="77777777" w:rsidR="002E5094" w:rsidRDefault="002E5094">
            <w:pPr>
              <w:pStyle w:val="TAL"/>
              <w:rPr>
                <w:rFonts w:cs="Arial"/>
                <w:szCs w:val="18"/>
              </w:rPr>
            </w:pPr>
          </w:p>
          <w:p w14:paraId="757B1C5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B43BF" w14:textId="77777777" w:rsidR="002E5094" w:rsidRDefault="002E5094">
            <w:pPr>
              <w:keepLines/>
              <w:spacing w:after="0"/>
              <w:rPr>
                <w:rFonts w:ascii="Arial" w:hAnsi="Arial" w:cs="Arial"/>
                <w:sz w:val="18"/>
                <w:szCs w:val="18"/>
              </w:rPr>
            </w:pPr>
            <w:r>
              <w:rPr>
                <w:rFonts w:ascii="Arial" w:hAnsi="Arial" w:cs="Arial"/>
                <w:sz w:val="18"/>
                <w:szCs w:val="18"/>
              </w:rPr>
              <w:t>type: DnnInfoItem</w:t>
            </w:r>
          </w:p>
          <w:p w14:paraId="5862BFE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F686EE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474B04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B9A508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103D9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A0B22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EDC3D" w14:textId="77777777" w:rsidR="002E5094" w:rsidRDefault="002E5094">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3F3E6EE" w14:textId="77777777" w:rsidR="002E5094" w:rsidRDefault="002E5094">
            <w:pPr>
              <w:pStyle w:val="TAL"/>
              <w:rPr>
                <w:rFonts w:cs="Arial"/>
                <w:szCs w:val="18"/>
              </w:rPr>
            </w:pPr>
            <w:r>
              <w:t xml:space="preserve">It represents </w:t>
            </w:r>
            <w:r>
              <w:rPr>
                <w:rFonts w:cs="Arial"/>
                <w:szCs w:val="18"/>
              </w:rPr>
              <w:t>extensions to the Snssai.</w:t>
            </w:r>
          </w:p>
          <w:p w14:paraId="0EEEF8FA" w14:textId="77777777" w:rsidR="002E5094" w:rsidRDefault="002E5094">
            <w:pPr>
              <w:pStyle w:val="TAL"/>
              <w:rPr>
                <w:rFonts w:cs="Arial"/>
                <w:szCs w:val="18"/>
              </w:rPr>
            </w:pPr>
          </w:p>
          <w:p w14:paraId="00D2515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7F54A"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SnssaiExtension</w:t>
            </w:r>
          </w:p>
          <w:p w14:paraId="3DD9DA9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9A2EB5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A2B581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BDF9BB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C656CC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1198D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48D69" w14:textId="77777777" w:rsidR="002E5094" w:rsidRDefault="002E509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0321B882" w14:textId="77777777" w:rsidR="002E5094" w:rsidRDefault="002E509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3FB01204"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SdRange</w:t>
            </w:r>
          </w:p>
          <w:p w14:paraId="60B00589"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BD140B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5ABC40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8C38C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36BFEC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C67756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5381D7" w14:textId="77777777" w:rsidR="002E5094" w:rsidRDefault="002E509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A8D685" w14:textId="77777777" w:rsidR="002E5094" w:rsidRDefault="002E5094">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5A3A75BF" w14:textId="77777777" w:rsidR="002E5094" w:rsidRDefault="002E5094">
            <w:pPr>
              <w:pStyle w:val="TAL"/>
            </w:pPr>
          </w:p>
          <w:p w14:paraId="0FC3FA87"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6ED43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72D07DF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437DAF9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7C72B7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EDB8A16"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074D52A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961232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0C45E" w14:textId="77777777" w:rsidR="002E5094" w:rsidRDefault="002E509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64A27F5" w14:textId="77777777" w:rsidR="002E5094" w:rsidRDefault="002E5094">
            <w:pPr>
              <w:pStyle w:val="TAL"/>
              <w:rPr>
                <w:rFonts w:cs="Arial"/>
                <w:szCs w:val="18"/>
              </w:rPr>
            </w:pPr>
            <w:r>
              <w:rPr>
                <w:rFonts w:cs="Arial"/>
                <w:szCs w:val="18"/>
              </w:rPr>
              <w:t>First value identifying the start of an SD range.</w:t>
            </w:r>
          </w:p>
          <w:p w14:paraId="45EBCBBA" w14:textId="77777777" w:rsidR="002E5094" w:rsidRDefault="002E5094">
            <w:pPr>
              <w:pStyle w:val="TAL"/>
              <w:rPr>
                <w:rFonts w:cs="Arial"/>
                <w:szCs w:val="18"/>
              </w:rPr>
            </w:pPr>
          </w:p>
          <w:p w14:paraId="01F383BA" w14:textId="77777777" w:rsidR="002E5094" w:rsidRDefault="002E5094">
            <w:pPr>
              <w:pStyle w:val="TAL"/>
              <w:rPr>
                <w:rFonts w:cs="Arial"/>
                <w:szCs w:val="18"/>
              </w:rPr>
            </w:pPr>
            <w:r>
              <w:rPr>
                <w:rFonts w:cs="Arial"/>
                <w:szCs w:val="18"/>
              </w:rPr>
              <w:t>This string shall be formatted as specified for the sd attribute of the Snssai data type in clause 5.4.4.2 of TS 29.571 [61]</w:t>
            </w:r>
            <w:r>
              <w:t>.</w:t>
            </w:r>
          </w:p>
          <w:p w14:paraId="76113249" w14:textId="77777777" w:rsidR="002E5094" w:rsidRDefault="002E5094">
            <w:pPr>
              <w:pStyle w:val="TAL"/>
            </w:pPr>
          </w:p>
          <w:p w14:paraId="0CC311D0"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8F035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3803C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996676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A09F045"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5392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1721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7A997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8F4F0A" w14:textId="77777777" w:rsidR="002E5094" w:rsidRDefault="002E509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AD7F65E" w14:textId="77777777" w:rsidR="002E5094" w:rsidRDefault="002E5094">
            <w:pPr>
              <w:pStyle w:val="TAL"/>
              <w:rPr>
                <w:rFonts w:cs="Arial"/>
                <w:szCs w:val="18"/>
              </w:rPr>
            </w:pPr>
            <w:r>
              <w:rPr>
                <w:rFonts w:cs="Arial"/>
                <w:szCs w:val="18"/>
              </w:rPr>
              <w:t>Last value identifying the end of an SD range.</w:t>
            </w:r>
          </w:p>
          <w:p w14:paraId="5A1355C7" w14:textId="77777777" w:rsidR="002E5094" w:rsidRDefault="002E5094">
            <w:pPr>
              <w:pStyle w:val="TAL"/>
              <w:rPr>
                <w:rFonts w:cs="Arial"/>
                <w:szCs w:val="18"/>
              </w:rPr>
            </w:pPr>
          </w:p>
          <w:p w14:paraId="32CEA722" w14:textId="77777777" w:rsidR="002E5094" w:rsidRDefault="002E5094">
            <w:pPr>
              <w:pStyle w:val="TAL"/>
              <w:rPr>
                <w:rFonts w:cs="Arial"/>
                <w:szCs w:val="18"/>
              </w:rPr>
            </w:pPr>
            <w:r>
              <w:rPr>
                <w:rFonts w:cs="Arial"/>
                <w:szCs w:val="18"/>
              </w:rPr>
              <w:t>This string shall be formatted as specified for the sd attribute of the Snssai data type in clause 5.4.4.2 in TS 29.571 [61]</w:t>
            </w:r>
            <w:r>
              <w:t>.</w:t>
            </w:r>
          </w:p>
          <w:p w14:paraId="3CEE9626" w14:textId="77777777" w:rsidR="002E5094" w:rsidRDefault="002E5094">
            <w:pPr>
              <w:pStyle w:val="TAL"/>
            </w:pPr>
          </w:p>
          <w:p w14:paraId="2802FEA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EF43A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702228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7F2460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74E62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AEA38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DC3B2A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8E38F5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1C18EB" w14:textId="77777777" w:rsidR="002E5094" w:rsidRDefault="002E509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0F4985B" w14:textId="77777777" w:rsidR="002E5094" w:rsidRDefault="002E5094">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285C29C" w14:textId="77777777" w:rsidR="002E5094" w:rsidRDefault="002E5094">
            <w:pPr>
              <w:pStyle w:val="TAL"/>
              <w:rPr>
                <w:rFonts w:cs="Arial"/>
                <w:szCs w:val="18"/>
              </w:rPr>
            </w:pPr>
          </w:p>
          <w:p w14:paraId="7087C3F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74FC9F"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5A0C343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13BA3E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0CB0A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E21D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27FB8D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EC08D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FDBD29" w14:textId="77777777" w:rsidR="002E5094" w:rsidRDefault="002E509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D4ECA93" w14:textId="77777777" w:rsidR="002E5094" w:rsidRDefault="002E5094">
            <w:pPr>
              <w:pStyle w:val="TAL"/>
              <w:rPr>
                <w:rFonts w:cs="Arial"/>
                <w:szCs w:val="18"/>
              </w:rPr>
            </w:pPr>
            <w:r>
              <w:rPr>
                <w:rFonts w:cs="Arial"/>
                <w:szCs w:val="18"/>
              </w:rPr>
              <w:t>When present, this attribute shall indicate whether the NEF supports UAS NF functionality:</w:t>
            </w:r>
          </w:p>
          <w:p w14:paraId="32BE4CD5" w14:textId="77777777" w:rsidR="002E5094" w:rsidRDefault="002E5094">
            <w:pPr>
              <w:pStyle w:val="TAL"/>
              <w:rPr>
                <w:rFonts w:cs="Arial"/>
                <w:szCs w:val="18"/>
              </w:rPr>
            </w:pPr>
          </w:p>
          <w:p w14:paraId="499662A4" w14:textId="77777777" w:rsidR="002E5094" w:rsidRDefault="002E5094">
            <w:pPr>
              <w:pStyle w:val="TAL"/>
              <w:rPr>
                <w:rFonts w:cs="Arial"/>
                <w:szCs w:val="18"/>
              </w:rPr>
            </w:pPr>
            <w:r>
              <w:rPr>
                <w:rFonts w:cs="Arial"/>
                <w:szCs w:val="18"/>
              </w:rPr>
              <w:t>allowedValues: True, False</w:t>
            </w:r>
          </w:p>
          <w:p w14:paraId="2953108F" w14:textId="77777777" w:rsidR="002E5094" w:rsidRDefault="002E5094">
            <w:pPr>
              <w:pStyle w:val="TAL"/>
              <w:rPr>
                <w:rFonts w:cs="Arial"/>
                <w:szCs w:val="18"/>
              </w:rPr>
            </w:pPr>
            <w:r>
              <w:rPr>
                <w:rFonts w:cs="Arial"/>
                <w:szCs w:val="18"/>
              </w:rPr>
              <w:t>- True: UAS NF functionality is supported by the NEF.</w:t>
            </w:r>
          </w:p>
          <w:p w14:paraId="72AF15C3" w14:textId="77777777" w:rsidR="002E5094" w:rsidRDefault="002E5094">
            <w:pPr>
              <w:pStyle w:val="TAL"/>
              <w:rPr>
                <w:rFonts w:cs="Arial"/>
                <w:szCs w:val="18"/>
              </w:rPr>
            </w:pPr>
            <w:r>
              <w:rPr>
                <w:rFonts w:cs="Arial"/>
                <w:szCs w:val="18"/>
              </w:rPr>
              <w:t>- False (default): UAS NF functionality is not supported by the NEF.</w:t>
            </w:r>
          </w:p>
          <w:p w14:paraId="41E2D58C"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6273181"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8A2ECF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D68B38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4BC94B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1A30E2D"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7637D0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7C7A3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1273BF" w14:textId="77777777" w:rsidR="002E5094" w:rsidRDefault="002E5094">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hideMark/>
          </w:tcPr>
          <w:p w14:paraId="1AEF69E3" w14:textId="77777777" w:rsidR="002E5094" w:rsidRDefault="002E5094">
            <w:r>
              <w:t>It represents the i</w:t>
            </w:r>
            <w:r>
              <w:rPr>
                <w:rFonts w:cs="Arial"/>
                <w:szCs w:val="18"/>
              </w:rPr>
              <w:t>nformation of an AUSF NF Instance</w:t>
            </w:r>
            <w:r>
              <w:t xml:space="preserve"> (see TS 29.510 [23]). </w:t>
            </w:r>
          </w:p>
          <w:p w14:paraId="6DBDFAE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4FA77E" w14:textId="77777777" w:rsidR="002E5094" w:rsidRDefault="002E5094">
            <w:pPr>
              <w:keepLines/>
              <w:spacing w:after="0"/>
              <w:rPr>
                <w:rFonts w:ascii="Arial" w:hAnsi="Arial" w:cs="Arial"/>
                <w:sz w:val="18"/>
                <w:szCs w:val="18"/>
              </w:rPr>
            </w:pPr>
            <w:r>
              <w:rPr>
                <w:rFonts w:ascii="Arial" w:hAnsi="Arial" w:cs="Arial"/>
                <w:sz w:val="18"/>
                <w:szCs w:val="18"/>
              </w:rPr>
              <w:t>type: AusfInfo</w:t>
            </w:r>
          </w:p>
          <w:p w14:paraId="06D96784"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D64E52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B7FDD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91A71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C458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8F00C4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6A17BB" w14:textId="77777777" w:rsidR="002E5094" w:rsidRDefault="002E509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71D22CC" w14:textId="77777777" w:rsidR="002E5094" w:rsidRDefault="002E5094">
            <w:pPr>
              <w:pStyle w:val="TAL"/>
              <w:rPr>
                <w:rFonts w:cs="Arial"/>
                <w:szCs w:val="18"/>
              </w:rPr>
            </w:pPr>
            <w:r>
              <w:rPr>
                <w:rFonts w:cs="Arial"/>
                <w:szCs w:val="18"/>
              </w:rPr>
              <w:t>This attribute represents a list of ranges of SUPIs that can be served by the AUSF instance. (NOTE 1)</w:t>
            </w:r>
          </w:p>
          <w:p w14:paraId="73CCB8FC" w14:textId="77777777" w:rsidR="002E5094" w:rsidRDefault="002E5094">
            <w:pPr>
              <w:pStyle w:val="TAL"/>
              <w:rPr>
                <w:rFonts w:cs="Arial"/>
                <w:szCs w:val="18"/>
              </w:rPr>
            </w:pPr>
          </w:p>
          <w:p w14:paraId="0FE18353" w14:textId="77777777" w:rsidR="002E5094" w:rsidRDefault="002E5094">
            <w:pPr>
              <w:pStyle w:val="TAL"/>
              <w:rPr>
                <w:rFonts w:cs="Arial"/>
                <w:szCs w:val="18"/>
              </w:rPr>
            </w:pPr>
          </w:p>
          <w:p w14:paraId="5977D0A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8C9E23"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019B8E2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7A8C45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081C9A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E20DA0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D588B9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FB9F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3D344" w14:textId="77777777" w:rsidR="002E5094" w:rsidRDefault="002E5094">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F9C9883" w14:textId="77777777" w:rsidR="002E5094" w:rsidRDefault="002E5094">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6593DE5C" w14:textId="77777777" w:rsidR="002E5094" w:rsidRDefault="002E5094">
            <w:pPr>
              <w:pStyle w:val="TAL"/>
              <w:rPr>
                <w:rFonts w:cs="Arial"/>
                <w:szCs w:val="18"/>
              </w:rPr>
            </w:pPr>
            <w:r>
              <w:rPr>
                <w:rFonts w:cs="Arial"/>
                <w:szCs w:val="18"/>
              </w:rPr>
              <w:t>If not provided, the AUSF can serve any Routing Indicator.</w:t>
            </w:r>
          </w:p>
          <w:p w14:paraId="74C66A87" w14:textId="77777777" w:rsidR="002E5094" w:rsidRDefault="002E5094">
            <w:pPr>
              <w:pStyle w:val="TAL"/>
              <w:rPr>
                <w:rFonts w:cs="Arial"/>
                <w:szCs w:val="18"/>
              </w:rPr>
            </w:pPr>
            <w:r>
              <w:rPr>
                <w:rFonts w:cs="Arial"/>
                <w:szCs w:val="18"/>
              </w:rPr>
              <w:t>Pattern: '^[0-9]{1,4}$'</w:t>
            </w:r>
          </w:p>
          <w:p w14:paraId="7AF1A796" w14:textId="77777777" w:rsidR="002E5094" w:rsidRDefault="002E5094">
            <w:pPr>
              <w:pStyle w:val="TAL"/>
              <w:rPr>
                <w:rFonts w:cs="Arial"/>
                <w:szCs w:val="18"/>
              </w:rPr>
            </w:pPr>
          </w:p>
          <w:p w14:paraId="23B7311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E2DBC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B154EE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B8010C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B10E34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1ED23F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188B10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FB334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1C790" w14:textId="77777777" w:rsidR="002E5094" w:rsidRDefault="002E509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5F1BAA6" w14:textId="77777777" w:rsidR="002E5094" w:rsidRDefault="002E5094">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65925C40" w14:textId="77777777" w:rsidR="002E5094" w:rsidRDefault="002E5094">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3AE9FD4F" w14:textId="77777777" w:rsidR="002E5094" w:rsidRDefault="002E5094">
            <w:pPr>
              <w:pStyle w:val="TAL"/>
              <w:rPr>
                <w:rFonts w:cs="Arial"/>
                <w:szCs w:val="18"/>
              </w:rPr>
            </w:pPr>
          </w:p>
          <w:p w14:paraId="3DA7956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1BFBEA" w14:textId="77777777" w:rsidR="002E5094" w:rsidRDefault="002E5094">
            <w:pPr>
              <w:keepLines/>
              <w:spacing w:after="0"/>
              <w:rPr>
                <w:rFonts w:ascii="Arial" w:hAnsi="Arial" w:cs="Arial"/>
                <w:sz w:val="18"/>
                <w:szCs w:val="18"/>
              </w:rPr>
            </w:pPr>
            <w:r>
              <w:rPr>
                <w:rFonts w:ascii="Arial" w:hAnsi="Arial" w:cs="Arial"/>
                <w:sz w:val="18"/>
                <w:szCs w:val="18"/>
              </w:rPr>
              <w:t>type: SuciInfo</w:t>
            </w:r>
          </w:p>
          <w:p w14:paraId="099C3C3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9BFD02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EA0E91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E1A11E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92DDE3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0830B4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36554" w14:textId="77777777" w:rsidR="002E5094" w:rsidRDefault="002E509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2534EEA" w14:textId="77777777" w:rsidR="002E5094" w:rsidRDefault="002E5094">
            <w:pPr>
              <w:pStyle w:val="TAL"/>
              <w:rPr>
                <w:rFonts w:cs="Arial"/>
                <w:szCs w:val="18"/>
                <w:lang w:eastAsia="zh-CN"/>
              </w:rPr>
            </w:pPr>
            <w:r>
              <w:rPr>
                <w:rFonts w:cs="Arial"/>
                <w:szCs w:val="18"/>
              </w:rPr>
              <w:t>This attribute represents specific data for a SMSF.</w:t>
            </w:r>
          </w:p>
          <w:p w14:paraId="2107232D" w14:textId="77777777" w:rsidR="002E5094" w:rsidRDefault="002E5094">
            <w:pPr>
              <w:pStyle w:val="TAL"/>
              <w:rPr>
                <w:rFonts w:cs="Arial"/>
                <w:szCs w:val="18"/>
                <w:lang w:eastAsia="zh-CN"/>
              </w:rPr>
            </w:pPr>
          </w:p>
          <w:p w14:paraId="29DD49B8" w14:textId="77777777" w:rsidR="002E5094" w:rsidRDefault="002E5094">
            <w:pPr>
              <w:pStyle w:val="TAL"/>
              <w:rPr>
                <w:rFonts w:cs="Arial"/>
                <w:szCs w:val="18"/>
                <w:lang w:eastAsia="zh-CN"/>
              </w:rPr>
            </w:pPr>
          </w:p>
          <w:p w14:paraId="2961DF8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C9F78B" w14:textId="77777777" w:rsidR="002E5094" w:rsidRDefault="002E5094">
            <w:pPr>
              <w:keepLines/>
              <w:spacing w:after="0"/>
              <w:rPr>
                <w:rFonts w:ascii="Arial" w:hAnsi="Arial" w:cs="Arial"/>
                <w:sz w:val="18"/>
                <w:szCs w:val="18"/>
              </w:rPr>
            </w:pPr>
            <w:r>
              <w:rPr>
                <w:rFonts w:ascii="Arial" w:hAnsi="Arial" w:cs="Arial"/>
                <w:sz w:val="18"/>
                <w:szCs w:val="18"/>
              </w:rPr>
              <w:t>type: SmsfInfo</w:t>
            </w:r>
          </w:p>
          <w:p w14:paraId="212A68BD"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300DAF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DC704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DCBF8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5120CD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CC707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3F90F" w14:textId="77777777" w:rsidR="002E5094" w:rsidRDefault="002E509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68687A0" w14:textId="77777777" w:rsidR="002E5094" w:rsidRDefault="002E5094">
            <w:pPr>
              <w:pStyle w:val="TAL"/>
              <w:rPr>
                <w:rFonts w:cs="Arial"/>
                <w:szCs w:val="18"/>
              </w:rPr>
            </w:pPr>
            <w:r>
              <w:rPr>
                <w:rFonts w:cs="Arial"/>
                <w:szCs w:val="18"/>
              </w:rPr>
              <w:t>This attribute indicates whether the SMSF can serve roaming UE:</w:t>
            </w:r>
          </w:p>
          <w:p w14:paraId="720DAA10" w14:textId="77777777" w:rsidR="002E5094" w:rsidRDefault="002E5094">
            <w:pPr>
              <w:pStyle w:val="TAL"/>
              <w:rPr>
                <w:rFonts w:cs="Arial"/>
                <w:szCs w:val="18"/>
              </w:rPr>
            </w:pPr>
          </w:p>
          <w:p w14:paraId="114216B6" w14:textId="77777777" w:rsidR="002E5094" w:rsidRDefault="002E5094">
            <w:pPr>
              <w:pStyle w:val="TAL"/>
              <w:rPr>
                <w:rFonts w:cs="Arial"/>
                <w:szCs w:val="18"/>
              </w:rPr>
            </w:pPr>
            <w:r>
              <w:rPr>
                <w:rFonts w:cs="Arial"/>
                <w:szCs w:val="18"/>
              </w:rPr>
              <w:t>- TRUE: the SMSF can support roaming UEs.</w:t>
            </w:r>
          </w:p>
          <w:p w14:paraId="2F6DF100" w14:textId="77777777" w:rsidR="002E5094" w:rsidRDefault="002E5094">
            <w:pPr>
              <w:pStyle w:val="TAL"/>
              <w:rPr>
                <w:rFonts w:cs="Arial"/>
                <w:szCs w:val="18"/>
              </w:rPr>
            </w:pPr>
            <w:r>
              <w:rPr>
                <w:rFonts w:cs="Arial"/>
                <w:szCs w:val="18"/>
              </w:rPr>
              <w:t>- FALSE: the SMSF can not support roaming UEs.</w:t>
            </w:r>
          </w:p>
          <w:p w14:paraId="27C35F46" w14:textId="77777777" w:rsidR="002E5094" w:rsidRDefault="002E5094">
            <w:pPr>
              <w:pStyle w:val="TAL"/>
              <w:rPr>
                <w:rFonts w:cs="Arial"/>
                <w:szCs w:val="18"/>
              </w:rPr>
            </w:pPr>
          </w:p>
          <w:p w14:paraId="0D2AC4D8" w14:textId="77777777" w:rsidR="002E5094" w:rsidRDefault="002E5094">
            <w:pPr>
              <w:pStyle w:val="TAL"/>
              <w:rPr>
                <w:rFonts w:cs="Arial"/>
                <w:szCs w:val="18"/>
              </w:rPr>
            </w:pPr>
            <w:r>
              <w:rPr>
                <w:rFonts w:cs="Arial"/>
                <w:szCs w:val="18"/>
              </w:rPr>
              <w:t>Absence of this IE indicates whether the SMSF can serve roaming UEs is not specified.</w:t>
            </w:r>
          </w:p>
          <w:p w14:paraId="3CCE3FBA" w14:textId="77777777" w:rsidR="002E5094" w:rsidRDefault="002E5094">
            <w:pPr>
              <w:pStyle w:val="TAL"/>
              <w:rPr>
                <w:rFonts w:cs="Arial"/>
                <w:szCs w:val="18"/>
              </w:rPr>
            </w:pPr>
          </w:p>
          <w:p w14:paraId="4F6F9152"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26CCF6"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1991A88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3F9F3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704BCD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BCC300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35C87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15F2DA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03C041" w14:textId="77777777" w:rsidR="002E5094" w:rsidRDefault="002E509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33F79" w14:textId="77777777" w:rsidR="002E5094" w:rsidRDefault="002E509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29D6F833" w14:textId="77777777" w:rsidR="002E5094" w:rsidRDefault="002E5094">
            <w:pPr>
              <w:pStyle w:val="TAL"/>
            </w:pPr>
          </w:p>
          <w:p w14:paraId="36FC7DF1" w14:textId="77777777" w:rsidR="002E5094" w:rsidRDefault="002E5094">
            <w:pPr>
              <w:pStyle w:val="TAL"/>
            </w:pPr>
            <w:r>
              <w:t>If the roamingUeInd attribute is present with the value "true", absence of remotePlmnRangeList indicates that the SMSF can serve roaming UEs from any remote PLMN.</w:t>
            </w:r>
          </w:p>
          <w:p w14:paraId="0F784FFC" w14:textId="77777777" w:rsidR="002E5094" w:rsidRDefault="002E5094">
            <w:pPr>
              <w:pStyle w:val="TAL"/>
            </w:pPr>
          </w:p>
          <w:p w14:paraId="15A12A5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E17955" w14:textId="77777777" w:rsidR="002E5094" w:rsidRDefault="002E5094">
            <w:pPr>
              <w:keepLines/>
              <w:spacing w:after="0"/>
              <w:rPr>
                <w:rFonts w:ascii="Arial" w:hAnsi="Arial" w:cs="Arial"/>
                <w:sz w:val="18"/>
                <w:szCs w:val="18"/>
              </w:rPr>
            </w:pPr>
            <w:r>
              <w:rPr>
                <w:rFonts w:ascii="Arial" w:hAnsi="Arial" w:cs="Arial"/>
                <w:sz w:val="18"/>
                <w:szCs w:val="18"/>
              </w:rPr>
              <w:t>type: PlmnRange</w:t>
            </w:r>
          </w:p>
          <w:p w14:paraId="7EF8A12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34AFE8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F13651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619502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426037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AC7A81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67B943" w14:textId="77777777" w:rsidR="002E5094" w:rsidRDefault="002E509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53B0567" w14:textId="77777777" w:rsidR="002E5094" w:rsidRDefault="002E509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44AF8FE" w14:textId="77777777" w:rsidR="002E5094" w:rsidRDefault="002E5094">
            <w:pPr>
              <w:pStyle w:val="TAL"/>
              <w:rPr>
                <w:rFonts w:cs="Arial"/>
                <w:szCs w:val="18"/>
                <w:lang w:eastAsia="zh-CN"/>
              </w:rPr>
            </w:pPr>
            <w:r>
              <w:rPr>
                <w:rFonts w:cs="Arial"/>
                <w:szCs w:val="18"/>
                <w:lang w:eastAsia="zh-CN"/>
              </w:rPr>
              <w:t>The string shall be encoded as follows:</w:t>
            </w:r>
          </w:p>
          <w:p w14:paraId="1B3EE112" w14:textId="77777777" w:rsidR="002E5094" w:rsidRDefault="002E5094">
            <w:pPr>
              <w:pStyle w:val="TAL"/>
              <w:rPr>
                <w:rFonts w:cs="Arial"/>
                <w:szCs w:val="18"/>
                <w:lang w:eastAsia="zh-CN"/>
              </w:rPr>
            </w:pPr>
            <w:r>
              <w:rPr>
                <w:rFonts w:cs="Arial"/>
                <w:szCs w:val="18"/>
                <w:lang w:eastAsia="zh-CN"/>
              </w:rPr>
              <w:t>&lt;MCC&gt;&lt;MNC&gt;</w:t>
            </w:r>
          </w:p>
          <w:p w14:paraId="564D3D3D" w14:textId="77777777" w:rsidR="002E5094" w:rsidRDefault="002E5094">
            <w:pPr>
              <w:pStyle w:val="TAL"/>
              <w:rPr>
                <w:rFonts w:cs="Arial"/>
                <w:szCs w:val="18"/>
                <w:lang w:eastAsia="zh-CN"/>
              </w:rPr>
            </w:pPr>
          </w:p>
          <w:p w14:paraId="6C3334DC" w14:textId="77777777" w:rsidR="002E5094" w:rsidRDefault="002E5094">
            <w:pPr>
              <w:pStyle w:val="TAL"/>
              <w:rPr>
                <w:rFonts w:cs="Arial"/>
                <w:szCs w:val="18"/>
                <w:lang w:eastAsia="zh-CN"/>
              </w:rPr>
            </w:pPr>
            <w:r>
              <w:rPr>
                <w:rFonts w:cs="Arial"/>
                <w:szCs w:val="18"/>
                <w:lang w:eastAsia="zh-CN"/>
              </w:rPr>
              <w:t>Pattern: '^[0-9]{3}[0-9]{2,3}$'</w:t>
            </w:r>
          </w:p>
          <w:p w14:paraId="037FC4C0" w14:textId="77777777" w:rsidR="002E5094" w:rsidRDefault="002E5094">
            <w:pPr>
              <w:pStyle w:val="TAL"/>
              <w:rPr>
                <w:rFonts w:cs="Arial"/>
                <w:szCs w:val="18"/>
                <w:lang w:eastAsia="zh-CN"/>
              </w:rPr>
            </w:pPr>
          </w:p>
          <w:p w14:paraId="57ABB1B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CDD3F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34A32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08DB9F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8246B1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2C03F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A16C6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4D07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87846C" w14:textId="77777777" w:rsidR="002E5094" w:rsidRDefault="002E5094">
            <w:pPr>
              <w:pStyle w:val="TAL"/>
              <w:keepNext w:val="0"/>
              <w:rPr>
                <w:rFonts w:ascii="Courier New" w:hAnsi="Courier New"/>
              </w:rPr>
            </w:pPr>
            <w:r>
              <w:rPr>
                <w:rFonts w:ascii="Courier New" w:hAnsi="Courier New" w:cs="Courier New"/>
                <w:lang w:eastAsia="zh-CN"/>
              </w:rPr>
              <w:lastRenderedPageBreak/>
              <w:t>PlmnRange.end</w:t>
            </w:r>
          </w:p>
        </w:tc>
        <w:tc>
          <w:tcPr>
            <w:tcW w:w="4395" w:type="dxa"/>
            <w:tcBorders>
              <w:top w:val="single" w:sz="4" w:space="0" w:color="auto"/>
              <w:left w:val="single" w:sz="4" w:space="0" w:color="auto"/>
              <w:bottom w:val="single" w:sz="4" w:space="0" w:color="auto"/>
              <w:right w:val="single" w:sz="4" w:space="0" w:color="auto"/>
            </w:tcBorders>
          </w:tcPr>
          <w:p w14:paraId="71EFDA74" w14:textId="77777777" w:rsidR="002E5094" w:rsidRDefault="002E5094">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199C8F53" w14:textId="77777777" w:rsidR="002E5094" w:rsidRDefault="002E5094">
            <w:pPr>
              <w:pStyle w:val="TAL"/>
              <w:rPr>
                <w:rFonts w:cs="Arial"/>
                <w:szCs w:val="18"/>
                <w:lang w:eastAsia="zh-CN"/>
              </w:rPr>
            </w:pPr>
            <w:r>
              <w:rPr>
                <w:rFonts w:cs="Arial"/>
                <w:szCs w:val="18"/>
                <w:lang w:eastAsia="zh-CN"/>
              </w:rPr>
              <w:t>The string shall be encoded as follows:</w:t>
            </w:r>
          </w:p>
          <w:p w14:paraId="26332E4F" w14:textId="77777777" w:rsidR="002E5094" w:rsidRDefault="002E5094">
            <w:pPr>
              <w:pStyle w:val="TAL"/>
              <w:rPr>
                <w:rFonts w:cs="Arial"/>
                <w:szCs w:val="18"/>
                <w:lang w:eastAsia="zh-CN"/>
              </w:rPr>
            </w:pPr>
            <w:r>
              <w:rPr>
                <w:rFonts w:cs="Arial"/>
                <w:szCs w:val="18"/>
                <w:lang w:eastAsia="zh-CN"/>
              </w:rPr>
              <w:t>&lt;MCC&gt;&lt;MNC&gt;</w:t>
            </w:r>
          </w:p>
          <w:p w14:paraId="1484474C" w14:textId="77777777" w:rsidR="002E5094" w:rsidRDefault="002E5094">
            <w:pPr>
              <w:pStyle w:val="TAL"/>
              <w:rPr>
                <w:rFonts w:cs="Arial"/>
                <w:szCs w:val="18"/>
                <w:lang w:eastAsia="zh-CN"/>
              </w:rPr>
            </w:pPr>
          </w:p>
          <w:p w14:paraId="31AFE3BC" w14:textId="77777777" w:rsidR="002E5094" w:rsidRDefault="002E5094">
            <w:pPr>
              <w:pStyle w:val="TAL"/>
              <w:rPr>
                <w:rFonts w:cs="Arial"/>
                <w:szCs w:val="18"/>
                <w:lang w:eastAsia="zh-CN"/>
              </w:rPr>
            </w:pPr>
            <w:r>
              <w:rPr>
                <w:rFonts w:cs="Arial"/>
                <w:szCs w:val="18"/>
                <w:lang w:eastAsia="zh-CN"/>
              </w:rPr>
              <w:t>Pattern: '^[0-9]{3}[0-9]{2,3}$'</w:t>
            </w:r>
          </w:p>
          <w:p w14:paraId="43C074D2" w14:textId="77777777" w:rsidR="002E5094" w:rsidRDefault="002E5094">
            <w:pPr>
              <w:pStyle w:val="TAL"/>
              <w:rPr>
                <w:rFonts w:cs="Arial"/>
                <w:szCs w:val="18"/>
                <w:lang w:eastAsia="zh-CN"/>
              </w:rPr>
            </w:pPr>
          </w:p>
          <w:p w14:paraId="494E67BE"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EEBA7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753EC6"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0F62B5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EE87FC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87B5F8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00C4F5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ACA0D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37414E" w14:textId="77777777" w:rsidR="002E5094" w:rsidRDefault="002E5094">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BD13E7B" w14:textId="77777777" w:rsidR="002E5094" w:rsidRDefault="002E5094">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1556B2CD" w14:textId="77777777" w:rsidR="002E5094" w:rsidRDefault="002E5094">
            <w:pPr>
              <w:pStyle w:val="TAL"/>
              <w:rPr>
                <w:rFonts w:cs="Arial"/>
                <w:szCs w:val="18"/>
                <w:lang w:eastAsia="zh-CN"/>
              </w:rPr>
            </w:pPr>
          </w:p>
          <w:p w14:paraId="3A162C34" w14:textId="77777777" w:rsidR="002E5094" w:rsidRDefault="002E5094">
            <w:pPr>
              <w:pStyle w:val="TAL"/>
              <w:rPr>
                <w:rFonts w:cs="Arial"/>
                <w:szCs w:val="18"/>
                <w:lang w:eastAsia="zh-CN"/>
              </w:rPr>
            </w:pPr>
            <w:r>
              <w:t>To be noted, either the start and end attributes, or the pattern attribute, shall be present.</w:t>
            </w:r>
          </w:p>
          <w:p w14:paraId="7FAA9689" w14:textId="77777777" w:rsidR="002E5094" w:rsidRDefault="002E5094">
            <w:pPr>
              <w:pStyle w:val="TAL"/>
              <w:rPr>
                <w:rFonts w:cs="Arial"/>
                <w:szCs w:val="18"/>
                <w:lang w:eastAsia="zh-CN"/>
              </w:rPr>
            </w:pPr>
          </w:p>
          <w:p w14:paraId="4E5E093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938DB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FB09B6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5472DF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6BB2B4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57744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B81BA0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94A32D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750FD" w14:textId="77777777" w:rsidR="002E5094" w:rsidRDefault="002E509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63AEEF4" w14:textId="77777777" w:rsidR="002E5094" w:rsidRDefault="002E5094">
            <w:pPr>
              <w:pStyle w:val="TAL"/>
              <w:rPr>
                <w:rFonts w:cs="Arial"/>
                <w:szCs w:val="18"/>
                <w:lang w:eastAsia="zh-CN"/>
              </w:rPr>
            </w:pPr>
            <w:r>
              <w:rPr>
                <w:rFonts w:cs="Arial"/>
                <w:szCs w:val="18"/>
                <w:lang w:eastAsia="zh-CN"/>
              </w:rPr>
              <w:t xml:space="preserve">This attribute represents the information of an UDR NF Instance (see TS 29.510 [23]). </w:t>
            </w:r>
          </w:p>
          <w:p w14:paraId="1DEDAFA1" w14:textId="77777777" w:rsidR="002E5094" w:rsidRDefault="002E5094">
            <w:pPr>
              <w:pStyle w:val="TAL"/>
              <w:rPr>
                <w:rFonts w:cs="Arial"/>
                <w:szCs w:val="18"/>
                <w:lang w:eastAsia="zh-CN"/>
              </w:rPr>
            </w:pPr>
          </w:p>
          <w:p w14:paraId="427774AD" w14:textId="77777777" w:rsidR="002E5094" w:rsidRDefault="002E5094">
            <w:pPr>
              <w:pStyle w:val="TAL"/>
              <w:rPr>
                <w:rFonts w:cs="Arial"/>
                <w:szCs w:val="18"/>
                <w:lang w:eastAsia="zh-CN"/>
              </w:rPr>
            </w:pPr>
          </w:p>
          <w:p w14:paraId="7BC3EBB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3771CD" w14:textId="77777777" w:rsidR="002E5094" w:rsidRDefault="002E5094">
            <w:pPr>
              <w:keepLines/>
              <w:spacing w:after="0"/>
              <w:rPr>
                <w:rFonts w:ascii="Arial" w:hAnsi="Arial" w:cs="Arial"/>
                <w:sz w:val="18"/>
                <w:szCs w:val="18"/>
              </w:rPr>
            </w:pPr>
            <w:r>
              <w:rPr>
                <w:rFonts w:ascii="Arial" w:hAnsi="Arial" w:cs="Arial"/>
                <w:sz w:val="18"/>
                <w:szCs w:val="18"/>
              </w:rPr>
              <w:t>type: UdrInfo</w:t>
            </w:r>
          </w:p>
          <w:p w14:paraId="38158B88"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D96B3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97F7F8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B4D22A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936759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2D436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8D4E27" w14:textId="77777777" w:rsidR="002E5094" w:rsidRDefault="002E509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DFC052A" w14:textId="77777777" w:rsidR="002E5094" w:rsidRDefault="002E5094">
            <w:pPr>
              <w:pStyle w:val="TAL"/>
              <w:rPr>
                <w:rFonts w:cs="Arial"/>
                <w:szCs w:val="18"/>
                <w:lang w:eastAsia="zh-CN"/>
              </w:rPr>
            </w:pPr>
            <w:r>
              <w:rPr>
                <w:rFonts w:cs="Arial"/>
                <w:szCs w:val="18"/>
                <w:lang w:eastAsia="zh-CN"/>
              </w:rPr>
              <w:t xml:space="preserve">This attribute represents the information of an UDM NF Instance (see TS 29.510 [23]). </w:t>
            </w:r>
          </w:p>
          <w:p w14:paraId="685ECB50" w14:textId="77777777" w:rsidR="002E5094" w:rsidRDefault="002E5094">
            <w:pPr>
              <w:pStyle w:val="TAL"/>
              <w:rPr>
                <w:rFonts w:cs="Arial"/>
                <w:szCs w:val="18"/>
                <w:lang w:eastAsia="zh-CN"/>
              </w:rPr>
            </w:pPr>
          </w:p>
          <w:p w14:paraId="17AA989A" w14:textId="77777777" w:rsidR="002E5094" w:rsidRDefault="002E5094">
            <w:pPr>
              <w:pStyle w:val="TAL"/>
              <w:rPr>
                <w:rFonts w:cs="Arial"/>
                <w:szCs w:val="18"/>
                <w:lang w:eastAsia="zh-CN"/>
              </w:rPr>
            </w:pPr>
          </w:p>
          <w:p w14:paraId="06AD0BF0"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AFAE4F" w14:textId="77777777" w:rsidR="002E5094" w:rsidRDefault="002E5094">
            <w:pPr>
              <w:keepLines/>
              <w:spacing w:after="0"/>
              <w:rPr>
                <w:rFonts w:ascii="Arial" w:hAnsi="Arial" w:cs="Arial"/>
                <w:sz w:val="18"/>
                <w:szCs w:val="18"/>
              </w:rPr>
            </w:pPr>
            <w:r>
              <w:rPr>
                <w:rFonts w:ascii="Arial" w:hAnsi="Arial" w:cs="Arial"/>
                <w:sz w:val="18"/>
                <w:szCs w:val="18"/>
              </w:rPr>
              <w:t>type: UdmInfo</w:t>
            </w:r>
          </w:p>
          <w:p w14:paraId="69BEE86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BE6EA9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4C1C87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935615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FE5139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B7D0C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806FA8" w14:textId="77777777" w:rsidR="002E5094" w:rsidRDefault="002E509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3486FAD" w14:textId="77777777" w:rsidR="002E5094" w:rsidRDefault="002E5094">
            <w:pPr>
              <w:pStyle w:val="TAL"/>
              <w:rPr>
                <w:rFonts w:cs="Arial"/>
                <w:szCs w:val="18"/>
              </w:rPr>
            </w:pPr>
            <w:r>
              <w:rPr>
                <w:rFonts w:cs="Arial"/>
                <w:szCs w:val="18"/>
              </w:rPr>
              <w:t>This attribute represents information of an LMF NF Instance</w:t>
            </w:r>
          </w:p>
          <w:p w14:paraId="2CF10C0D" w14:textId="77777777" w:rsidR="002E5094" w:rsidRDefault="002E5094">
            <w:pPr>
              <w:pStyle w:val="TAL"/>
              <w:rPr>
                <w:rFonts w:cs="Arial"/>
                <w:szCs w:val="18"/>
              </w:rPr>
            </w:pPr>
          </w:p>
          <w:p w14:paraId="36681E26" w14:textId="77777777" w:rsidR="002E5094" w:rsidRDefault="002E5094">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595FF6" w14:textId="77777777" w:rsidR="002E5094" w:rsidRDefault="002E5094">
            <w:pPr>
              <w:keepLines/>
              <w:spacing w:after="0"/>
              <w:rPr>
                <w:rFonts w:ascii="Arial" w:hAnsi="Arial" w:cs="Arial"/>
                <w:sz w:val="18"/>
                <w:szCs w:val="18"/>
              </w:rPr>
            </w:pPr>
            <w:r>
              <w:rPr>
                <w:rFonts w:ascii="Arial" w:hAnsi="Arial" w:cs="Arial"/>
                <w:sz w:val="18"/>
                <w:szCs w:val="18"/>
              </w:rPr>
              <w:t>type: LmfInfo</w:t>
            </w:r>
          </w:p>
          <w:p w14:paraId="26C3372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A26FA3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45A6B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ECEE5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7FA8D7" w14:textId="77777777" w:rsidR="002E5094" w:rsidRDefault="002E5094">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2E5094" w14:paraId="0E9D4D9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50116" w14:textId="77777777" w:rsidR="002E5094" w:rsidRDefault="002E5094">
            <w:pPr>
              <w:pStyle w:val="TAL"/>
              <w:keepNext w:val="0"/>
              <w:rPr>
                <w:rFonts w:ascii="Courier New" w:hAnsi="Courier New"/>
              </w:rPr>
            </w:pPr>
            <w:r>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8E79CE8" w14:textId="77777777" w:rsidR="002E5094" w:rsidRDefault="002E5094">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87B4A0C" w14:textId="77777777" w:rsidR="002E5094" w:rsidRDefault="002E5094">
            <w:pPr>
              <w:pStyle w:val="TAL"/>
              <w:rPr>
                <w:rFonts w:cs="Arial"/>
                <w:szCs w:val="18"/>
              </w:rPr>
            </w:pPr>
          </w:p>
          <w:p w14:paraId="3CD47910" w14:textId="77777777" w:rsidR="002E5094" w:rsidRDefault="002E5094">
            <w:pPr>
              <w:pStyle w:val="TAL"/>
              <w:rPr>
                <w:rFonts w:cs="Arial"/>
                <w:szCs w:val="18"/>
              </w:rPr>
            </w:pPr>
            <w:r>
              <w:rPr>
                <w:rFonts w:cs="Arial"/>
                <w:szCs w:val="18"/>
              </w:rPr>
              <w:t xml:space="preserve">Absence of this attribute means the LMF is not dedicated to serve specific client types. </w:t>
            </w:r>
          </w:p>
          <w:p w14:paraId="3E353853" w14:textId="77777777" w:rsidR="002E5094" w:rsidRDefault="002E5094">
            <w:pPr>
              <w:pStyle w:val="TAL"/>
              <w:rPr>
                <w:rFonts w:cs="Arial"/>
                <w:szCs w:val="18"/>
              </w:rPr>
            </w:pPr>
          </w:p>
          <w:p w14:paraId="1ABE9601" w14:textId="77777777" w:rsidR="002E5094" w:rsidRDefault="002E5094">
            <w:pPr>
              <w:pStyle w:val="TAL"/>
            </w:pPr>
            <w:r>
              <w:rPr>
                <w:rFonts w:cs="Arial"/>
                <w:szCs w:val="18"/>
              </w:rPr>
              <w:t xml:space="preserve">AllowedValues:  </w:t>
            </w:r>
            <w:r>
              <w:t>see clause 6.1.6.3.3 of TS 29.572 [86]</w:t>
            </w:r>
          </w:p>
          <w:p w14:paraId="1C8D73A4" w14:textId="77777777" w:rsidR="002E5094" w:rsidRDefault="002E5094">
            <w:pPr>
              <w:pStyle w:val="TAL"/>
            </w:pPr>
            <w:r>
              <w:t>"EMERGENCY_SERVICES": External client for emergency services</w:t>
            </w:r>
          </w:p>
          <w:p w14:paraId="799A14CB" w14:textId="77777777" w:rsidR="002E5094" w:rsidRDefault="002E5094">
            <w:pPr>
              <w:pStyle w:val="TAL"/>
            </w:pPr>
            <w:r>
              <w:t>"VALUE_ADDED_SERVICES": External client for value added services</w:t>
            </w:r>
          </w:p>
          <w:p w14:paraId="271CB51F" w14:textId="77777777" w:rsidR="002E5094" w:rsidRDefault="002E5094">
            <w:pPr>
              <w:pStyle w:val="TAL"/>
            </w:pPr>
            <w:r>
              <w:t>"PLMN_OPERATOR_SERVICES": External client for PLMN operator services</w:t>
            </w:r>
          </w:p>
          <w:p w14:paraId="135D2607" w14:textId="77777777" w:rsidR="002E5094" w:rsidRDefault="002E5094">
            <w:pPr>
              <w:pStyle w:val="TAL"/>
            </w:pPr>
            <w:r>
              <w:t>"LAWFUL_INTERCEPT_SERVICES": External client for Lawful Intercept services</w:t>
            </w:r>
          </w:p>
          <w:p w14:paraId="7788A41F" w14:textId="77777777" w:rsidR="002E5094" w:rsidRDefault="002E5094">
            <w:pPr>
              <w:pStyle w:val="TAL"/>
            </w:pPr>
            <w:r>
              <w:t>"PLMN_OPERATOR_BROADCAST_SERVICES": External client for PLMN Operator Broadcast services</w:t>
            </w:r>
          </w:p>
          <w:p w14:paraId="500D2156" w14:textId="77777777" w:rsidR="002E5094" w:rsidRDefault="002E5094">
            <w:pPr>
              <w:pStyle w:val="TAL"/>
            </w:pPr>
            <w:r>
              <w:t>"PLMN_OPERATOR_OM": External client for PLMN Operator O&amp;M</w:t>
            </w:r>
          </w:p>
          <w:p w14:paraId="22C4C59F" w14:textId="77777777" w:rsidR="002E5094" w:rsidRDefault="002E5094">
            <w:pPr>
              <w:pStyle w:val="TAL"/>
            </w:pPr>
            <w:r>
              <w:t>"PLMN_OPERATOR_ANONYMOUS_STATISTICS": External client for PLMN Operator anonymous statistics</w:t>
            </w:r>
          </w:p>
          <w:p w14:paraId="71DE3562" w14:textId="77777777" w:rsidR="002E5094" w:rsidRDefault="002E5094">
            <w:pPr>
              <w:pStyle w:val="TAL"/>
            </w:pPr>
            <w:r>
              <w:t>"PLMN_OPERATOR_TARGET_MS_SERVICE_SUPPORT": External client for PLMN Operator target MS service support</w:t>
            </w:r>
          </w:p>
          <w:p w14:paraId="74B2DB85" w14:textId="77777777" w:rsidR="002E5094" w:rsidRDefault="002E509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9C855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6BB31B9C"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51372FC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D31965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260D99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888AE8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A7DF5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74A37" w14:textId="77777777" w:rsidR="002E5094" w:rsidRDefault="002E509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9A6F313" w14:textId="77777777" w:rsidR="002E5094" w:rsidRDefault="002E5094">
            <w:pPr>
              <w:pStyle w:val="TAL"/>
            </w:pPr>
            <w:r>
              <w:t>This attribute represents the LMF identification. See clause 6.1.6.3.6 TS 29.572 [8]</w:t>
            </w:r>
          </w:p>
          <w:p w14:paraId="44C80A9A" w14:textId="77777777" w:rsidR="002E5094" w:rsidRDefault="002E5094">
            <w:pPr>
              <w:pStyle w:val="TAL"/>
            </w:pPr>
          </w:p>
          <w:p w14:paraId="494B8299" w14:textId="77777777" w:rsidR="002E5094" w:rsidRDefault="002E5094">
            <w:pPr>
              <w:pStyle w:val="TAL"/>
            </w:pPr>
          </w:p>
          <w:p w14:paraId="70DDFA73" w14:textId="77777777" w:rsidR="002E5094" w:rsidRDefault="002E5094">
            <w:pPr>
              <w:pStyle w:val="TAL"/>
            </w:pPr>
          </w:p>
          <w:p w14:paraId="0EDE09F0" w14:textId="77777777" w:rsidR="002E5094" w:rsidRDefault="002E5094">
            <w:pPr>
              <w:pStyle w:val="TAL"/>
            </w:pPr>
          </w:p>
          <w:p w14:paraId="772FEEE9"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ED5FBA"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17E187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D7C97E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FDBF4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44B106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C0EE2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8F852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D44A3" w14:textId="77777777" w:rsidR="002E5094" w:rsidRDefault="002E5094">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CAF053E" w14:textId="77777777" w:rsidR="002E5094" w:rsidRDefault="002E5094">
            <w:pPr>
              <w:pStyle w:val="TAL"/>
            </w:pPr>
            <w:r>
              <w:t>This attribute contains the access type (3GPP_ACCESS and/or NON_3GPP_ACCESS) supported by the SMF.</w:t>
            </w:r>
          </w:p>
          <w:p w14:paraId="4169082B" w14:textId="77777777" w:rsidR="002E5094" w:rsidRDefault="002E5094">
            <w:pPr>
              <w:pStyle w:val="TAL"/>
            </w:pPr>
            <w:r>
              <w:t>If not included, it shall be assumed the both access types are supported.</w:t>
            </w:r>
          </w:p>
          <w:p w14:paraId="756B41FE" w14:textId="77777777" w:rsidR="002E5094" w:rsidRDefault="002E5094">
            <w:pPr>
              <w:pStyle w:val="TAL"/>
            </w:pPr>
          </w:p>
          <w:p w14:paraId="2ECFAE74" w14:textId="77777777" w:rsidR="002E5094" w:rsidRDefault="002E5094">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064514F"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390343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3101C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91DB4D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3AF608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167B9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B2550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3FF55" w14:textId="77777777" w:rsidR="002E5094" w:rsidRDefault="002E509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A975BE2" w14:textId="77777777" w:rsidR="002E5094" w:rsidRDefault="002E5094">
            <w:pPr>
              <w:pStyle w:val="TAL"/>
            </w:pPr>
            <w:r>
              <w:t>This attribute contains the AN node type (i.e. gNB or NG-eNB) supported by the LMF.</w:t>
            </w:r>
          </w:p>
          <w:p w14:paraId="7BACDE9D" w14:textId="77777777" w:rsidR="002E5094" w:rsidRDefault="002E5094">
            <w:pPr>
              <w:pStyle w:val="TAL"/>
            </w:pPr>
          </w:p>
          <w:p w14:paraId="31E5345B" w14:textId="77777777" w:rsidR="002E5094" w:rsidRDefault="002E5094">
            <w:pPr>
              <w:pStyle w:val="TOC8"/>
              <w:rPr>
                <w:rFonts w:ascii="Arial" w:hAnsi="Arial"/>
                <w:b w:val="0"/>
                <w:sz w:val="18"/>
              </w:rPr>
            </w:pPr>
            <w:r>
              <w:rPr>
                <w:rFonts w:ascii="Arial" w:hAnsi="Arial"/>
                <w:b w:val="0"/>
                <w:sz w:val="18"/>
              </w:rPr>
              <w:t>If not included, it shall be assumed that all AN node types are supported.</w:t>
            </w:r>
          </w:p>
          <w:p w14:paraId="411662B2" w14:textId="77777777" w:rsidR="002E5094" w:rsidRDefault="002E5094">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12D52620"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6245CD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C0A54F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6A255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A26D7B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2D626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2A1F4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8B5039" w14:textId="77777777" w:rsidR="002E5094" w:rsidRDefault="002E509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916078" w14:textId="77777777" w:rsidR="002E5094" w:rsidRDefault="002E5094">
            <w:pPr>
              <w:pStyle w:val="TAL"/>
            </w:pPr>
            <w:r>
              <w:t>This attribute contains the RAT type (e.g. 5G NR, eLTE or any of the RAT Types specified for NR satellite access) supported by the LMF.</w:t>
            </w:r>
          </w:p>
          <w:p w14:paraId="6C2E9330" w14:textId="77777777" w:rsidR="002E5094" w:rsidRDefault="002E5094">
            <w:pPr>
              <w:pStyle w:val="TAL"/>
            </w:pPr>
          </w:p>
          <w:p w14:paraId="51D19019" w14:textId="77777777" w:rsidR="002E5094" w:rsidRDefault="002E5094">
            <w:pPr>
              <w:pStyle w:val="TAL"/>
            </w:pPr>
            <w:r>
              <w:t xml:space="preserve">If not included, it shall be assumed that all RAT types are supported </w:t>
            </w:r>
          </w:p>
          <w:p w14:paraId="6F91EC11" w14:textId="77777777" w:rsidR="002E5094" w:rsidRDefault="002E5094">
            <w:pPr>
              <w:pStyle w:val="TAL"/>
            </w:pPr>
          </w:p>
          <w:p w14:paraId="4C1A31F9" w14:textId="77777777" w:rsidR="002E5094" w:rsidRDefault="002E5094">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23FC0995"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70850B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0DC0D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BACE1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560DC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5B7B9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920B5B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325C4" w14:textId="77777777" w:rsidR="002E5094" w:rsidRDefault="002E5094">
            <w:pPr>
              <w:pStyle w:val="TOC9"/>
              <w:keepNext w:val="0"/>
              <w:rPr>
                <w:rFonts w:ascii="Courier New" w:hAnsi="Courier New"/>
                <w:b w:val="0"/>
                <w:sz w:val="18"/>
              </w:rPr>
            </w:pPr>
            <w:r>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16CC219" w14:textId="77777777" w:rsidR="002E5094" w:rsidRDefault="002E5094">
            <w:pPr>
              <w:pStyle w:val="TAL"/>
            </w:pPr>
            <w:r>
              <w:t>This attribute contains TAI list that the LMF can serve. It may contain one or more non-3GPP access TAIs.</w:t>
            </w:r>
          </w:p>
          <w:p w14:paraId="145EF028" w14:textId="77777777" w:rsidR="002E5094" w:rsidRDefault="002E5094">
            <w:pPr>
              <w:pStyle w:val="TAL"/>
            </w:pPr>
            <w:r>
              <w:t>The absence of both this attribute and the taiRangeList attribute indicates that the LMF can be selected for any TAI in the serving network.</w:t>
            </w:r>
          </w:p>
          <w:p w14:paraId="192FF56B" w14:textId="77777777" w:rsidR="002E5094" w:rsidRDefault="002E5094">
            <w:pPr>
              <w:pStyle w:val="TAL"/>
            </w:pPr>
          </w:p>
          <w:p w14:paraId="5FE6B6E7" w14:textId="77777777" w:rsidR="002E5094" w:rsidRDefault="002E5094">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039C21" w14:textId="77777777" w:rsidR="002E5094" w:rsidRDefault="002E5094">
            <w:pPr>
              <w:keepLines/>
              <w:spacing w:after="0"/>
              <w:rPr>
                <w:rFonts w:ascii="Arial" w:hAnsi="Arial" w:cs="Arial"/>
                <w:sz w:val="18"/>
                <w:szCs w:val="18"/>
              </w:rPr>
            </w:pPr>
            <w:r>
              <w:rPr>
                <w:rFonts w:ascii="Arial" w:hAnsi="Arial" w:cs="Arial"/>
                <w:sz w:val="18"/>
                <w:szCs w:val="18"/>
              </w:rPr>
              <w:t>type: TAI</w:t>
            </w:r>
          </w:p>
          <w:p w14:paraId="72895A2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A5484E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77B59C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2FE23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2051C6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DB69C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86D85" w14:textId="77777777" w:rsidR="002E5094" w:rsidRDefault="002E509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BE760F" w14:textId="77777777" w:rsidR="002E5094" w:rsidRDefault="002E509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EC40920" w14:textId="77777777" w:rsidR="002E5094" w:rsidRDefault="002E5094">
            <w:pPr>
              <w:pStyle w:val="TAL"/>
            </w:pPr>
          </w:p>
          <w:p w14:paraId="119EC4DA" w14:textId="77777777" w:rsidR="002E5094" w:rsidRDefault="002E5094">
            <w:pPr>
              <w:pStyle w:val="TAL"/>
            </w:pPr>
          </w:p>
          <w:p w14:paraId="12F2A9D4" w14:textId="77777777" w:rsidR="002E5094" w:rsidRDefault="002E5094">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69DA33" w14:textId="77777777" w:rsidR="002E5094" w:rsidRDefault="002E5094">
            <w:pPr>
              <w:pStyle w:val="TAL"/>
            </w:pPr>
            <w:r>
              <w:t>type: TAIRange</w:t>
            </w:r>
          </w:p>
          <w:p w14:paraId="31E48223" w14:textId="77777777" w:rsidR="002E5094" w:rsidRDefault="002E5094">
            <w:pPr>
              <w:pStyle w:val="TAL"/>
            </w:pPr>
            <w:r>
              <w:t>multiplicity: 1..*</w:t>
            </w:r>
          </w:p>
          <w:p w14:paraId="2661479E" w14:textId="77777777" w:rsidR="002E5094" w:rsidRDefault="002E5094">
            <w:pPr>
              <w:pStyle w:val="TAL"/>
            </w:pPr>
            <w:r>
              <w:t>isOrdered: False</w:t>
            </w:r>
          </w:p>
          <w:p w14:paraId="7D054D24" w14:textId="77777777" w:rsidR="002E5094" w:rsidRDefault="002E5094">
            <w:pPr>
              <w:pStyle w:val="TAL"/>
            </w:pPr>
            <w:r>
              <w:t>isUnique: True</w:t>
            </w:r>
          </w:p>
          <w:p w14:paraId="4F6D48A0" w14:textId="77777777" w:rsidR="002E5094" w:rsidRDefault="002E5094">
            <w:pPr>
              <w:pStyle w:val="TAL"/>
            </w:pPr>
            <w:r>
              <w:t>defaultValue: None</w:t>
            </w:r>
          </w:p>
          <w:p w14:paraId="2E88075B" w14:textId="77777777" w:rsidR="002E5094" w:rsidRDefault="002E5094">
            <w:pPr>
              <w:pStyle w:val="TAL"/>
            </w:pPr>
            <w:r>
              <w:t>allowedValues: N/A</w:t>
            </w:r>
          </w:p>
          <w:p w14:paraId="338EF0B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74BC8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2BE3F" w14:textId="77777777" w:rsidR="002E5094" w:rsidRDefault="002E509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99446F" w14:textId="77777777" w:rsidR="002E5094" w:rsidRDefault="002E5094">
            <w:pPr>
              <w:pStyle w:val="TAL"/>
            </w:pPr>
            <w:r>
              <w:rPr>
                <w:rFonts w:cs="Arial"/>
                <w:szCs w:val="18"/>
              </w:rPr>
              <w:t xml:space="preserve">This attribute contains </w:t>
            </w:r>
            <w:r>
              <w:t>the GAD shapes supported by the LMF.</w:t>
            </w:r>
          </w:p>
          <w:p w14:paraId="43E35674" w14:textId="77777777" w:rsidR="002E5094" w:rsidRDefault="002E5094">
            <w:pPr>
              <w:pStyle w:val="TAL"/>
            </w:pPr>
          </w:p>
          <w:p w14:paraId="03786AD9" w14:textId="77777777" w:rsidR="002E5094" w:rsidRDefault="002E5094">
            <w:pPr>
              <w:pStyle w:val="TAL"/>
            </w:pPr>
            <w:r>
              <w:t>If not included, it doesn't indicate that the LMF doesn't support any GAD shapes.</w:t>
            </w:r>
          </w:p>
          <w:p w14:paraId="3DA7BDFB" w14:textId="77777777" w:rsidR="002E5094" w:rsidRDefault="002E5094">
            <w:pPr>
              <w:pStyle w:val="TAL"/>
            </w:pPr>
          </w:p>
          <w:p w14:paraId="67301408" w14:textId="77777777" w:rsidR="002E5094" w:rsidRDefault="002E5094">
            <w:pPr>
              <w:pStyle w:val="TAL"/>
            </w:pPr>
            <w:r>
              <w:t>The allowedValues are: see clause 6.1.6.3.4 of TS 29.572 [86]</w:t>
            </w:r>
          </w:p>
          <w:p w14:paraId="3A7D6C8B" w14:textId="77777777" w:rsidR="002E5094" w:rsidRDefault="002E5094">
            <w:pPr>
              <w:pStyle w:val="TAL"/>
            </w:pPr>
            <w:r>
              <w:t>"POINT"</w:t>
            </w:r>
            <w:r>
              <w:tab/>
              <w:t>indicates Ellipsoid Point</w:t>
            </w:r>
          </w:p>
          <w:p w14:paraId="78B9F113" w14:textId="77777777" w:rsidR="002E5094" w:rsidRDefault="002E5094">
            <w:pPr>
              <w:pStyle w:val="TAL"/>
            </w:pPr>
            <w:r>
              <w:t>"POINT_UNCERTAINTY_CIRCLE"</w:t>
            </w:r>
            <w:r>
              <w:tab/>
              <w:t>indicates Ellipsoid point with uncertainty circle</w:t>
            </w:r>
          </w:p>
          <w:p w14:paraId="10626B47" w14:textId="77777777" w:rsidR="002E5094" w:rsidRDefault="002E5094">
            <w:pPr>
              <w:pStyle w:val="TAL"/>
            </w:pPr>
            <w:r>
              <w:t>"POINT_UNCERTAINTY_ELLIPSE" indicates  Ellipsoid point with uncertainty ellipse</w:t>
            </w:r>
          </w:p>
          <w:p w14:paraId="2ABA428F" w14:textId="77777777" w:rsidR="002E5094" w:rsidRDefault="002E5094">
            <w:pPr>
              <w:pStyle w:val="TAL"/>
            </w:pPr>
            <w:r>
              <w:t>"POLYGON" indicates Polygon</w:t>
            </w:r>
          </w:p>
          <w:p w14:paraId="46983187" w14:textId="77777777" w:rsidR="002E5094" w:rsidRDefault="002E5094">
            <w:pPr>
              <w:pStyle w:val="TAL"/>
              <w:rPr>
                <w:rFonts w:cs="Arial"/>
                <w:szCs w:val="18"/>
              </w:rPr>
            </w:pPr>
            <w:r>
              <w:t>"POIN</w:t>
            </w:r>
            <w:r>
              <w:rPr>
                <w:rFonts w:cs="Arial"/>
                <w:szCs w:val="18"/>
              </w:rPr>
              <w:t>T_ALTITUDE" indicates Ellipsoid point with altitude</w:t>
            </w:r>
          </w:p>
          <w:p w14:paraId="57B0F01E" w14:textId="77777777" w:rsidR="002E5094" w:rsidRDefault="002E5094">
            <w:pPr>
              <w:pStyle w:val="TAL"/>
              <w:rPr>
                <w:rFonts w:cs="Arial"/>
                <w:szCs w:val="18"/>
              </w:rPr>
            </w:pPr>
            <w:r>
              <w:rPr>
                <w:rFonts w:cs="Arial"/>
                <w:szCs w:val="18"/>
              </w:rPr>
              <w:t>"POINT_ALTITUDE_UNCERTAINTY" indicates  Ellipsoid point with altitude and uncertainty ellipsoid</w:t>
            </w:r>
          </w:p>
          <w:p w14:paraId="39F89434" w14:textId="77777777" w:rsidR="002E5094" w:rsidRDefault="002E5094">
            <w:pPr>
              <w:pStyle w:val="TAL"/>
              <w:rPr>
                <w:rFonts w:cs="Arial"/>
                <w:szCs w:val="18"/>
              </w:rPr>
            </w:pPr>
            <w:r>
              <w:rPr>
                <w:rFonts w:cs="Arial"/>
                <w:szCs w:val="18"/>
              </w:rPr>
              <w:t>"ELLIPSOID_ARC" indicates Ellipsoid Arc</w:t>
            </w:r>
          </w:p>
          <w:p w14:paraId="105A588C" w14:textId="77777777" w:rsidR="002E5094" w:rsidRDefault="002E5094">
            <w:pPr>
              <w:pStyle w:val="TAL"/>
              <w:rPr>
                <w:rFonts w:cs="Arial"/>
                <w:szCs w:val="18"/>
              </w:rPr>
            </w:pPr>
            <w:r>
              <w:rPr>
                <w:rFonts w:cs="Arial"/>
                <w:szCs w:val="18"/>
              </w:rPr>
              <w:t>"LOCAL_2D_POINT_UNCERTAINTY_ELLIPSE" indicates Local 2D point with uncertainty ellipse</w:t>
            </w:r>
          </w:p>
          <w:p w14:paraId="7503BB89" w14:textId="77777777" w:rsidR="002E5094" w:rsidRDefault="002E509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2B3E7E51" w14:textId="77777777" w:rsidR="002E5094" w:rsidRDefault="002E5094">
            <w:pPr>
              <w:keepLines/>
              <w:spacing w:after="0"/>
              <w:rPr>
                <w:rFonts w:ascii="Arial" w:hAnsi="Arial" w:cs="Arial"/>
                <w:sz w:val="18"/>
                <w:szCs w:val="18"/>
              </w:rPr>
            </w:pPr>
            <w:r>
              <w:rPr>
                <w:rFonts w:ascii="Arial" w:hAnsi="Arial" w:cs="Arial"/>
                <w:sz w:val="18"/>
                <w:szCs w:val="18"/>
              </w:rPr>
              <w:t>type: ENUM</w:t>
            </w:r>
          </w:p>
          <w:p w14:paraId="1780B38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F74348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8103439"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B0615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9369B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5A61F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5BB973" w14:textId="77777777" w:rsidR="002E5094" w:rsidRDefault="002E5094">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6E65421" w14:textId="77777777" w:rsidR="002E5094" w:rsidRDefault="002E5094">
            <w:pPr>
              <w:pStyle w:val="TAL"/>
              <w:rPr>
                <w:rFonts w:cs="Arial"/>
                <w:szCs w:val="18"/>
              </w:rPr>
            </w:pPr>
            <w:r>
              <w:rPr>
                <w:rFonts w:cs="Arial"/>
                <w:szCs w:val="18"/>
              </w:rPr>
              <w:t>This attribute represents a list of S-NSSAIs and DNNs supported by the trusted AF.</w:t>
            </w:r>
          </w:p>
          <w:p w14:paraId="7D3670A4" w14:textId="77777777" w:rsidR="002E5094" w:rsidRDefault="002E5094">
            <w:pPr>
              <w:pStyle w:val="TAL"/>
              <w:rPr>
                <w:rFonts w:cs="Arial"/>
                <w:szCs w:val="18"/>
              </w:rPr>
            </w:pPr>
          </w:p>
          <w:p w14:paraId="2C8C511F" w14:textId="77777777" w:rsidR="002E5094" w:rsidRDefault="002E5094">
            <w:pPr>
              <w:pStyle w:val="TAL"/>
              <w:rPr>
                <w:rFonts w:cs="Arial"/>
                <w:szCs w:val="18"/>
              </w:rPr>
            </w:pPr>
          </w:p>
          <w:p w14:paraId="1E10CA63" w14:textId="77777777" w:rsidR="002E5094" w:rsidRDefault="002E5094">
            <w:pPr>
              <w:pStyle w:val="TAL"/>
              <w:rPr>
                <w:rFonts w:cs="Arial"/>
                <w:szCs w:val="18"/>
              </w:rPr>
            </w:pPr>
          </w:p>
          <w:p w14:paraId="0530ED5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0CFC7D"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2A3F2CD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4A8F1E0"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054052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57714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FA19A37"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2DC64DA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180954" w14:textId="77777777" w:rsidR="002E5094" w:rsidRDefault="002E509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222AAAF1" w14:textId="77777777" w:rsidR="002E5094" w:rsidRDefault="002E5094">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59ECA7B5" w14:textId="77777777" w:rsidR="002E5094" w:rsidRDefault="002E5094">
            <w:pPr>
              <w:pStyle w:val="TAL"/>
              <w:rPr>
                <w:rFonts w:cs="Arial"/>
                <w:szCs w:val="18"/>
              </w:rPr>
            </w:pPr>
          </w:p>
          <w:p w14:paraId="66EAA185" w14:textId="77777777" w:rsidR="002E5094" w:rsidRDefault="002E5094">
            <w:pPr>
              <w:pStyle w:val="TAL"/>
              <w:rPr>
                <w:rFonts w:cs="Arial"/>
                <w:szCs w:val="18"/>
              </w:rPr>
            </w:pPr>
          </w:p>
          <w:p w14:paraId="52435231" w14:textId="77777777" w:rsidR="002E5094" w:rsidRDefault="002E5094">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BB50AB2" w14:textId="77777777" w:rsidR="002E5094" w:rsidRDefault="002E509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6B685A41" w14:textId="77777777" w:rsidR="002E5094" w:rsidRDefault="002E5094">
            <w:pPr>
              <w:keepLines/>
              <w:spacing w:after="0"/>
              <w:rPr>
                <w:rFonts w:ascii="Arial" w:hAnsi="Arial" w:cs="Arial"/>
                <w:sz w:val="18"/>
                <w:szCs w:val="18"/>
              </w:rPr>
            </w:pPr>
            <w:r>
              <w:rPr>
                <w:rFonts w:ascii="Arial" w:hAnsi="Arial" w:cs="Arial"/>
                <w:sz w:val="18"/>
                <w:szCs w:val="18"/>
              </w:rPr>
              <w:t>type: Enumeration</w:t>
            </w:r>
          </w:p>
          <w:p w14:paraId="1D5B58B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4681E8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9671E8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40A9E1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60E1E0"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480557F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9ED6FE" w14:textId="77777777" w:rsidR="002E5094" w:rsidRDefault="002E509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7AA8C65" w14:textId="77777777" w:rsidR="002E5094" w:rsidRDefault="002E5094">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34D8A20F" w14:textId="77777777" w:rsidR="002E5094" w:rsidRDefault="002E5094">
            <w:pPr>
              <w:pStyle w:val="TAL"/>
              <w:rPr>
                <w:rFonts w:cs="Arial"/>
                <w:szCs w:val="18"/>
              </w:rPr>
            </w:pPr>
          </w:p>
          <w:p w14:paraId="75CDE918"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74412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1F3F2FF"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46BDF04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FB7FD9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88078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95D47C"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56951A8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D4E91" w14:textId="77777777" w:rsidR="002E5094" w:rsidRDefault="002E5094">
            <w:pPr>
              <w:pStyle w:val="TOC9"/>
              <w:keepNext w:val="0"/>
              <w:rPr>
                <w:rFonts w:ascii="Courier New" w:hAnsi="Courier New"/>
                <w:b w:val="0"/>
                <w:sz w:val="18"/>
              </w:rPr>
            </w:pPr>
            <w:r>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98BD95B" w14:textId="77777777" w:rsidR="002E5094" w:rsidRDefault="002E5094">
            <w:pPr>
              <w:pStyle w:val="TAL"/>
              <w:rPr>
                <w:rFonts w:cs="Arial"/>
                <w:szCs w:val="18"/>
              </w:rPr>
            </w:pPr>
            <w:r>
              <w:rPr>
                <w:rFonts w:cs="Arial"/>
                <w:szCs w:val="18"/>
              </w:rPr>
              <w:t>This attribute represents a list of Internal Group Identifiers supported by the trusted AF.</w:t>
            </w:r>
          </w:p>
          <w:p w14:paraId="351E593E" w14:textId="77777777" w:rsidR="002E5094" w:rsidRDefault="002E5094">
            <w:pPr>
              <w:pStyle w:val="TAL"/>
              <w:rPr>
                <w:rFonts w:cs="Arial"/>
                <w:szCs w:val="18"/>
              </w:rPr>
            </w:pPr>
            <w:r>
              <w:rPr>
                <w:rFonts w:cs="Arial"/>
                <w:szCs w:val="18"/>
              </w:rPr>
              <w:t>If not provided, it does not imply that the AF supports all internal groups.</w:t>
            </w:r>
          </w:p>
          <w:p w14:paraId="6852698D" w14:textId="77777777" w:rsidR="002E5094" w:rsidRDefault="002E5094">
            <w:pPr>
              <w:pStyle w:val="TAL"/>
              <w:rPr>
                <w:rFonts w:cs="Arial"/>
                <w:szCs w:val="18"/>
              </w:rPr>
            </w:pPr>
            <w:r>
              <w:rPr>
                <w:rFonts w:cs="Arial"/>
                <w:szCs w:val="18"/>
              </w:rPr>
              <w:t>String pattern: '^[A-Fa-f0-9]{8}-[0-9]{3}-[0-9]{2,3}-([A-Fa-f0-9][A-Fa-f0-9]){1,10}$'.</w:t>
            </w:r>
          </w:p>
          <w:p w14:paraId="3CA831BF" w14:textId="77777777" w:rsidR="002E5094" w:rsidRDefault="002E5094">
            <w:pPr>
              <w:pStyle w:val="TAL"/>
              <w:rPr>
                <w:rFonts w:cs="Arial"/>
                <w:szCs w:val="18"/>
              </w:rPr>
            </w:pPr>
          </w:p>
          <w:p w14:paraId="1B8938F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B27A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60C4BC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0C376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5B311B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1BC4E6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18E851"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4EA04A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89D18" w14:textId="77777777" w:rsidR="002E5094" w:rsidRDefault="002E509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E1F6B38" w14:textId="77777777" w:rsidR="002E5094" w:rsidRDefault="002E5094">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16614AD1" w14:textId="77777777" w:rsidR="002E5094" w:rsidRDefault="002E5094">
            <w:pPr>
              <w:pStyle w:val="TAL"/>
            </w:pPr>
          </w:p>
          <w:p w14:paraId="2D7FF6FD" w14:textId="77777777" w:rsidR="002E5094" w:rsidRDefault="002E5094">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21331131" w14:textId="77777777" w:rsidR="002E5094" w:rsidRDefault="002E5094">
            <w:pPr>
              <w:pStyle w:val="TAL"/>
            </w:pPr>
            <w:r>
              <w:rPr>
                <w:rFonts w:cs="Arial"/>
                <w:szCs w:val="18"/>
              </w:rPr>
              <w:t>FALSE (default): the trusted AF</w:t>
            </w:r>
            <w:r>
              <w:t xml:space="preserve"> does not support mapping between UE IP address and UE ID.</w:t>
            </w:r>
          </w:p>
          <w:p w14:paraId="3F275101" w14:textId="77777777" w:rsidR="002E5094" w:rsidRDefault="002E5094">
            <w:pPr>
              <w:pStyle w:val="TAL"/>
            </w:pPr>
          </w:p>
          <w:p w14:paraId="625B62C9" w14:textId="77777777" w:rsidR="002E5094" w:rsidRDefault="002E509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E9A789" w14:textId="77777777" w:rsidR="002E5094" w:rsidRDefault="002E5094">
            <w:pPr>
              <w:keepLines/>
              <w:spacing w:after="0"/>
              <w:rPr>
                <w:rFonts w:ascii="Arial" w:hAnsi="Arial" w:cs="Arial"/>
                <w:sz w:val="18"/>
                <w:szCs w:val="18"/>
              </w:rPr>
            </w:pPr>
            <w:r>
              <w:rPr>
                <w:rFonts w:ascii="Arial" w:hAnsi="Arial" w:cs="Arial"/>
                <w:sz w:val="18"/>
                <w:szCs w:val="18"/>
              </w:rPr>
              <w:t>type: Boolean</w:t>
            </w:r>
          </w:p>
          <w:p w14:paraId="2CCD2FE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6B3716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D1371D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E03EA27" w14:textId="77777777" w:rsidR="002E5094" w:rsidRDefault="002E5094">
            <w:pPr>
              <w:keepLines/>
              <w:spacing w:after="0"/>
              <w:rPr>
                <w:rFonts w:ascii="Arial" w:hAnsi="Arial" w:cs="Arial"/>
                <w:sz w:val="18"/>
                <w:szCs w:val="18"/>
              </w:rPr>
            </w:pPr>
            <w:r>
              <w:rPr>
                <w:rFonts w:ascii="Arial" w:hAnsi="Arial" w:cs="Arial"/>
                <w:sz w:val="18"/>
                <w:szCs w:val="18"/>
              </w:rPr>
              <w:t>defaultValue: FALSE</w:t>
            </w:r>
          </w:p>
          <w:p w14:paraId="673A9CDA" w14:textId="77777777" w:rsidR="002E5094" w:rsidRDefault="002E5094">
            <w:pPr>
              <w:keepLines/>
              <w:spacing w:after="0"/>
              <w:rPr>
                <w:rFonts w:ascii="Courier New" w:hAnsi="Courier New" w:cs="Courier New"/>
                <w:lang w:eastAsia="zh-CN"/>
              </w:rPr>
            </w:pPr>
            <w:r>
              <w:rPr>
                <w:rFonts w:ascii="Arial" w:hAnsi="Arial" w:cs="Arial"/>
                <w:sz w:val="18"/>
                <w:szCs w:val="18"/>
              </w:rPr>
              <w:t>isNullable: False</w:t>
            </w:r>
          </w:p>
        </w:tc>
      </w:tr>
      <w:tr w:rsidR="002E5094" w14:paraId="19E0E5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18C3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7D80FC" w14:textId="77777777" w:rsidR="002E5094" w:rsidRDefault="002E5094">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36CA1D63" w14:textId="77777777" w:rsidR="002E5094" w:rsidRDefault="002E5094">
            <w:pPr>
              <w:pStyle w:val="TAL"/>
              <w:rPr>
                <w:rFonts w:cs="Arial"/>
                <w:szCs w:val="18"/>
              </w:rPr>
            </w:pPr>
          </w:p>
          <w:p w14:paraId="02D630A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14B69A" w14:textId="77777777" w:rsidR="002E5094" w:rsidRDefault="002E5094">
            <w:pPr>
              <w:keepLines/>
              <w:spacing w:after="0"/>
              <w:rPr>
                <w:rFonts w:ascii="Arial" w:hAnsi="Arial" w:cs="Arial"/>
                <w:sz w:val="18"/>
                <w:szCs w:val="18"/>
              </w:rPr>
            </w:pPr>
            <w:r>
              <w:rPr>
                <w:rFonts w:ascii="Arial" w:hAnsi="Arial" w:cs="Arial"/>
                <w:sz w:val="18"/>
                <w:szCs w:val="18"/>
              </w:rPr>
              <w:t>type: SnssaiEasdfInfoItem</w:t>
            </w:r>
          </w:p>
          <w:p w14:paraId="2BAE268A"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3093899"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3CD35D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96BD3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BE6A1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EBC36C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CAF53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C2D8103" w14:textId="77777777" w:rsidR="002E5094" w:rsidRDefault="002E5094">
            <w:pPr>
              <w:pStyle w:val="TAL"/>
              <w:rPr>
                <w:lang w:eastAsia="zh-CN"/>
              </w:rPr>
            </w:pPr>
            <w:r>
              <w:rPr>
                <w:rFonts w:cs="Arial"/>
                <w:szCs w:val="18"/>
              </w:rPr>
              <w:t>This attribute represents N6 IP addresses of the EASDF</w:t>
            </w:r>
            <w:r>
              <w:rPr>
                <w:lang w:eastAsia="zh-CN"/>
              </w:rPr>
              <w:t>.</w:t>
            </w:r>
          </w:p>
          <w:p w14:paraId="78BB47F9" w14:textId="77777777" w:rsidR="002E5094" w:rsidRDefault="002E5094">
            <w:pPr>
              <w:pStyle w:val="TAL"/>
              <w:rPr>
                <w:rFonts w:cs="Arial"/>
                <w:szCs w:val="18"/>
              </w:rPr>
            </w:pPr>
          </w:p>
          <w:p w14:paraId="43C50D4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B0CF8"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4C4D7E6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3F8110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EB16BC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780299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AC7D17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87867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F052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C5893B" w14:textId="77777777" w:rsidR="002E5094" w:rsidRDefault="002E5094">
            <w:pPr>
              <w:pStyle w:val="TAL"/>
              <w:rPr>
                <w:lang w:eastAsia="zh-CN"/>
              </w:rPr>
            </w:pPr>
            <w:r>
              <w:rPr>
                <w:rFonts w:cs="Arial"/>
                <w:szCs w:val="18"/>
              </w:rPr>
              <w:t>This attribute represents N6 IP addresses of PSA UPFs</w:t>
            </w:r>
            <w:r>
              <w:rPr>
                <w:lang w:eastAsia="zh-CN"/>
              </w:rPr>
              <w:t>.</w:t>
            </w:r>
          </w:p>
          <w:p w14:paraId="572E4AD0" w14:textId="77777777" w:rsidR="002E5094" w:rsidRDefault="002E5094">
            <w:pPr>
              <w:pStyle w:val="TAL"/>
              <w:rPr>
                <w:rFonts w:cs="Arial"/>
                <w:szCs w:val="18"/>
              </w:rPr>
            </w:pPr>
          </w:p>
          <w:p w14:paraId="25F8F81D"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532F40"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2148855D"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63115D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41F461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ED01B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0C1737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ECE74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7018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397246B9" w14:textId="77777777" w:rsidR="002E5094" w:rsidRDefault="002E5094">
            <w:pPr>
              <w:pStyle w:val="TAL"/>
              <w:rPr>
                <w:rFonts w:cs="Arial"/>
                <w:szCs w:val="18"/>
              </w:rPr>
            </w:pPr>
            <w:r>
              <w:rPr>
                <w:rFonts w:cs="Arial"/>
                <w:szCs w:val="18"/>
              </w:rPr>
              <w:t>This attribute represents a S-NSSAI.</w:t>
            </w:r>
          </w:p>
          <w:p w14:paraId="70100756" w14:textId="77777777" w:rsidR="002E5094" w:rsidRDefault="002E5094">
            <w:pPr>
              <w:pStyle w:val="TAL"/>
              <w:rPr>
                <w:rFonts w:cs="Arial"/>
                <w:szCs w:val="18"/>
              </w:rPr>
            </w:pPr>
          </w:p>
          <w:p w14:paraId="31F6702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39FA43"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t>SnssaiExtension</w:t>
            </w:r>
          </w:p>
          <w:p w14:paraId="0942B19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A47C4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74051A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899E2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F843AB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F114DC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5069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4E51CDF" w14:textId="77777777" w:rsidR="002E5094" w:rsidRDefault="002E5094">
            <w:pPr>
              <w:pStyle w:val="TAL"/>
              <w:rPr>
                <w:rFonts w:cs="Arial"/>
                <w:szCs w:val="18"/>
              </w:rPr>
            </w:pPr>
            <w:r>
              <w:rPr>
                <w:rFonts w:cs="Arial"/>
                <w:szCs w:val="18"/>
              </w:rPr>
              <w:t>This attribute represents a list of parameters supported by the EASDF per DNN.</w:t>
            </w:r>
          </w:p>
          <w:p w14:paraId="249165B0" w14:textId="77777777" w:rsidR="002E5094" w:rsidRDefault="002E5094">
            <w:pPr>
              <w:pStyle w:val="TAL"/>
              <w:rPr>
                <w:rFonts w:cs="Arial"/>
                <w:szCs w:val="18"/>
              </w:rPr>
            </w:pPr>
          </w:p>
          <w:p w14:paraId="78F6E02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17855" w14:textId="77777777" w:rsidR="002E5094" w:rsidRDefault="002E5094">
            <w:pPr>
              <w:keepLines/>
              <w:spacing w:after="0"/>
              <w:rPr>
                <w:rFonts w:ascii="Arial" w:hAnsi="Arial" w:cs="Arial"/>
                <w:sz w:val="18"/>
                <w:szCs w:val="18"/>
              </w:rPr>
            </w:pPr>
            <w:r>
              <w:rPr>
                <w:rFonts w:ascii="Arial" w:hAnsi="Arial" w:cs="Arial"/>
                <w:sz w:val="18"/>
                <w:szCs w:val="18"/>
              </w:rPr>
              <w:t>type: DnnEasdfInfoItem</w:t>
            </w:r>
          </w:p>
          <w:p w14:paraId="7D7211A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C1BCCB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18895E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FEC164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1EE3AE"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45FB7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25EC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85BDA8F" w14:textId="77777777" w:rsidR="002E5094" w:rsidRDefault="002E5094">
            <w:pPr>
              <w:pStyle w:val="TAL"/>
              <w:rPr>
                <w:rFonts w:cs="Arial"/>
                <w:szCs w:val="18"/>
              </w:rPr>
            </w:pPr>
            <w:r>
              <w:rPr>
                <w:rFonts w:cs="Arial"/>
                <w:szCs w:val="18"/>
              </w:rPr>
              <w:t>This attribute represents a supported DNN or Wildcard DNN if the EASDF supports all DNNs for the related S-NSSAI.</w:t>
            </w:r>
          </w:p>
          <w:p w14:paraId="46DC4BA2" w14:textId="77777777" w:rsidR="002E5094" w:rsidRDefault="002E509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C4E5BB9" w14:textId="77777777" w:rsidR="002E5094" w:rsidRDefault="002E5094">
            <w:pPr>
              <w:pStyle w:val="TAL"/>
              <w:rPr>
                <w:rFonts w:cs="Arial"/>
                <w:szCs w:val="18"/>
              </w:rPr>
            </w:pPr>
          </w:p>
          <w:p w14:paraId="352181D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7E6FA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A8DC74F"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C240E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E52ADD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4E3685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326D90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FA19FA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0DD0E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8142030" w14:textId="77777777" w:rsidR="002E5094" w:rsidRDefault="002E5094">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072384FE" w14:textId="77777777" w:rsidR="002E5094" w:rsidRDefault="002E5094">
            <w:pPr>
              <w:pStyle w:val="TAL"/>
              <w:rPr>
                <w:rFonts w:cs="Arial"/>
                <w:szCs w:val="18"/>
              </w:rPr>
            </w:pPr>
          </w:p>
          <w:p w14:paraId="78B1B68C" w14:textId="77777777" w:rsidR="002E5094" w:rsidRDefault="002E5094">
            <w:pPr>
              <w:pStyle w:val="TAL"/>
              <w:rPr>
                <w:rFonts w:cs="Arial"/>
                <w:szCs w:val="18"/>
              </w:rPr>
            </w:pPr>
          </w:p>
          <w:p w14:paraId="54B5147D" w14:textId="77777777" w:rsidR="002E5094" w:rsidRDefault="002E5094">
            <w:pPr>
              <w:pStyle w:val="TAL"/>
              <w:rPr>
                <w:rFonts w:cs="Arial"/>
                <w:szCs w:val="18"/>
              </w:rPr>
            </w:pPr>
          </w:p>
          <w:p w14:paraId="41DFF48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B48ED9"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74D8F053"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18883A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D2FA64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80A373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AF477B7"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BBD2C2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7241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B0260D" w14:textId="77777777" w:rsidR="002E5094" w:rsidRDefault="002E5094">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57B09431" w14:textId="77777777" w:rsidR="002E5094" w:rsidRDefault="002E5094">
            <w:pPr>
              <w:pStyle w:val="TAL"/>
              <w:rPr>
                <w:rFonts w:cs="Arial"/>
                <w:szCs w:val="18"/>
              </w:rPr>
            </w:pPr>
          </w:p>
          <w:p w14:paraId="2C3202F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A90F3C" w14:textId="77777777" w:rsidR="002E5094" w:rsidRDefault="002E5094">
            <w:pPr>
              <w:keepLines/>
              <w:spacing w:after="0"/>
              <w:rPr>
                <w:rFonts w:ascii="Arial" w:hAnsi="Arial" w:cs="Arial"/>
                <w:sz w:val="18"/>
                <w:szCs w:val="18"/>
              </w:rPr>
            </w:pPr>
            <w:r>
              <w:rPr>
                <w:rFonts w:ascii="Arial" w:hAnsi="Arial" w:cs="Arial"/>
                <w:sz w:val="18"/>
                <w:szCs w:val="18"/>
              </w:rPr>
              <w:t>type: InternalGroupIdRange</w:t>
            </w:r>
          </w:p>
          <w:p w14:paraId="11BA1F2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C4AEBE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5148954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893532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EAE0C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F27FAF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5468B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842921F" w14:textId="77777777" w:rsidR="002E5094" w:rsidRDefault="002E5094">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1CEC6DFB" w14:textId="77777777" w:rsidR="002E5094" w:rsidRDefault="002E5094">
            <w:pPr>
              <w:pStyle w:val="TAL"/>
              <w:rPr>
                <w:rFonts w:cs="Arial"/>
                <w:szCs w:val="18"/>
              </w:rPr>
            </w:pPr>
          </w:p>
          <w:p w14:paraId="3543EAEF"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98A7DF"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06CCFB5"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969275A" w14:textId="42D727D1" w:rsidR="002E5094" w:rsidRDefault="002E5094">
            <w:pPr>
              <w:keepLines/>
              <w:spacing w:after="0"/>
              <w:rPr>
                <w:rFonts w:ascii="Arial" w:hAnsi="Arial" w:cs="Arial"/>
                <w:sz w:val="18"/>
                <w:szCs w:val="18"/>
              </w:rPr>
            </w:pPr>
            <w:del w:id="16" w:author="Mark Scott" w:date="2024-04-07T07:15:00Z">
              <w:r w:rsidDel="00651F01">
                <w:rPr>
                  <w:rFonts w:ascii="Arial" w:hAnsi="Arial" w:cs="Arial"/>
                  <w:sz w:val="18"/>
                  <w:szCs w:val="18"/>
                </w:rPr>
                <w:delText>isOredred</w:delText>
              </w:r>
            </w:del>
            <w:ins w:id="17" w:author="Mark Scott" w:date="2024-04-07T07:15:00Z">
              <w:r w:rsidR="00651F01">
                <w:rPr>
                  <w:rFonts w:ascii="Arial" w:hAnsi="Arial" w:cs="Arial"/>
                  <w:sz w:val="18"/>
                  <w:szCs w:val="18"/>
                </w:rPr>
                <w:t>isOrdered</w:t>
              </w:r>
            </w:ins>
            <w:r>
              <w:rPr>
                <w:rFonts w:ascii="Arial" w:hAnsi="Arial" w:cs="Arial"/>
                <w:sz w:val="18"/>
                <w:szCs w:val="18"/>
              </w:rPr>
              <w:t>: False</w:t>
            </w:r>
          </w:p>
          <w:p w14:paraId="42175DF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57BD3E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7BEC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360F2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3924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E9F5847" w14:textId="77777777" w:rsidR="002E5094" w:rsidRDefault="002E5094">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520A7542" w14:textId="77777777" w:rsidR="002E5094" w:rsidRDefault="002E5094">
            <w:pPr>
              <w:pStyle w:val="TAL"/>
              <w:rPr>
                <w:rFonts w:cs="Arial"/>
                <w:szCs w:val="18"/>
              </w:rPr>
            </w:pPr>
          </w:p>
          <w:p w14:paraId="76413A2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61719E"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85086C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644E511C" w14:textId="531F4874" w:rsidR="002E5094" w:rsidRDefault="002E5094">
            <w:pPr>
              <w:keepLines/>
              <w:spacing w:after="0"/>
              <w:rPr>
                <w:rFonts w:ascii="Arial" w:hAnsi="Arial" w:cs="Arial"/>
                <w:sz w:val="18"/>
                <w:szCs w:val="18"/>
              </w:rPr>
            </w:pPr>
            <w:del w:id="18" w:author="Mark Scott" w:date="2024-04-07T07:15:00Z">
              <w:r w:rsidDel="00651F01">
                <w:rPr>
                  <w:rFonts w:ascii="Arial" w:hAnsi="Arial" w:cs="Arial"/>
                  <w:sz w:val="18"/>
                  <w:szCs w:val="18"/>
                </w:rPr>
                <w:delText>isOredred</w:delText>
              </w:r>
            </w:del>
            <w:ins w:id="19" w:author="Mark Scott" w:date="2024-04-07T07:15:00Z">
              <w:r w:rsidR="00651F01">
                <w:rPr>
                  <w:rFonts w:ascii="Arial" w:hAnsi="Arial" w:cs="Arial"/>
                  <w:sz w:val="18"/>
                  <w:szCs w:val="18"/>
                </w:rPr>
                <w:t>isOrdered</w:t>
              </w:r>
            </w:ins>
            <w:r>
              <w:rPr>
                <w:rFonts w:ascii="Arial" w:hAnsi="Arial" w:cs="Arial"/>
                <w:sz w:val="18"/>
                <w:szCs w:val="18"/>
              </w:rPr>
              <w:t>: False</w:t>
            </w:r>
          </w:p>
          <w:p w14:paraId="2B8A857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C2E644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ACA7115"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DE57E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FD64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0BFD24" w14:textId="77777777" w:rsidR="002E5094" w:rsidRDefault="002E5094">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3FB3363" w14:textId="77777777" w:rsidR="002E5094" w:rsidRDefault="002E5094">
            <w:pPr>
              <w:pStyle w:val="TAL"/>
              <w:rPr>
                <w:rFonts w:cs="Arial"/>
                <w:szCs w:val="18"/>
                <w:lang w:eastAsia="zh-CN"/>
              </w:rPr>
            </w:pPr>
          </w:p>
          <w:p w14:paraId="56EF0041"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E9ACA9"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04918A3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E702A02" w14:textId="722B6793" w:rsidR="002E5094" w:rsidRDefault="002E5094">
            <w:pPr>
              <w:keepLines/>
              <w:spacing w:after="0"/>
              <w:rPr>
                <w:rFonts w:ascii="Arial" w:hAnsi="Arial" w:cs="Arial"/>
                <w:sz w:val="18"/>
                <w:szCs w:val="18"/>
              </w:rPr>
            </w:pPr>
            <w:del w:id="20" w:author="Mark Scott" w:date="2024-04-07T07:15:00Z">
              <w:r w:rsidDel="00651F01">
                <w:rPr>
                  <w:rFonts w:ascii="Arial" w:hAnsi="Arial" w:cs="Arial"/>
                  <w:sz w:val="18"/>
                  <w:szCs w:val="18"/>
                </w:rPr>
                <w:delText>isOredred</w:delText>
              </w:r>
            </w:del>
            <w:ins w:id="21" w:author="Mark Scott" w:date="2024-04-07T07:15:00Z">
              <w:r w:rsidR="00651F01">
                <w:rPr>
                  <w:rFonts w:ascii="Arial" w:hAnsi="Arial" w:cs="Arial"/>
                  <w:sz w:val="18"/>
                  <w:szCs w:val="18"/>
                </w:rPr>
                <w:t>isOrdered</w:t>
              </w:r>
            </w:ins>
            <w:r>
              <w:rPr>
                <w:rFonts w:ascii="Arial" w:hAnsi="Arial" w:cs="Arial"/>
                <w:sz w:val="18"/>
                <w:szCs w:val="18"/>
              </w:rPr>
              <w:t>: False</w:t>
            </w:r>
          </w:p>
          <w:p w14:paraId="10087A4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046B5D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3BA51EC"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943E9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A8F2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3C2ED2B" w14:textId="77777777" w:rsidR="002E5094" w:rsidRDefault="002E5094">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681132DB" w14:textId="77777777" w:rsidR="002E5094" w:rsidRDefault="002E5094">
            <w:pPr>
              <w:pStyle w:val="TAL"/>
              <w:rPr>
                <w:rFonts w:cs="Arial"/>
                <w:szCs w:val="18"/>
                <w:lang w:eastAsia="zh-CN"/>
              </w:rPr>
            </w:pPr>
          </w:p>
          <w:p w14:paraId="76D8EA26"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9BB7E6"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2EAFBC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BC8BEB4" w14:textId="06315FA7" w:rsidR="002E5094" w:rsidRDefault="002E5094">
            <w:pPr>
              <w:keepLines/>
              <w:spacing w:after="0"/>
              <w:rPr>
                <w:rFonts w:ascii="Arial" w:hAnsi="Arial" w:cs="Arial"/>
                <w:sz w:val="18"/>
                <w:szCs w:val="18"/>
              </w:rPr>
            </w:pPr>
            <w:del w:id="22" w:author="Mark Scott" w:date="2024-04-07T07:15:00Z">
              <w:r w:rsidDel="00651F01">
                <w:rPr>
                  <w:rFonts w:ascii="Arial" w:hAnsi="Arial" w:cs="Arial"/>
                  <w:sz w:val="18"/>
                  <w:szCs w:val="18"/>
                </w:rPr>
                <w:delText>isOredred</w:delText>
              </w:r>
            </w:del>
            <w:ins w:id="23" w:author="Mark Scott" w:date="2024-04-07T07:15:00Z">
              <w:r w:rsidR="00651F01">
                <w:rPr>
                  <w:rFonts w:ascii="Arial" w:hAnsi="Arial" w:cs="Arial"/>
                  <w:sz w:val="18"/>
                  <w:szCs w:val="18"/>
                </w:rPr>
                <w:t>isOrdered</w:t>
              </w:r>
            </w:ins>
            <w:r>
              <w:rPr>
                <w:rFonts w:ascii="Arial" w:hAnsi="Arial" w:cs="Arial"/>
                <w:sz w:val="18"/>
                <w:szCs w:val="18"/>
              </w:rPr>
              <w:t>: False</w:t>
            </w:r>
          </w:p>
          <w:p w14:paraId="6F48E3F1"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A5D8B9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1C1D1A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DEFDA7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331C8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8DA1472" w14:textId="77777777" w:rsidR="002E5094" w:rsidRDefault="002E5094">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614F5C76" w14:textId="77777777" w:rsidR="002E5094" w:rsidRDefault="002E5094">
            <w:pPr>
              <w:pStyle w:val="TAL"/>
              <w:rPr>
                <w:rFonts w:cs="Arial"/>
                <w:szCs w:val="18"/>
                <w:lang w:eastAsia="zh-CN"/>
              </w:rPr>
            </w:pPr>
          </w:p>
          <w:p w14:paraId="3C9B0F3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427A5"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6B91BD4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11752EA" w14:textId="2F2F36DA" w:rsidR="002E5094" w:rsidRDefault="002E5094">
            <w:pPr>
              <w:keepLines/>
              <w:spacing w:after="0"/>
              <w:rPr>
                <w:rFonts w:ascii="Arial" w:hAnsi="Arial" w:cs="Arial"/>
                <w:sz w:val="18"/>
                <w:szCs w:val="18"/>
              </w:rPr>
            </w:pPr>
            <w:del w:id="24" w:author="Mark Scott" w:date="2024-04-07T07:15:00Z">
              <w:r w:rsidDel="00651F01">
                <w:rPr>
                  <w:rFonts w:ascii="Arial" w:hAnsi="Arial" w:cs="Arial"/>
                  <w:sz w:val="18"/>
                  <w:szCs w:val="18"/>
                </w:rPr>
                <w:delText>isOredred</w:delText>
              </w:r>
            </w:del>
            <w:ins w:id="25" w:author="Mark Scott" w:date="2024-04-07T07:15:00Z">
              <w:r w:rsidR="00651F01">
                <w:rPr>
                  <w:rFonts w:ascii="Arial" w:hAnsi="Arial" w:cs="Arial"/>
                  <w:sz w:val="18"/>
                  <w:szCs w:val="18"/>
                </w:rPr>
                <w:t>isOrdered</w:t>
              </w:r>
            </w:ins>
            <w:r>
              <w:rPr>
                <w:rFonts w:ascii="Arial" w:hAnsi="Arial" w:cs="Arial"/>
                <w:sz w:val="18"/>
                <w:szCs w:val="18"/>
              </w:rPr>
              <w:t>: False</w:t>
            </w:r>
          </w:p>
          <w:p w14:paraId="06D4BA3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F9B13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0F886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BD9C7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9BD56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6578F2A" w14:textId="77777777" w:rsidR="002E5094" w:rsidRDefault="002E5094">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281C0C8F" w14:textId="77777777" w:rsidR="002E5094" w:rsidRDefault="002E5094">
            <w:pPr>
              <w:pStyle w:val="TAL"/>
              <w:rPr>
                <w:rFonts w:cs="Arial"/>
                <w:szCs w:val="18"/>
                <w:lang w:eastAsia="zh-CN"/>
              </w:rPr>
            </w:pPr>
          </w:p>
          <w:p w14:paraId="571A9CAB"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F93A57"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E3FFCD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17D47B49" w14:textId="415810FA" w:rsidR="002E5094" w:rsidRDefault="002E5094">
            <w:pPr>
              <w:keepLines/>
              <w:spacing w:after="0"/>
              <w:rPr>
                <w:rFonts w:ascii="Arial" w:hAnsi="Arial" w:cs="Arial"/>
                <w:sz w:val="18"/>
                <w:szCs w:val="18"/>
              </w:rPr>
            </w:pPr>
            <w:del w:id="26" w:author="Mark Scott" w:date="2024-04-07T07:15:00Z">
              <w:r w:rsidDel="00651F01">
                <w:rPr>
                  <w:rFonts w:ascii="Arial" w:hAnsi="Arial" w:cs="Arial"/>
                  <w:sz w:val="18"/>
                  <w:szCs w:val="18"/>
                </w:rPr>
                <w:delText>isOredred</w:delText>
              </w:r>
            </w:del>
            <w:ins w:id="27" w:author="Mark Scott" w:date="2024-04-07T07:15:00Z">
              <w:r w:rsidR="00651F01">
                <w:rPr>
                  <w:rFonts w:ascii="Arial" w:hAnsi="Arial" w:cs="Arial"/>
                  <w:sz w:val="18"/>
                  <w:szCs w:val="18"/>
                </w:rPr>
                <w:t>isOrdered</w:t>
              </w:r>
            </w:ins>
            <w:r>
              <w:rPr>
                <w:rFonts w:ascii="Arial" w:hAnsi="Arial" w:cs="Arial"/>
                <w:sz w:val="18"/>
                <w:szCs w:val="18"/>
              </w:rPr>
              <w:t>: False</w:t>
            </w:r>
          </w:p>
          <w:p w14:paraId="4D8A60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0A71AE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BFD84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01A3F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EEFA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3FD5D26" w14:textId="77777777" w:rsidR="002E5094" w:rsidRDefault="002E509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9EB2F1A" w14:textId="77777777" w:rsidR="002E5094" w:rsidRDefault="002E5094">
            <w:pPr>
              <w:pStyle w:val="TAL"/>
              <w:rPr>
                <w:rFonts w:cs="Arial"/>
                <w:szCs w:val="18"/>
                <w:lang w:eastAsia="zh-CN"/>
              </w:rPr>
            </w:pPr>
          </w:p>
          <w:p w14:paraId="4E7AF068"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659847"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1D8FB51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D23BA6E" w14:textId="6A90211B" w:rsidR="002E5094" w:rsidRDefault="002E5094">
            <w:pPr>
              <w:keepLines/>
              <w:spacing w:after="0"/>
              <w:rPr>
                <w:rFonts w:ascii="Arial" w:hAnsi="Arial" w:cs="Arial"/>
                <w:sz w:val="18"/>
                <w:szCs w:val="18"/>
              </w:rPr>
            </w:pPr>
            <w:del w:id="28" w:author="Mark Scott" w:date="2024-04-07T07:15:00Z">
              <w:r w:rsidDel="00651F01">
                <w:rPr>
                  <w:rFonts w:ascii="Arial" w:hAnsi="Arial" w:cs="Arial"/>
                  <w:sz w:val="18"/>
                  <w:szCs w:val="18"/>
                </w:rPr>
                <w:delText>isOredred</w:delText>
              </w:r>
            </w:del>
            <w:ins w:id="29" w:author="Mark Scott" w:date="2024-04-07T07:15:00Z">
              <w:r w:rsidR="00651F01">
                <w:rPr>
                  <w:rFonts w:ascii="Arial" w:hAnsi="Arial" w:cs="Arial"/>
                  <w:sz w:val="18"/>
                  <w:szCs w:val="18"/>
                </w:rPr>
                <w:t>isOrdered</w:t>
              </w:r>
            </w:ins>
            <w:r>
              <w:rPr>
                <w:rFonts w:ascii="Arial" w:hAnsi="Arial" w:cs="Arial"/>
                <w:sz w:val="18"/>
                <w:szCs w:val="18"/>
              </w:rPr>
              <w:t>: False</w:t>
            </w:r>
          </w:p>
          <w:p w14:paraId="4EB3DDD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552265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B95E26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399827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823FC"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servedNssaafInfo</w:t>
            </w:r>
          </w:p>
        </w:tc>
        <w:tc>
          <w:tcPr>
            <w:tcW w:w="4395" w:type="dxa"/>
            <w:tcBorders>
              <w:top w:val="single" w:sz="4" w:space="0" w:color="auto"/>
              <w:left w:val="single" w:sz="4" w:space="0" w:color="auto"/>
              <w:bottom w:val="single" w:sz="4" w:space="0" w:color="auto"/>
              <w:right w:val="single" w:sz="4" w:space="0" w:color="auto"/>
            </w:tcBorders>
          </w:tcPr>
          <w:p w14:paraId="5559573B" w14:textId="77777777" w:rsidR="002E5094" w:rsidRDefault="002E509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F7466B9" w14:textId="77777777" w:rsidR="002E5094" w:rsidRDefault="002E5094">
            <w:pPr>
              <w:pStyle w:val="TAL"/>
              <w:rPr>
                <w:rFonts w:cs="Arial"/>
                <w:szCs w:val="18"/>
                <w:lang w:eastAsia="zh-CN"/>
              </w:rPr>
            </w:pPr>
          </w:p>
          <w:p w14:paraId="0F959D74" w14:textId="77777777" w:rsidR="002E5094" w:rsidRDefault="002E509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C6213C" w14:textId="77777777" w:rsidR="002E5094" w:rsidRDefault="002E5094">
            <w:pPr>
              <w:keepLines/>
              <w:spacing w:after="0"/>
              <w:rPr>
                <w:rFonts w:ascii="Arial" w:hAnsi="Arial" w:cs="Arial"/>
                <w:sz w:val="18"/>
                <w:szCs w:val="18"/>
              </w:rPr>
            </w:pPr>
            <w:r>
              <w:rPr>
                <w:rFonts w:ascii="Arial" w:hAnsi="Arial" w:cs="Arial"/>
                <w:sz w:val="18"/>
                <w:szCs w:val="18"/>
              </w:rPr>
              <w:t>type: AttributeValuePair</w:t>
            </w:r>
          </w:p>
          <w:p w14:paraId="40F6008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87FB72D" w14:textId="3653044B" w:rsidR="002E5094" w:rsidRDefault="002E5094">
            <w:pPr>
              <w:keepLines/>
              <w:spacing w:after="0"/>
              <w:rPr>
                <w:rFonts w:ascii="Arial" w:hAnsi="Arial" w:cs="Arial"/>
                <w:sz w:val="18"/>
                <w:szCs w:val="18"/>
              </w:rPr>
            </w:pPr>
            <w:del w:id="30" w:author="Mark Scott" w:date="2024-04-07T07:15:00Z">
              <w:r w:rsidDel="00651F01">
                <w:rPr>
                  <w:rFonts w:ascii="Arial" w:hAnsi="Arial" w:cs="Arial"/>
                  <w:sz w:val="18"/>
                  <w:szCs w:val="18"/>
                </w:rPr>
                <w:delText>isOredred</w:delText>
              </w:r>
            </w:del>
            <w:ins w:id="31" w:author="Mark Scott" w:date="2024-04-07T07:15:00Z">
              <w:r w:rsidR="00651F01">
                <w:rPr>
                  <w:rFonts w:ascii="Arial" w:hAnsi="Arial" w:cs="Arial"/>
                  <w:sz w:val="18"/>
                  <w:szCs w:val="18"/>
                </w:rPr>
                <w:t>isOrdered</w:t>
              </w:r>
            </w:ins>
            <w:r>
              <w:rPr>
                <w:rFonts w:ascii="Arial" w:hAnsi="Arial" w:cs="Arial"/>
                <w:sz w:val="18"/>
                <w:szCs w:val="18"/>
              </w:rPr>
              <w:t>: False</w:t>
            </w:r>
          </w:p>
          <w:p w14:paraId="16A31BA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A68BB8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EDCB34"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6FBC3C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E59A9"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443260BE" w14:textId="77777777" w:rsidR="002E5094" w:rsidRDefault="002E5094">
            <w:pPr>
              <w:rPr>
                <w:rFonts w:ascii="Arial" w:hAnsi="Arial"/>
                <w:noProof/>
                <w:sz w:val="18"/>
              </w:rPr>
            </w:pPr>
            <w:r>
              <w:rPr>
                <w:rFonts w:ascii="Arial" w:hAnsi="Arial"/>
                <w:noProof/>
                <w:sz w:val="18"/>
              </w:rPr>
              <w:t xml:space="preserve">It represents the information of an AUSF NF Instance (see TS 29.510 [23]). </w:t>
            </w:r>
          </w:p>
          <w:p w14:paraId="5BB62347" w14:textId="77777777" w:rsidR="002E5094" w:rsidRDefault="002E5094">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7434DB" w14:textId="77777777" w:rsidR="002E5094" w:rsidRDefault="002E5094">
            <w:pPr>
              <w:keepLines/>
              <w:spacing w:after="0"/>
              <w:rPr>
                <w:rFonts w:ascii="Arial" w:hAnsi="Arial" w:cs="Arial"/>
                <w:sz w:val="18"/>
                <w:szCs w:val="18"/>
              </w:rPr>
            </w:pPr>
            <w:r>
              <w:rPr>
                <w:rFonts w:ascii="Arial" w:hAnsi="Arial" w:cs="Arial"/>
                <w:sz w:val="18"/>
                <w:szCs w:val="18"/>
              </w:rPr>
              <w:t>type: ChfInfo</w:t>
            </w:r>
          </w:p>
          <w:p w14:paraId="061C9C2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29EB7D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DFEA33E"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CC964F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32BFF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A24498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23043"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A525023" w14:textId="77777777" w:rsidR="002E5094" w:rsidRDefault="002E5094">
            <w:pPr>
              <w:pStyle w:val="TAL"/>
              <w:rPr>
                <w:rFonts w:cs="Arial"/>
                <w:szCs w:val="18"/>
              </w:rPr>
            </w:pPr>
            <w:r>
              <w:rPr>
                <w:rFonts w:cs="Arial"/>
                <w:szCs w:val="18"/>
              </w:rPr>
              <w:t xml:space="preserve">This attribute represents the </w:t>
            </w:r>
            <w:r>
              <w:rPr>
                <w:noProof/>
              </w:rPr>
              <w:t>list of ranges of SUPIs that can be served by the CHF instance.</w:t>
            </w:r>
          </w:p>
          <w:p w14:paraId="12D9015F" w14:textId="77777777" w:rsidR="002E5094" w:rsidRDefault="002E5094">
            <w:pPr>
              <w:pStyle w:val="TAL"/>
              <w:rPr>
                <w:rFonts w:cs="Arial"/>
                <w:szCs w:val="18"/>
              </w:rPr>
            </w:pPr>
          </w:p>
          <w:p w14:paraId="2A1644E6"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DE58D" w14:textId="77777777" w:rsidR="002E5094" w:rsidRDefault="002E5094">
            <w:pPr>
              <w:keepLines/>
              <w:spacing w:after="0"/>
              <w:rPr>
                <w:rFonts w:ascii="Arial" w:hAnsi="Arial" w:cs="Arial"/>
                <w:sz w:val="18"/>
                <w:szCs w:val="18"/>
              </w:rPr>
            </w:pPr>
            <w:r>
              <w:rPr>
                <w:rFonts w:ascii="Arial" w:hAnsi="Arial" w:cs="Arial"/>
                <w:sz w:val="18"/>
                <w:szCs w:val="18"/>
              </w:rPr>
              <w:t>type: SupiRange</w:t>
            </w:r>
          </w:p>
          <w:p w14:paraId="343C1C54"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1178EA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FC8186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A5CCD5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53E17D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184B55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66889"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5852018" w14:textId="77777777" w:rsidR="002E5094" w:rsidRDefault="002E5094">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4F2D07C4" w14:textId="77777777" w:rsidR="002E5094" w:rsidRDefault="002E5094">
            <w:pPr>
              <w:pStyle w:val="TAL"/>
              <w:rPr>
                <w:rFonts w:cs="Arial"/>
                <w:szCs w:val="18"/>
              </w:rPr>
            </w:pPr>
          </w:p>
          <w:p w14:paraId="0D8FDC3F"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0121E5" w14:textId="77777777" w:rsidR="002E5094" w:rsidRDefault="002E5094">
            <w:pPr>
              <w:keepLines/>
              <w:spacing w:after="0"/>
              <w:rPr>
                <w:rFonts w:ascii="Arial" w:hAnsi="Arial" w:cs="Arial"/>
                <w:sz w:val="18"/>
                <w:szCs w:val="18"/>
              </w:rPr>
            </w:pPr>
            <w:r>
              <w:rPr>
                <w:rFonts w:ascii="Arial" w:hAnsi="Arial" w:cs="Arial"/>
                <w:sz w:val="18"/>
                <w:szCs w:val="18"/>
              </w:rPr>
              <w:t>type: IdentityRange</w:t>
            </w:r>
          </w:p>
          <w:p w14:paraId="3D7E3332"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2D7ED94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66384DC"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2ECF1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70B8F49"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CC6B3E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DB1EE"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30FE3CE" w14:textId="77777777" w:rsidR="002E5094" w:rsidRDefault="002E509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3A348DA" w14:textId="77777777" w:rsidR="002E5094" w:rsidRDefault="002E5094">
            <w:pPr>
              <w:pStyle w:val="TAL"/>
              <w:rPr>
                <w:rFonts w:cs="Arial"/>
                <w:szCs w:val="18"/>
              </w:rPr>
            </w:pPr>
          </w:p>
          <w:p w14:paraId="4A2EA611" w14:textId="77777777" w:rsidR="002E5094" w:rsidRDefault="002E5094">
            <w:pPr>
              <w:pStyle w:val="TAL"/>
            </w:pPr>
            <w:r>
              <w:t>allowedValues: N/A</w:t>
            </w:r>
          </w:p>
          <w:p w14:paraId="7AA5AFF7" w14:textId="77777777" w:rsidR="002E5094" w:rsidRDefault="002E50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5C961C" w14:textId="77777777" w:rsidR="002E5094" w:rsidRDefault="002E5094">
            <w:pPr>
              <w:pStyle w:val="TAL"/>
            </w:pPr>
            <w:r>
              <w:t>type: PlmnRange</w:t>
            </w:r>
          </w:p>
          <w:p w14:paraId="17F781EC" w14:textId="77777777" w:rsidR="002E5094" w:rsidRDefault="002E5094">
            <w:pPr>
              <w:pStyle w:val="TAL"/>
            </w:pPr>
            <w:r>
              <w:t>multiplicity: 0..*</w:t>
            </w:r>
          </w:p>
          <w:p w14:paraId="0D3FF4BB" w14:textId="77777777" w:rsidR="002E5094" w:rsidRDefault="002E5094">
            <w:pPr>
              <w:pStyle w:val="TAL"/>
            </w:pPr>
            <w:r>
              <w:t>isOrdered: False</w:t>
            </w:r>
          </w:p>
          <w:p w14:paraId="699C7409" w14:textId="77777777" w:rsidR="002E5094" w:rsidRDefault="002E5094">
            <w:pPr>
              <w:pStyle w:val="TAL"/>
            </w:pPr>
            <w:r>
              <w:t>isUnique: True</w:t>
            </w:r>
          </w:p>
          <w:p w14:paraId="321C6FC3" w14:textId="77777777" w:rsidR="002E5094" w:rsidRDefault="002E5094">
            <w:pPr>
              <w:pStyle w:val="TAL"/>
            </w:pPr>
            <w:r>
              <w:t>defaultValue: None</w:t>
            </w:r>
          </w:p>
          <w:p w14:paraId="07F8544D"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BA888E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FE1DB"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6B878F6" w14:textId="77777777" w:rsidR="002E5094" w:rsidRDefault="002E5094">
            <w:pPr>
              <w:pStyle w:val="TAL"/>
              <w:rPr>
                <w:rFonts w:cs="Arial"/>
                <w:szCs w:val="18"/>
              </w:rPr>
            </w:pPr>
            <w:r>
              <w:rPr>
                <w:rFonts w:cs="Arial"/>
                <w:szCs w:val="18"/>
              </w:rPr>
              <w:t>This attribute represents the identity of the CHF group that is served by the CHF instance.</w:t>
            </w:r>
          </w:p>
          <w:p w14:paraId="6E052625" w14:textId="77777777" w:rsidR="002E5094" w:rsidRDefault="002E5094">
            <w:pPr>
              <w:pStyle w:val="TAL"/>
              <w:rPr>
                <w:rFonts w:cs="Arial"/>
                <w:szCs w:val="18"/>
              </w:rPr>
            </w:pPr>
            <w:r>
              <w:rPr>
                <w:rFonts w:cs="Arial"/>
                <w:szCs w:val="18"/>
              </w:rPr>
              <w:t>If not provided, the CHF instance does not pertain to any CHF group.</w:t>
            </w:r>
          </w:p>
          <w:p w14:paraId="56953CCC" w14:textId="77777777" w:rsidR="002E5094" w:rsidRDefault="002E5094">
            <w:pPr>
              <w:pStyle w:val="TAL"/>
              <w:rPr>
                <w:rFonts w:cs="Arial"/>
                <w:szCs w:val="18"/>
              </w:rPr>
            </w:pPr>
          </w:p>
          <w:p w14:paraId="364A328E"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824042" w14:textId="77777777" w:rsidR="002E5094" w:rsidRDefault="002E5094">
            <w:pPr>
              <w:pStyle w:val="TAL"/>
            </w:pPr>
            <w:r>
              <w:t>type: String</w:t>
            </w:r>
          </w:p>
          <w:p w14:paraId="3AE8198A" w14:textId="77777777" w:rsidR="002E5094" w:rsidRDefault="002E5094">
            <w:pPr>
              <w:pStyle w:val="TAL"/>
            </w:pPr>
            <w:r>
              <w:t>multiplicity: 0..1</w:t>
            </w:r>
          </w:p>
          <w:p w14:paraId="75289CBE" w14:textId="77777777" w:rsidR="002E5094" w:rsidRDefault="002E5094">
            <w:pPr>
              <w:pStyle w:val="TAL"/>
            </w:pPr>
            <w:r>
              <w:t>isOrdered: N/A</w:t>
            </w:r>
          </w:p>
          <w:p w14:paraId="32122E85" w14:textId="77777777" w:rsidR="002E5094" w:rsidRDefault="002E5094">
            <w:pPr>
              <w:pStyle w:val="TAL"/>
            </w:pPr>
            <w:r>
              <w:t>isUnique: N/A</w:t>
            </w:r>
          </w:p>
          <w:p w14:paraId="7E8F63C7" w14:textId="77777777" w:rsidR="002E5094" w:rsidRDefault="002E5094">
            <w:pPr>
              <w:pStyle w:val="TAL"/>
            </w:pPr>
            <w:r>
              <w:t>defaultValue: None</w:t>
            </w:r>
          </w:p>
          <w:p w14:paraId="5DF3C3B9"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313176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996AC0"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7A11767" w14:textId="77777777" w:rsidR="002E5094" w:rsidRDefault="002E5094">
            <w:pPr>
              <w:pStyle w:val="TAL"/>
              <w:rPr>
                <w:rFonts w:cs="Arial"/>
                <w:szCs w:val="18"/>
              </w:rPr>
            </w:pPr>
            <w:r>
              <w:rPr>
                <w:rFonts w:cs="Arial"/>
                <w:szCs w:val="18"/>
              </w:rPr>
              <w:t>This attribute represents the NF Instance Id of the primary CHF instance.</w:t>
            </w:r>
          </w:p>
          <w:p w14:paraId="4A0B811E" w14:textId="77777777" w:rsidR="002E5094" w:rsidRDefault="002E5094">
            <w:pPr>
              <w:pStyle w:val="TAL"/>
              <w:rPr>
                <w:rFonts w:cs="Arial"/>
                <w:szCs w:val="18"/>
              </w:rPr>
            </w:pPr>
          </w:p>
          <w:p w14:paraId="3665264E" w14:textId="77777777" w:rsidR="002E5094" w:rsidRDefault="002E5094">
            <w:pPr>
              <w:pStyle w:val="TAL"/>
              <w:rPr>
                <w:rFonts w:cs="Arial"/>
                <w:szCs w:val="18"/>
              </w:rPr>
            </w:pPr>
            <w:r>
              <w:rPr>
                <w:rFonts w:cs="Arial"/>
                <w:szCs w:val="18"/>
              </w:rPr>
              <w:t>This attribute shall be absent if the secondaryChfInstance is present.</w:t>
            </w:r>
          </w:p>
          <w:p w14:paraId="617B3FF9" w14:textId="77777777" w:rsidR="002E5094" w:rsidRDefault="002E5094">
            <w:pPr>
              <w:pStyle w:val="TAL"/>
              <w:rPr>
                <w:rFonts w:cs="Arial"/>
                <w:szCs w:val="18"/>
              </w:rPr>
            </w:pPr>
          </w:p>
          <w:p w14:paraId="505211CB"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816685" w14:textId="77777777" w:rsidR="002E5094" w:rsidRDefault="002E5094">
            <w:pPr>
              <w:pStyle w:val="TAL"/>
            </w:pPr>
            <w:r>
              <w:t>type: String</w:t>
            </w:r>
          </w:p>
          <w:p w14:paraId="3A46EAFC" w14:textId="77777777" w:rsidR="002E5094" w:rsidRDefault="002E5094">
            <w:pPr>
              <w:pStyle w:val="TAL"/>
            </w:pPr>
            <w:r>
              <w:t>multiplicity: 0..1</w:t>
            </w:r>
          </w:p>
          <w:p w14:paraId="4DB1AA53" w14:textId="77777777" w:rsidR="002E5094" w:rsidRDefault="002E5094">
            <w:pPr>
              <w:pStyle w:val="TAL"/>
            </w:pPr>
            <w:r>
              <w:t>isOrdered: N/A</w:t>
            </w:r>
          </w:p>
          <w:p w14:paraId="33E017C2" w14:textId="77777777" w:rsidR="002E5094" w:rsidRDefault="002E5094">
            <w:pPr>
              <w:pStyle w:val="TAL"/>
            </w:pPr>
            <w:r>
              <w:t>isUnique: N/A</w:t>
            </w:r>
          </w:p>
          <w:p w14:paraId="36FC2CA4" w14:textId="77777777" w:rsidR="002E5094" w:rsidRDefault="002E5094">
            <w:pPr>
              <w:pStyle w:val="TAL"/>
            </w:pPr>
            <w:r>
              <w:t>defaultValue: None</w:t>
            </w:r>
          </w:p>
          <w:p w14:paraId="03496E24" w14:textId="77777777" w:rsidR="002E5094" w:rsidRDefault="002E5094">
            <w:pPr>
              <w:keepLines/>
              <w:spacing w:after="0"/>
              <w:rPr>
                <w:rFonts w:ascii="Arial" w:hAnsi="Arial" w:cs="Arial"/>
                <w:sz w:val="18"/>
                <w:szCs w:val="18"/>
              </w:rPr>
            </w:pPr>
            <w:r>
              <w:t>isNullable: False</w:t>
            </w:r>
          </w:p>
        </w:tc>
      </w:tr>
      <w:tr w:rsidR="002E5094" w14:paraId="2EE1FF0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755FFF" w14:textId="77777777" w:rsidR="002E5094" w:rsidRDefault="002E5094">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7F0B677" w14:textId="77777777" w:rsidR="002E5094" w:rsidRDefault="002E5094">
            <w:pPr>
              <w:pStyle w:val="TAL"/>
              <w:rPr>
                <w:rFonts w:cs="Arial"/>
                <w:szCs w:val="18"/>
              </w:rPr>
            </w:pPr>
            <w:r>
              <w:rPr>
                <w:rFonts w:cs="Arial"/>
                <w:szCs w:val="18"/>
              </w:rPr>
              <w:t>This attribute represents the NF Instance Id of the secondary CHF instance.</w:t>
            </w:r>
          </w:p>
          <w:p w14:paraId="6894E4BF" w14:textId="77777777" w:rsidR="002E5094" w:rsidRDefault="002E5094">
            <w:pPr>
              <w:pStyle w:val="TAL"/>
              <w:rPr>
                <w:rFonts w:cs="Arial"/>
                <w:szCs w:val="18"/>
              </w:rPr>
            </w:pPr>
          </w:p>
          <w:p w14:paraId="3318546C" w14:textId="77777777" w:rsidR="002E5094" w:rsidRDefault="002E5094">
            <w:pPr>
              <w:pStyle w:val="TAL"/>
              <w:rPr>
                <w:rFonts w:cs="Arial"/>
                <w:szCs w:val="18"/>
              </w:rPr>
            </w:pPr>
            <w:r>
              <w:rPr>
                <w:rFonts w:cs="Arial"/>
                <w:szCs w:val="18"/>
              </w:rPr>
              <w:t>This attribute shall be absent if the primaryChfInstance is present.</w:t>
            </w:r>
          </w:p>
          <w:p w14:paraId="476B6F54" w14:textId="77777777" w:rsidR="002E5094" w:rsidRDefault="002E5094">
            <w:pPr>
              <w:pStyle w:val="TAL"/>
              <w:rPr>
                <w:rFonts w:cs="Arial"/>
                <w:szCs w:val="18"/>
              </w:rPr>
            </w:pPr>
          </w:p>
          <w:p w14:paraId="7F9AB6EA" w14:textId="77777777" w:rsidR="002E5094" w:rsidRDefault="002E509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682132" w14:textId="77777777" w:rsidR="002E5094" w:rsidRDefault="002E5094">
            <w:pPr>
              <w:pStyle w:val="TAL"/>
            </w:pPr>
            <w:r>
              <w:t>type: String</w:t>
            </w:r>
          </w:p>
          <w:p w14:paraId="4ECE7479" w14:textId="77777777" w:rsidR="002E5094" w:rsidRDefault="002E5094">
            <w:pPr>
              <w:pStyle w:val="TAL"/>
            </w:pPr>
            <w:r>
              <w:t>multiplicity: 0..1</w:t>
            </w:r>
          </w:p>
          <w:p w14:paraId="615722CB" w14:textId="77777777" w:rsidR="002E5094" w:rsidRDefault="002E5094">
            <w:pPr>
              <w:pStyle w:val="TAL"/>
            </w:pPr>
            <w:r>
              <w:t>isOrdered: N/A</w:t>
            </w:r>
          </w:p>
          <w:p w14:paraId="66DEA19B" w14:textId="77777777" w:rsidR="002E5094" w:rsidRDefault="002E5094">
            <w:pPr>
              <w:pStyle w:val="TAL"/>
            </w:pPr>
            <w:r>
              <w:t>isUnique: N/A</w:t>
            </w:r>
          </w:p>
          <w:p w14:paraId="05EAABAD" w14:textId="77777777" w:rsidR="002E5094" w:rsidRDefault="002E5094">
            <w:pPr>
              <w:pStyle w:val="TAL"/>
            </w:pPr>
            <w:r>
              <w:t>defaultValue: None</w:t>
            </w:r>
          </w:p>
          <w:p w14:paraId="16C8C2B3" w14:textId="77777777" w:rsidR="002E5094" w:rsidRDefault="002E5094">
            <w:pPr>
              <w:keepLines/>
              <w:spacing w:after="0"/>
              <w:rPr>
                <w:rFonts w:ascii="Arial" w:hAnsi="Arial" w:cs="Arial"/>
                <w:sz w:val="18"/>
                <w:szCs w:val="18"/>
              </w:rPr>
            </w:pPr>
            <w:r>
              <w:t>isNullable: False</w:t>
            </w:r>
          </w:p>
        </w:tc>
      </w:tr>
      <w:tr w:rsidR="002E5094" w14:paraId="58D258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00A91F"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764E958" w14:textId="77777777" w:rsidR="002E5094" w:rsidRDefault="002E5094">
            <w:pPr>
              <w:pStyle w:val="TAL"/>
              <w:rPr>
                <w:rFonts w:cs="Arial"/>
                <w:szCs w:val="18"/>
              </w:rPr>
            </w:pPr>
            <w:r>
              <w:rPr>
                <w:rFonts w:cs="Arial"/>
                <w:szCs w:val="18"/>
              </w:rPr>
              <w:t>This attribute represents information of an MFAF NF Instance.</w:t>
            </w:r>
          </w:p>
          <w:p w14:paraId="0558C211" w14:textId="77777777" w:rsidR="002E5094" w:rsidRDefault="002E5094">
            <w:pPr>
              <w:pStyle w:val="TAL"/>
              <w:rPr>
                <w:rFonts w:cs="Arial"/>
                <w:szCs w:val="18"/>
              </w:rPr>
            </w:pPr>
          </w:p>
          <w:p w14:paraId="3919CBA3"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A5EE4E" w14:textId="77777777" w:rsidR="002E5094" w:rsidRDefault="002E5094">
            <w:pPr>
              <w:keepLines/>
              <w:spacing w:after="0"/>
              <w:rPr>
                <w:rFonts w:ascii="Arial" w:hAnsi="Arial" w:cs="Arial"/>
                <w:sz w:val="18"/>
                <w:szCs w:val="18"/>
              </w:rPr>
            </w:pPr>
            <w:r>
              <w:rPr>
                <w:rFonts w:ascii="Arial" w:hAnsi="Arial" w:cs="Arial"/>
                <w:sz w:val="18"/>
                <w:szCs w:val="18"/>
              </w:rPr>
              <w:t>type: MfafInfo</w:t>
            </w:r>
          </w:p>
          <w:p w14:paraId="51B3E1C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7CE88486"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F30F99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4E432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67DE93" w14:textId="77777777" w:rsidR="002E5094" w:rsidRDefault="002E5094">
            <w:pPr>
              <w:pStyle w:val="TAL"/>
            </w:pPr>
            <w:r>
              <w:rPr>
                <w:rFonts w:cs="Arial"/>
                <w:szCs w:val="18"/>
              </w:rPr>
              <w:t>isNullable: False</w:t>
            </w:r>
          </w:p>
        </w:tc>
      </w:tr>
      <w:tr w:rsidR="002E5094" w14:paraId="13FDFFF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969807"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452FCE3" w14:textId="77777777" w:rsidR="002E5094" w:rsidRDefault="002E5094">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5EBC8115" w14:textId="77777777" w:rsidR="002E5094" w:rsidRDefault="002E5094">
            <w:pPr>
              <w:pStyle w:val="TAL"/>
              <w:rPr>
                <w:rFonts w:cs="Arial"/>
                <w:szCs w:val="18"/>
              </w:rPr>
            </w:pPr>
          </w:p>
          <w:p w14:paraId="00B0DCB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0F58E1"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13D17CC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66AC460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A0856E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CFB770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610F7C4" w14:textId="77777777" w:rsidR="002E5094" w:rsidRDefault="002E5094">
            <w:pPr>
              <w:pStyle w:val="TAL"/>
            </w:pPr>
            <w:r>
              <w:rPr>
                <w:rFonts w:cs="Arial"/>
                <w:szCs w:val="18"/>
              </w:rPr>
              <w:t>isNullable: False</w:t>
            </w:r>
          </w:p>
        </w:tc>
      </w:tr>
      <w:tr w:rsidR="002E5094" w14:paraId="1B830AE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1271C"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E560D20" w14:textId="77777777" w:rsidR="002E5094" w:rsidRDefault="002E5094">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642680E" w14:textId="77777777" w:rsidR="002E5094" w:rsidRDefault="002E5094">
            <w:pPr>
              <w:pStyle w:val="TAL"/>
              <w:rPr>
                <w:rFonts w:cs="Arial"/>
                <w:szCs w:val="18"/>
              </w:rPr>
            </w:pPr>
          </w:p>
          <w:p w14:paraId="4C9EBC5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AC855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8325E0"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350FE1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5304CD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8FF919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813960" w14:textId="77777777" w:rsidR="002E5094" w:rsidRDefault="002E5094">
            <w:pPr>
              <w:pStyle w:val="TAL"/>
            </w:pPr>
            <w:r>
              <w:rPr>
                <w:rFonts w:cs="Arial"/>
                <w:szCs w:val="18"/>
              </w:rPr>
              <w:t>isNullable: False</w:t>
            </w:r>
          </w:p>
        </w:tc>
      </w:tr>
      <w:tr w:rsidR="002E5094" w14:paraId="0AC94B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59FC7"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30F4BB1" w14:textId="77777777" w:rsidR="002E5094" w:rsidRDefault="002E5094">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D79A32" w14:textId="77777777" w:rsidR="002E5094" w:rsidRDefault="002E5094">
            <w:pPr>
              <w:pStyle w:val="TAL"/>
              <w:rPr>
                <w:rFonts w:cs="Arial"/>
                <w:szCs w:val="18"/>
              </w:rPr>
            </w:pPr>
          </w:p>
          <w:p w14:paraId="3643424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52C75B" w14:textId="77777777" w:rsidR="002E5094" w:rsidRDefault="002E5094">
            <w:pPr>
              <w:keepLines/>
              <w:spacing w:after="0"/>
              <w:rPr>
                <w:rFonts w:ascii="Arial" w:hAnsi="Arial" w:cs="Arial"/>
                <w:sz w:val="18"/>
                <w:szCs w:val="18"/>
              </w:rPr>
            </w:pPr>
            <w:r>
              <w:rPr>
                <w:rFonts w:ascii="Arial" w:hAnsi="Arial" w:cs="Arial"/>
                <w:sz w:val="18"/>
                <w:szCs w:val="18"/>
              </w:rPr>
              <w:t>type: Tai</w:t>
            </w:r>
          </w:p>
          <w:p w14:paraId="7BB6C9EB"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2E6D30B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DF3799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08C28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F82C53" w14:textId="77777777" w:rsidR="002E5094" w:rsidRDefault="002E5094">
            <w:pPr>
              <w:pStyle w:val="TAL"/>
            </w:pPr>
            <w:r>
              <w:rPr>
                <w:rFonts w:cs="Arial"/>
                <w:szCs w:val="18"/>
              </w:rPr>
              <w:t>isNullable: False</w:t>
            </w:r>
          </w:p>
        </w:tc>
      </w:tr>
      <w:tr w:rsidR="002E5094" w14:paraId="6B9394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9691D" w14:textId="77777777" w:rsidR="002E5094" w:rsidRDefault="002E509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1F276FE" w14:textId="77777777" w:rsidR="002E5094" w:rsidRDefault="002E5094">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5DCBD8F8" w14:textId="77777777" w:rsidR="002E5094" w:rsidRDefault="002E5094">
            <w:pPr>
              <w:pStyle w:val="TAL"/>
              <w:rPr>
                <w:rFonts w:cs="Arial"/>
                <w:szCs w:val="18"/>
              </w:rPr>
            </w:pPr>
          </w:p>
          <w:p w14:paraId="704F951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18260B" w14:textId="77777777" w:rsidR="002E5094" w:rsidRDefault="002E5094">
            <w:pPr>
              <w:keepLines/>
              <w:spacing w:after="0"/>
              <w:rPr>
                <w:rFonts w:ascii="Arial" w:hAnsi="Arial" w:cs="Arial"/>
                <w:sz w:val="18"/>
                <w:szCs w:val="18"/>
              </w:rPr>
            </w:pPr>
            <w:r>
              <w:rPr>
                <w:rFonts w:ascii="Arial" w:hAnsi="Arial" w:cs="Arial"/>
                <w:sz w:val="18"/>
                <w:szCs w:val="18"/>
              </w:rPr>
              <w:t>type: TaiRange</w:t>
            </w:r>
          </w:p>
          <w:p w14:paraId="117849F1"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4EB9632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91D2595"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E37A63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7F13539" w14:textId="77777777" w:rsidR="002E5094" w:rsidRDefault="002E5094">
            <w:pPr>
              <w:pStyle w:val="TAL"/>
            </w:pPr>
            <w:r>
              <w:rPr>
                <w:rFonts w:cs="Arial"/>
                <w:szCs w:val="18"/>
              </w:rPr>
              <w:t>isNullable: False</w:t>
            </w:r>
          </w:p>
        </w:tc>
      </w:tr>
      <w:tr w:rsidR="002E5094" w14:paraId="2E527D0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C77A1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AA47A08" w14:textId="77777777" w:rsidR="002E5094" w:rsidRDefault="002E5094">
            <w:pPr>
              <w:pStyle w:val="TAL"/>
              <w:rPr>
                <w:rFonts w:cs="Arial"/>
                <w:szCs w:val="18"/>
              </w:rPr>
            </w:pPr>
            <w:r>
              <w:rPr>
                <w:rFonts w:cs="Arial"/>
                <w:szCs w:val="18"/>
              </w:rPr>
              <w:t>This attribute represents information of an DCCF NF Instance</w:t>
            </w:r>
          </w:p>
          <w:p w14:paraId="72EA7A64" w14:textId="77777777" w:rsidR="002E5094" w:rsidRDefault="002E5094">
            <w:pPr>
              <w:pStyle w:val="TAL"/>
              <w:rPr>
                <w:rFonts w:cs="Arial"/>
                <w:szCs w:val="18"/>
              </w:rPr>
            </w:pPr>
          </w:p>
          <w:p w14:paraId="2866475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CB9591" w14:textId="77777777" w:rsidR="002E5094" w:rsidRDefault="002E5094">
            <w:pPr>
              <w:keepLines/>
              <w:spacing w:after="0"/>
              <w:rPr>
                <w:rFonts w:ascii="Arial" w:hAnsi="Arial" w:cs="Arial"/>
                <w:sz w:val="18"/>
                <w:szCs w:val="18"/>
              </w:rPr>
            </w:pPr>
            <w:r>
              <w:rPr>
                <w:rFonts w:ascii="Arial" w:hAnsi="Arial" w:cs="Arial"/>
                <w:sz w:val="18"/>
                <w:szCs w:val="18"/>
              </w:rPr>
              <w:t>type: DccfInfo</w:t>
            </w:r>
          </w:p>
          <w:p w14:paraId="7B35C805"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9475AD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74705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05FCE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FC471E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B4D1B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93C578"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90B6875" w14:textId="77777777" w:rsidR="002E5094" w:rsidRDefault="002E5094">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65B31E81" w14:textId="77777777" w:rsidR="002E5094" w:rsidRDefault="002E5094">
            <w:pPr>
              <w:pStyle w:val="TAL"/>
              <w:rPr>
                <w:rFonts w:cs="Arial"/>
                <w:szCs w:val="18"/>
              </w:rPr>
            </w:pPr>
          </w:p>
          <w:p w14:paraId="23A6181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F6693E"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49304F48"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5D5E5C3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8057D4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5A3126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C0714C6"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4FA3D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DE0E9B"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EE321D4" w14:textId="77777777" w:rsidR="002E5094" w:rsidRDefault="002E5094">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6A95B3D4" w14:textId="77777777" w:rsidR="002E5094" w:rsidRDefault="002E5094">
            <w:pPr>
              <w:pStyle w:val="TAL"/>
              <w:rPr>
                <w:rFonts w:cs="Arial"/>
                <w:szCs w:val="18"/>
              </w:rPr>
            </w:pPr>
          </w:p>
          <w:p w14:paraId="0C20C8ED"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C8D7B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40809A8"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13672FC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8A08C2D"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22EA4F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7B7312"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3703A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07C852"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89CC781" w14:textId="77777777" w:rsidR="002E5094" w:rsidRDefault="002E5094">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19E9847" w14:textId="77777777" w:rsidR="002E5094" w:rsidRDefault="002E5094">
            <w:pPr>
              <w:pStyle w:val="TAL"/>
              <w:rPr>
                <w:rFonts w:cs="Arial"/>
                <w:szCs w:val="18"/>
              </w:rPr>
            </w:pPr>
          </w:p>
          <w:p w14:paraId="0C448B4D" w14:textId="77777777" w:rsidR="002E5094" w:rsidRDefault="002E5094">
            <w:pPr>
              <w:pStyle w:val="TAL"/>
            </w:pPr>
            <w:r>
              <w:t>allowedValues: N/A</w:t>
            </w:r>
          </w:p>
          <w:p w14:paraId="3CA0C298"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E560ED7" w14:textId="77777777" w:rsidR="002E5094" w:rsidRDefault="002E5094">
            <w:pPr>
              <w:pStyle w:val="TAL"/>
            </w:pPr>
            <w:r>
              <w:t>type: TAI</w:t>
            </w:r>
          </w:p>
          <w:p w14:paraId="46845533" w14:textId="77777777" w:rsidR="002E5094" w:rsidRDefault="002E5094">
            <w:pPr>
              <w:pStyle w:val="TAL"/>
            </w:pPr>
            <w:r>
              <w:t>multiplicity: 0..*</w:t>
            </w:r>
          </w:p>
          <w:p w14:paraId="5DC5728C" w14:textId="77777777" w:rsidR="002E5094" w:rsidRDefault="002E5094">
            <w:pPr>
              <w:pStyle w:val="TAL"/>
            </w:pPr>
            <w:r>
              <w:t>isOrdered: False</w:t>
            </w:r>
          </w:p>
          <w:p w14:paraId="7AC849B6" w14:textId="77777777" w:rsidR="002E5094" w:rsidRDefault="002E5094">
            <w:pPr>
              <w:pStyle w:val="TAL"/>
            </w:pPr>
            <w:r>
              <w:t>isUnique: True</w:t>
            </w:r>
          </w:p>
          <w:p w14:paraId="70C0B7B0" w14:textId="77777777" w:rsidR="002E5094" w:rsidRDefault="002E5094">
            <w:pPr>
              <w:pStyle w:val="TAL"/>
            </w:pPr>
            <w:r>
              <w:t>defaultValue: None</w:t>
            </w:r>
          </w:p>
          <w:p w14:paraId="2C53BC6C"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8984B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E78D7" w14:textId="77777777" w:rsidR="002E5094" w:rsidRDefault="002E5094">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BBE9A10" w14:textId="77777777" w:rsidR="002E5094" w:rsidRDefault="002E5094">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A291601" w14:textId="77777777" w:rsidR="002E5094" w:rsidRDefault="002E5094">
            <w:pPr>
              <w:pStyle w:val="TAL"/>
              <w:rPr>
                <w:rFonts w:cs="Arial"/>
                <w:szCs w:val="18"/>
              </w:rPr>
            </w:pPr>
          </w:p>
          <w:p w14:paraId="253DF510"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F3257" w14:textId="77777777" w:rsidR="002E5094" w:rsidRDefault="002E5094">
            <w:pPr>
              <w:pStyle w:val="TAL"/>
            </w:pPr>
            <w:r>
              <w:t>type: TAIRange</w:t>
            </w:r>
          </w:p>
          <w:p w14:paraId="776B110A" w14:textId="77777777" w:rsidR="002E5094" w:rsidRDefault="002E5094">
            <w:pPr>
              <w:pStyle w:val="TAL"/>
            </w:pPr>
            <w:r>
              <w:t>multiplicity: 0..*</w:t>
            </w:r>
          </w:p>
          <w:p w14:paraId="617999E0" w14:textId="77777777" w:rsidR="002E5094" w:rsidRDefault="002E5094">
            <w:pPr>
              <w:pStyle w:val="TAL"/>
            </w:pPr>
            <w:r>
              <w:t>isOrdered: False</w:t>
            </w:r>
          </w:p>
          <w:p w14:paraId="11112049" w14:textId="77777777" w:rsidR="002E5094" w:rsidRDefault="002E5094">
            <w:pPr>
              <w:pStyle w:val="TAL"/>
            </w:pPr>
            <w:r>
              <w:t>isUnique: True</w:t>
            </w:r>
          </w:p>
          <w:p w14:paraId="5910584D" w14:textId="77777777" w:rsidR="002E5094" w:rsidRDefault="002E5094">
            <w:pPr>
              <w:pStyle w:val="TAL"/>
            </w:pPr>
            <w:r>
              <w:t>defaultValue: None</w:t>
            </w:r>
          </w:p>
          <w:p w14:paraId="63185C42"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2EBB79B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3AE88" w14:textId="77777777" w:rsidR="002E5094" w:rsidRDefault="002E509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9B67E1" w14:textId="77777777" w:rsidR="002E5094" w:rsidRDefault="002E5094">
            <w:pPr>
              <w:pStyle w:val="TAL"/>
            </w:pPr>
            <w:r>
              <w:t>This attribute represents information of an AMF NF Instance.</w:t>
            </w:r>
          </w:p>
          <w:p w14:paraId="5DECFFB9" w14:textId="77777777" w:rsidR="002E5094" w:rsidRDefault="002E5094">
            <w:pPr>
              <w:pStyle w:val="TAL"/>
            </w:pPr>
          </w:p>
          <w:p w14:paraId="681B460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59807B" w14:textId="77777777" w:rsidR="002E5094" w:rsidRDefault="002E5094">
            <w:pPr>
              <w:keepLines/>
              <w:spacing w:after="0"/>
              <w:rPr>
                <w:rFonts w:ascii="Arial" w:hAnsi="Arial"/>
                <w:sz w:val="18"/>
              </w:rPr>
            </w:pPr>
            <w:r>
              <w:rPr>
                <w:rFonts w:ascii="Arial" w:hAnsi="Arial"/>
                <w:sz w:val="18"/>
              </w:rPr>
              <w:t>type: AmfInfo</w:t>
            </w:r>
          </w:p>
          <w:p w14:paraId="79A2F301" w14:textId="77777777" w:rsidR="002E5094" w:rsidRDefault="002E5094">
            <w:pPr>
              <w:keepLines/>
              <w:spacing w:after="0"/>
              <w:rPr>
                <w:rFonts w:ascii="Arial" w:hAnsi="Arial"/>
                <w:sz w:val="18"/>
              </w:rPr>
            </w:pPr>
            <w:r>
              <w:rPr>
                <w:rFonts w:ascii="Arial" w:hAnsi="Arial"/>
                <w:sz w:val="18"/>
              </w:rPr>
              <w:t>multiplicity: 0..1</w:t>
            </w:r>
          </w:p>
          <w:p w14:paraId="7B51652C" w14:textId="77777777" w:rsidR="002E5094" w:rsidRDefault="002E5094">
            <w:pPr>
              <w:keepLines/>
              <w:spacing w:after="0"/>
              <w:rPr>
                <w:rFonts w:ascii="Arial" w:hAnsi="Arial"/>
                <w:sz w:val="18"/>
              </w:rPr>
            </w:pPr>
            <w:r>
              <w:rPr>
                <w:rFonts w:ascii="Arial" w:hAnsi="Arial"/>
                <w:sz w:val="18"/>
              </w:rPr>
              <w:t>isOrdered: N/A</w:t>
            </w:r>
          </w:p>
          <w:p w14:paraId="7CA333E7" w14:textId="77777777" w:rsidR="002E5094" w:rsidRDefault="002E5094">
            <w:pPr>
              <w:keepLines/>
              <w:spacing w:after="0"/>
              <w:rPr>
                <w:rFonts w:ascii="Arial" w:hAnsi="Arial"/>
                <w:sz w:val="18"/>
              </w:rPr>
            </w:pPr>
            <w:r>
              <w:rPr>
                <w:rFonts w:ascii="Arial" w:hAnsi="Arial"/>
                <w:sz w:val="18"/>
              </w:rPr>
              <w:t>isUnique: N/A</w:t>
            </w:r>
          </w:p>
          <w:p w14:paraId="1C0B2CEA" w14:textId="77777777" w:rsidR="002E5094" w:rsidRDefault="002E5094">
            <w:pPr>
              <w:keepLines/>
              <w:spacing w:after="0"/>
              <w:rPr>
                <w:rFonts w:ascii="Arial" w:hAnsi="Arial"/>
                <w:sz w:val="18"/>
              </w:rPr>
            </w:pPr>
            <w:r>
              <w:rPr>
                <w:rFonts w:ascii="Arial" w:hAnsi="Arial"/>
                <w:sz w:val="18"/>
              </w:rPr>
              <w:t>defaultValue: None</w:t>
            </w:r>
          </w:p>
          <w:p w14:paraId="73C6DA8E" w14:textId="77777777" w:rsidR="002E5094" w:rsidRDefault="002E5094">
            <w:pPr>
              <w:pStyle w:val="TAL"/>
            </w:pPr>
            <w:r>
              <w:t>isNullable: False</w:t>
            </w:r>
          </w:p>
        </w:tc>
      </w:tr>
      <w:tr w:rsidR="002E5094" w14:paraId="0EFDEC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92C55" w14:textId="77777777" w:rsidR="002E5094" w:rsidRDefault="002E509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166A453" w14:textId="77777777" w:rsidR="002E5094" w:rsidRDefault="002E5094">
            <w:pPr>
              <w:pStyle w:val="TAL"/>
            </w:pPr>
            <w:r>
              <w:t>This attribute represents information of an SMF NF Instance.</w:t>
            </w:r>
          </w:p>
          <w:p w14:paraId="69BAF01F" w14:textId="77777777" w:rsidR="002E5094" w:rsidRDefault="002E5094">
            <w:pPr>
              <w:pStyle w:val="TAL"/>
            </w:pPr>
          </w:p>
          <w:p w14:paraId="439ACBA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8378D9" w14:textId="77777777" w:rsidR="002E5094" w:rsidRDefault="002E5094">
            <w:pPr>
              <w:keepLines/>
              <w:spacing w:after="0"/>
              <w:rPr>
                <w:rFonts w:ascii="Arial" w:hAnsi="Arial"/>
                <w:sz w:val="18"/>
              </w:rPr>
            </w:pPr>
            <w:r>
              <w:rPr>
                <w:rFonts w:ascii="Arial" w:hAnsi="Arial"/>
                <w:sz w:val="18"/>
              </w:rPr>
              <w:t>type: SmfInfo</w:t>
            </w:r>
          </w:p>
          <w:p w14:paraId="62BFD2A1" w14:textId="77777777" w:rsidR="002E5094" w:rsidRDefault="002E5094">
            <w:pPr>
              <w:keepLines/>
              <w:spacing w:after="0"/>
              <w:rPr>
                <w:rFonts w:ascii="Arial" w:hAnsi="Arial"/>
                <w:sz w:val="18"/>
              </w:rPr>
            </w:pPr>
            <w:r>
              <w:rPr>
                <w:rFonts w:ascii="Arial" w:hAnsi="Arial"/>
                <w:sz w:val="18"/>
              </w:rPr>
              <w:t>multiplicity: 0..1</w:t>
            </w:r>
          </w:p>
          <w:p w14:paraId="7400545C" w14:textId="77777777" w:rsidR="002E5094" w:rsidRDefault="002E5094">
            <w:pPr>
              <w:keepLines/>
              <w:spacing w:after="0"/>
              <w:rPr>
                <w:rFonts w:ascii="Arial" w:hAnsi="Arial"/>
                <w:sz w:val="18"/>
              </w:rPr>
            </w:pPr>
            <w:r>
              <w:rPr>
                <w:rFonts w:ascii="Arial" w:hAnsi="Arial"/>
                <w:sz w:val="18"/>
              </w:rPr>
              <w:t>isOrdered: N/A</w:t>
            </w:r>
          </w:p>
          <w:p w14:paraId="4BB14083" w14:textId="77777777" w:rsidR="002E5094" w:rsidRDefault="002E5094">
            <w:pPr>
              <w:keepLines/>
              <w:spacing w:after="0"/>
              <w:rPr>
                <w:rFonts w:ascii="Arial" w:hAnsi="Arial"/>
                <w:sz w:val="18"/>
              </w:rPr>
            </w:pPr>
            <w:r>
              <w:rPr>
                <w:rFonts w:ascii="Arial" w:hAnsi="Arial"/>
                <w:sz w:val="18"/>
              </w:rPr>
              <w:t>isUnique: N/A</w:t>
            </w:r>
          </w:p>
          <w:p w14:paraId="6A04BB6D" w14:textId="77777777" w:rsidR="002E5094" w:rsidRDefault="002E5094">
            <w:pPr>
              <w:keepLines/>
              <w:spacing w:after="0"/>
              <w:rPr>
                <w:rFonts w:ascii="Arial" w:hAnsi="Arial"/>
                <w:sz w:val="18"/>
              </w:rPr>
            </w:pPr>
            <w:r>
              <w:rPr>
                <w:rFonts w:ascii="Arial" w:hAnsi="Arial"/>
                <w:sz w:val="18"/>
              </w:rPr>
              <w:t>defaultValue: None</w:t>
            </w:r>
          </w:p>
          <w:p w14:paraId="52973CA2" w14:textId="77777777" w:rsidR="002E5094" w:rsidRDefault="002E5094">
            <w:pPr>
              <w:pStyle w:val="TAL"/>
            </w:pPr>
            <w:r>
              <w:t>isNullable: False</w:t>
            </w:r>
          </w:p>
        </w:tc>
      </w:tr>
      <w:tr w:rsidR="002E5094" w14:paraId="0FD4B40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5CD4C0"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upfInfo</w:t>
            </w:r>
          </w:p>
        </w:tc>
        <w:tc>
          <w:tcPr>
            <w:tcW w:w="4395" w:type="dxa"/>
            <w:tcBorders>
              <w:top w:val="single" w:sz="4" w:space="0" w:color="auto"/>
              <w:left w:val="single" w:sz="4" w:space="0" w:color="auto"/>
              <w:bottom w:val="single" w:sz="4" w:space="0" w:color="auto"/>
              <w:right w:val="single" w:sz="4" w:space="0" w:color="auto"/>
            </w:tcBorders>
          </w:tcPr>
          <w:p w14:paraId="0A5A9582" w14:textId="77777777" w:rsidR="002E5094" w:rsidRDefault="002E5094">
            <w:pPr>
              <w:pStyle w:val="TAL"/>
            </w:pPr>
            <w:r>
              <w:t>This attribute represents information of an UPF NF Instance.</w:t>
            </w:r>
          </w:p>
          <w:p w14:paraId="502641D7" w14:textId="77777777" w:rsidR="002E5094" w:rsidRDefault="002E5094">
            <w:pPr>
              <w:pStyle w:val="TAL"/>
            </w:pPr>
          </w:p>
          <w:p w14:paraId="66B8B5FC"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2A7F6E" w14:textId="77777777" w:rsidR="002E5094" w:rsidRDefault="002E5094">
            <w:pPr>
              <w:keepLines/>
              <w:spacing w:after="0"/>
              <w:rPr>
                <w:rFonts w:ascii="Arial" w:hAnsi="Arial"/>
                <w:sz w:val="18"/>
              </w:rPr>
            </w:pPr>
            <w:r>
              <w:rPr>
                <w:rFonts w:ascii="Arial" w:hAnsi="Arial"/>
                <w:sz w:val="18"/>
              </w:rPr>
              <w:t>type: UpfInfo</w:t>
            </w:r>
          </w:p>
          <w:p w14:paraId="1467749B" w14:textId="77777777" w:rsidR="002E5094" w:rsidRDefault="002E5094">
            <w:pPr>
              <w:keepLines/>
              <w:spacing w:after="0"/>
              <w:rPr>
                <w:rFonts w:ascii="Arial" w:hAnsi="Arial"/>
                <w:sz w:val="18"/>
              </w:rPr>
            </w:pPr>
            <w:r>
              <w:rPr>
                <w:rFonts w:ascii="Arial" w:hAnsi="Arial"/>
                <w:sz w:val="18"/>
              </w:rPr>
              <w:t>multiplicity: 0..1</w:t>
            </w:r>
          </w:p>
          <w:p w14:paraId="5FF12963" w14:textId="77777777" w:rsidR="002E5094" w:rsidRDefault="002E5094">
            <w:pPr>
              <w:keepLines/>
              <w:spacing w:after="0"/>
              <w:rPr>
                <w:rFonts w:ascii="Arial" w:hAnsi="Arial"/>
                <w:sz w:val="18"/>
              </w:rPr>
            </w:pPr>
            <w:r>
              <w:rPr>
                <w:rFonts w:ascii="Arial" w:hAnsi="Arial"/>
                <w:sz w:val="18"/>
              </w:rPr>
              <w:t>isOrdered: N/A</w:t>
            </w:r>
          </w:p>
          <w:p w14:paraId="41CD94F4" w14:textId="77777777" w:rsidR="002E5094" w:rsidRDefault="002E5094">
            <w:pPr>
              <w:keepLines/>
              <w:spacing w:after="0"/>
              <w:rPr>
                <w:rFonts w:ascii="Arial" w:hAnsi="Arial"/>
                <w:sz w:val="18"/>
              </w:rPr>
            </w:pPr>
            <w:r>
              <w:rPr>
                <w:rFonts w:ascii="Arial" w:hAnsi="Arial"/>
                <w:sz w:val="18"/>
              </w:rPr>
              <w:t>isUnique: N/A</w:t>
            </w:r>
          </w:p>
          <w:p w14:paraId="06D83441" w14:textId="77777777" w:rsidR="002E5094" w:rsidRDefault="002E5094">
            <w:pPr>
              <w:keepLines/>
              <w:spacing w:after="0"/>
              <w:rPr>
                <w:rFonts w:ascii="Arial" w:hAnsi="Arial"/>
                <w:sz w:val="18"/>
              </w:rPr>
            </w:pPr>
            <w:r>
              <w:rPr>
                <w:rFonts w:ascii="Arial" w:hAnsi="Arial"/>
                <w:sz w:val="18"/>
              </w:rPr>
              <w:t>defaultValue: None</w:t>
            </w:r>
          </w:p>
          <w:p w14:paraId="2F594C66" w14:textId="77777777" w:rsidR="002E5094" w:rsidRDefault="002E5094">
            <w:pPr>
              <w:pStyle w:val="TAL"/>
            </w:pPr>
            <w:r>
              <w:t>isNullable: False</w:t>
            </w:r>
          </w:p>
        </w:tc>
      </w:tr>
      <w:tr w:rsidR="002E5094" w14:paraId="2731CA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B5B9D" w14:textId="77777777" w:rsidR="002E5094" w:rsidRDefault="002E509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4C68587" w14:textId="77777777" w:rsidR="002E5094" w:rsidRDefault="002E5094">
            <w:pPr>
              <w:pStyle w:val="TAL"/>
            </w:pPr>
            <w:r>
              <w:t>This attribute represents information of a PCF NF Instance.</w:t>
            </w:r>
          </w:p>
          <w:p w14:paraId="0EFD70AD" w14:textId="77777777" w:rsidR="002E5094" w:rsidRDefault="002E5094">
            <w:pPr>
              <w:pStyle w:val="TAL"/>
            </w:pPr>
          </w:p>
          <w:p w14:paraId="2BD84E27"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AF594" w14:textId="77777777" w:rsidR="002E5094" w:rsidRDefault="002E5094">
            <w:pPr>
              <w:keepLines/>
              <w:spacing w:after="0"/>
              <w:rPr>
                <w:rFonts w:ascii="Arial" w:hAnsi="Arial"/>
                <w:sz w:val="18"/>
              </w:rPr>
            </w:pPr>
            <w:r>
              <w:rPr>
                <w:rFonts w:ascii="Arial" w:hAnsi="Arial"/>
                <w:sz w:val="18"/>
              </w:rPr>
              <w:t>type: PcfInfo</w:t>
            </w:r>
          </w:p>
          <w:p w14:paraId="04EBE637" w14:textId="77777777" w:rsidR="002E5094" w:rsidRDefault="002E5094">
            <w:pPr>
              <w:keepLines/>
              <w:spacing w:after="0"/>
              <w:rPr>
                <w:rFonts w:ascii="Arial" w:hAnsi="Arial"/>
                <w:sz w:val="18"/>
              </w:rPr>
            </w:pPr>
            <w:r>
              <w:rPr>
                <w:rFonts w:ascii="Arial" w:hAnsi="Arial"/>
                <w:sz w:val="18"/>
              </w:rPr>
              <w:t>multiplicity: 0..1</w:t>
            </w:r>
          </w:p>
          <w:p w14:paraId="68EB8F57" w14:textId="77777777" w:rsidR="002E5094" w:rsidRDefault="002E5094">
            <w:pPr>
              <w:keepLines/>
              <w:spacing w:after="0"/>
              <w:rPr>
                <w:rFonts w:ascii="Arial" w:hAnsi="Arial"/>
                <w:sz w:val="18"/>
              </w:rPr>
            </w:pPr>
            <w:r>
              <w:rPr>
                <w:rFonts w:ascii="Arial" w:hAnsi="Arial"/>
                <w:sz w:val="18"/>
              </w:rPr>
              <w:t>isOrdered: N/A</w:t>
            </w:r>
          </w:p>
          <w:p w14:paraId="2FE6E1C3" w14:textId="77777777" w:rsidR="002E5094" w:rsidRDefault="002E5094">
            <w:pPr>
              <w:keepLines/>
              <w:spacing w:after="0"/>
              <w:rPr>
                <w:rFonts w:ascii="Arial" w:hAnsi="Arial"/>
                <w:sz w:val="18"/>
              </w:rPr>
            </w:pPr>
            <w:r>
              <w:rPr>
                <w:rFonts w:ascii="Arial" w:hAnsi="Arial"/>
                <w:sz w:val="18"/>
              </w:rPr>
              <w:t>isUnique: N/A</w:t>
            </w:r>
          </w:p>
          <w:p w14:paraId="476FB18F" w14:textId="77777777" w:rsidR="002E5094" w:rsidRDefault="002E5094">
            <w:pPr>
              <w:keepLines/>
              <w:spacing w:after="0"/>
              <w:rPr>
                <w:rFonts w:ascii="Arial" w:hAnsi="Arial"/>
                <w:sz w:val="18"/>
              </w:rPr>
            </w:pPr>
            <w:r>
              <w:rPr>
                <w:rFonts w:ascii="Arial" w:hAnsi="Arial"/>
                <w:sz w:val="18"/>
              </w:rPr>
              <w:t>defaultValue: None</w:t>
            </w:r>
          </w:p>
          <w:p w14:paraId="22FB8BE0" w14:textId="77777777" w:rsidR="002E5094" w:rsidRDefault="002E5094">
            <w:pPr>
              <w:pStyle w:val="TAL"/>
            </w:pPr>
            <w:r>
              <w:t>isNullable: False</w:t>
            </w:r>
          </w:p>
        </w:tc>
      </w:tr>
      <w:tr w:rsidR="002E5094" w14:paraId="34BB63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0487D" w14:textId="77777777" w:rsidR="002E5094" w:rsidRDefault="002E509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359AB6B" w14:textId="77777777" w:rsidR="002E5094" w:rsidRDefault="002E5094">
            <w:pPr>
              <w:pStyle w:val="TAL"/>
            </w:pPr>
            <w:r>
              <w:t>This attribute represents information of an NEF NF Instance.</w:t>
            </w:r>
          </w:p>
          <w:p w14:paraId="4211F0B4" w14:textId="77777777" w:rsidR="002E5094" w:rsidRDefault="002E5094">
            <w:pPr>
              <w:pStyle w:val="TAL"/>
            </w:pPr>
          </w:p>
          <w:p w14:paraId="454BF22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955D98" w14:textId="77777777" w:rsidR="002E5094" w:rsidRDefault="002E5094">
            <w:pPr>
              <w:keepLines/>
              <w:spacing w:after="0"/>
              <w:rPr>
                <w:rFonts w:ascii="Arial" w:hAnsi="Arial"/>
                <w:sz w:val="18"/>
              </w:rPr>
            </w:pPr>
            <w:r>
              <w:rPr>
                <w:rFonts w:ascii="Arial" w:hAnsi="Arial"/>
                <w:sz w:val="18"/>
              </w:rPr>
              <w:t>type: NefInfo</w:t>
            </w:r>
          </w:p>
          <w:p w14:paraId="36345621" w14:textId="77777777" w:rsidR="002E5094" w:rsidRDefault="002E5094">
            <w:pPr>
              <w:keepLines/>
              <w:spacing w:after="0"/>
              <w:rPr>
                <w:rFonts w:ascii="Arial" w:hAnsi="Arial"/>
                <w:sz w:val="18"/>
              </w:rPr>
            </w:pPr>
            <w:r>
              <w:rPr>
                <w:rFonts w:ascii="Arial" w:hAnsi="Arial"/>
                <w:sz w:val="18"/>
              </w:rPr>
              <w:t>multiplicity: 0..1</w:t>
            </w:r>
          </w:p>
          <w:p w14:paraId="10D8F586" w14:textId="77777777" w:rsidR="002E5094" w:rsidRDefault="002E5094">
            <w:pPr>
              <w:keepLines/>
              <w:spacing w:after="0"/>
              <w:rPr>
                <w:rFonts w:ascii="Arial" w:hAnsi="Arial"/>
                <w:sz w:val="18"/>
              </w:rPr>
            </w:pPr>
            <w:r>
              <w:rPr>
                <w:rFonts w:ascii="Arial" w:hAnsi="Arial"/>
                <w:sz w:val="18"/>
              </w:rPr>
              <w:t>isOrdered: N/A</w:t>
            </w:r>
          </w:p>
          <w:p w14:paraId="6E4FDEBB" w14:textId="77777777" w:rsidR="002E5094" w:rsidRDefault="002E5094">
            <w:pPr>
              <w:keepLines/>
              <w:spacing w:after="0"/>
              <w:rPr>
                <w:rFonts w:ascii="Arial" w:hAnsi="Arial"/>
                <w:sz w:val="18"/>
              </w:rPr>
            </w:pPr>
            <w:r>
              <w:rPr>
                <w:rFonts w:ascii="Arial" w:hAnsi="Arial"/>
                <w:sz w:val="18"/>
              </w:rPr>
              <w:t>isUnique: N/A</w:t>
            </w:r>
          </w:p>
          <w:p w14:paraId="0920AFF6" w14:textId="77777777" w:rsidR="002E5094" w:rsidRDefault="002E5094">
            <w:pPr>
              <w:keepLines/>
              <w:spacing w:after="0"/>
              <w:rPr>
                <w:rFonts w:ascii="Arial" w:hAnsi="Arial"/>
                <w:sz w:val="18"/>
              </w:rPr>
            </w:pPr>
            <w:r>
              <w:rPr>
                <w:rFonts w:ascii="Arial" w:hAnsi="Arial"/>
                <w:sz w:val="18"/>
              </w:rPr>
              <w:t>defaultValue: None</w:t>
            </w:r>
          </w:p>
          <w:p w14:paraId="460B25F1" w14:textId="77777777" w:rsidR="002E5094" w:rsidRDefault="002E5094">
            <w:pPr>
              <w:pStyle w:val="TAL"/>
            </w:pPr>
            <w:r>
              <w:t>isNullable: False</w:t>
            </w:r>
          </w:p>
        </w:tc>
      </w:tr>
      <w:tr w:rsidR="002E5094" w14:paraId="75259CE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5BE69"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FC6747E" w14:textId="77777777" w:rsidR="002E5094" w:rsidRDefault="002E5094">
            <w:pPr>
              <w:pStyle w:val="TAL"/>
            </w:pPr>
            <w:r>
              <w:t>This attribute contains list of UdrInfo attribute locally configured in the NRF or that the NRF received during NF registration. The key of the map is the nfInstanceId to which the map entry belongs to.</w:t>
            </w:r>
          </w:p>
          <w:p w14:paraId="2B700860" w14:textId="77777777" w:rsidR="002E5094" w:rsidRDefault="002E5094">
            <w:pPr>
              <w:pStyle w:val="TAL"/>
            </w:pPr>
          </w:p>
          <w:p w14:paraId="03FE156F"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88EC89" w14:textId="77777777" w:rsidR="002E5094" w:rsidRDefault="002E5094">
            <w:pPr>
              <w:keepLines/>
              <w:spacing w:after="0"/>
              <w:rPr>
                <w:rFonts w:ascii="Arial" w:hAnsi="Arial"/>
                <w:sz w:val="18"/>
              </w:rPr>
            </w:pPr>
            <w:r>
              <w:rPr>
                <w:rFonts w:ascii="Arial" w:hAnsi="Arial"/>
                <w:sz w:val="18"/>
              </w:rPr>
              <w:t>type: AttributeValuePair</w:t>
            </w:r>
          </w:p>
          <w:p w14:paraId="30E719DD" w14:textId="77777777" w:rsidR="002E5094" w:rsidRDefault="002E5094">
            <w:pPr>
              <w:keepLines/>
              <w:spacing w:after="0"/>
              <w:rPr>
                <w:rFonts w:ascii="Arial" w:hAnsi="Arial"/>
                <w:sz w:val="18"/>
              </w:rPr>
            </w:pPr>
            <w:r>
              <w:rPr>
                <w:rFonts w:ascii="Arial" w:hAnsi="Arial"/>
                <w:sz w:val="18"/>
              </w:rPr>
              <w:t>multiplicity: 0..*</w:t>
            </w:r>
          </w:p>
          <w:p w14:paraId="2CD801D0" w14:textId="29D871E9" w:rsidR="002E5094" w:rsidRDefault="002E5094">
            <w:pPr>
              <w:keepLines/>
              <w:spacing w:after="0"/>
              <w:rPr>
                <w:rFonts w:ascii="Arial" w:hAnsi="Arial"/>
                <w:sz w:val="18"/>
              </w:rPr>
            </w:pPr>
            <w:del w:id="32" w:author="Mark Scott" w:date="2024-04-07T07:15:00Z">
              <w:r w:rsidDel="00651F01">
                <w:rPr>
                  <w:rFonts w:ascii="Arial" w:hAnsi="Arial"/>
                  <w:sz w:val="18"/>
                </w:rPr>
                <w:delText>isOredred</w:delText>
              </w:r>
            </w:del>
            <w:ins w:id="33" w:author="Mark Scott" w:date="2024-04-07T07:15:00Z">
              <w:r w:rsidR="00651F01">
                <w:rPr>
                  <w:rFonts w:ascii="Arial" w:hAnsi="Arial"/>
                  <w:sz w:val="18"/>
                </w:rPr>
                <w:t>isOrdered</w:t>
              </w:r>
            </w:ins>
            <w:r>
              <w:rPr>
                <w:rFonts w:ascii="Arial" w:hAnsi="Arial"/>
                <w:sz w:val="18"/>
              </w:rPr>
              <w:t>: False</w:t>
            </w:r>
          </w:p>
          <w:p w14:paraId="75CA49D2" w14:textId="77777777" w:rsidR="002E5094" w:rsidRDefault="002E5094">
            <w:pPr>
              <w:keepLines/>
              <w:spacing w:after="0"/>
              <w:rPr>
                <w:rFonts w:ascii="Arial" w:hAnsi="Arial"/>
                <w:sz w:val="18"/>
              </w:rPr>
            </w:pPr>
            <w:r>
              <w:rPr>
                <w:rFonts w:ascii="Arial" w:hAnsi="Arial"/>
                <w:sz w:val="18"/>
              </w:rPr>
              <w:t>isUnique: True</w:t>
            </w:r>
          </w:p>
          <w:p w14:paraId="6C7F0582" w14:textId="77777777" w:rsidR="002E5094" w:rsidRDefault="002E5094">
            <w:pPr>
              <w:keepLines/>
              <w:spacing w:after="0"/>
              <w:rPr>
                <w:rFonts w:ascii="Arial" w:hAnsi="Arial"/>
                <w:sz w:val="18"/>
              </w:rPr>
            </w:pPr>
            <w:r>
              <w:rPr>
                <w:rFonts w:ascii="Arial" w:hAnsi="Arial"/>
                <w:sz w:val="18"/>
              </w:rPr>
              <w:t>defaultValue: None</w:t>
            </w:r>
          </w:p>
          <w:p w14:paraId="60032EC1" w14:textId="77777777" w:rsidR="002E5094" w:rsidRDefault="002E5094">
            <w:pPr>
              <w:pStyle w:val="TAL"/>
            </w:pPr>
            <w:r>
              <w:t>isNullable: False</w:t>
            </w:r>
          </w:p>
        </w:tc>
      </w:tr>
      <w:tr w:rsidR="002E5094" w14:paraId="225B74B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1D869"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4D8037E" w14:textId="77777777" w:rsidR="002E5094" w:rsidRDefault="002E5094">
            <w:pPr>
              <w:pStyle w:val="TAL"/>
            </w:pPr>
            <w:r>
              <w:t>This attribute contains list of UdmInfo attribute locally configured in the NRF or that the NRF received during NF registration. The key of the map is the nfInstanceId to which the map entry belongs to.</w:t>
            </w:r>
          </w:p>
          <w:p w14:paraId="2E0AE053" w14:textId="77777777" w:rsidR="002E5094" w:rsidRDefault="002E5094">
            <w:pPr>
              <w:pStyle w:val="TAL"/>
            </w:pPr>
          </w:p>
          <w:p w14:paraId="724CAB0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4A8524" w14:textId="77777777" w:rsidR="002E5094" w:rsidRDefault="002E5094">
            <w:pPr>
              <w:keepLines/>
              <w:spacing w:after="0"/>
              <w:rPr>
                <w:rFonts w:ascii="Arial" w:hAnsi="Arial"/>
                <w:sz w:val="18"/>
              </w:rPr>
            </w:pPr>
            <w:r>
              <w:rPr>
                <w:rFonts w:ascii="Arial" w:hAnsi="Arial"/>
                <w:sz w:val="18"/>
              </w:rPr>
              <w:t>type: AttributeValuePair</w:t>
            </w:r>
          </w:p>
          <w:p w14:paraId="7FE255C5" w14:textId="77777777" w:rsidR="002E5094" w:rsidRDefault="002E5094">
            <w:pPr>
              <w:keepLines/>
              <w:spacing w:after="0"/>
              <w:rPr>
                <w:rFonts w:ascii="Arial" w:hAnsi="Arial"/>
                <w:sz w:val="18"/>
              </w:rPr>
            </w:pPr>
            <w:r>
              <w:rPr>
                <w:rFonts w:ascii="Arial" w:hAnsi="Arial"/>
                <w:sz w:val="18"/>
              </w:rPr>
              <w:t>multiplicity: 0..*</w:t>
            </w:r>
          </w:p>
          <w:p w14:paraId="29016067" w14:textId="6F96C81D" w:rsidR="002E5094" w:rsidRDefault="002E5094">
            <w:pPr>
              <w:keepLines/>
              <w:spacing w:after="0"/>
              <w:rPr>
                <w:rFonts w:ascii="Arial" w:hAnsi="Arial"/>
                <w:sz w:val="18"/>
              </w:rPr>
            </w:pPr>
            <w:del w:id="34" w:author="Mark Scott" w:date="2024-04-07T07:15:00Z">
              <w:r w:rsidDel="00651F01">
                <w:rPr>
                  <w:rFonts w:ascii="Arial" w:hAnsi="Arial"/>
                  <w:sz w:val="18"/>
                </w:rPr>
                <w:delText>isOredred</w:delText>
              </w:r>
            </w:del>
            <w:ins w:id="35" w:author="Mark Scott" w:date="2024-04-07T07:15:00Z">
              <w:r w:rsidR="00651F01">
                <w:rPr>
                  <w:rFonts w:ascii="Arial" w:hAnsi="Arial"/>
                  <w:sz w:val="18"/>
                </w:rPr>
                <w:t>isOrdered</w:t>
              </w:r>
            </w:ins>
            <w:r>
              <w:rPr>
                <w:rFonts w:ascii="Arial" w:hAnsi="Arial"/>
                <w:sz w:val="18"/>
              </w:rPr>
              <w:t>: False</w:t>
            </w:r>
          </w:p>
          <w:p w14:paraId="34DC274F" w14:textId="77777777" w:rsidR="002E5094" w:rsidRDefault="002E5094">
            <w:pPr>
              <w:keepLines/>
              <w:spacing w:after="0"/>
              <w:rPr>
                <w:rFonts w:ascii="Arial" w:hAnsi="Arial"/>
                <w:sz w:val="18"/>
              </w:rPr>
            </w:pPr>
            <w:r>
              <w:rPr>
                <w:rFonts w:ascii="Arial" w:hAnsi="Arial"/>
                <w:sz w:val="18"/>
              </w:rPr>
              <w:t>isUnique: True</w:t>
            </w:r>
          </w:p>
          <w:p w14:paraId="7CDCDE02" w14:textId="77777777" w:rsidR="002E5094" w:rsidRDefault="002E5094">
            <w:pPr>
              <w:keepLines/>
              <w:spacing w:after="0"/>
              <w:rPr>
                <w:rFonts w:ascii="Arial" w:hAnsi="Arial"/>
                <w:sz w:val="18"/>
              </w:rPr>
            </w:pPr>
            <w:r>
              <w:rPr>
                <w:rFonts w:ascii="Arial" w:hAnsi="Arial"/>
                <w:sz w:val="18"/>
              </w:rPr>
              <w:t>defaultValue: None</w:t>
            </w:r>
          </w:p>
          <w:p w14:paraId="403DEA8A" w14:textId="77777777" w:rsidR="002E5094" w:rsidRDefault="002E5094">
            <w:pPr>
              <w:pStyle w:val="TAL"/>
            </w:pPr>
            <w:r>
              <w:t>isNullable: False</w:t>
            </w:r>
          </w:p>
        </w:tc>
      </w:tr>
      <w:tr w:rsidR="002E5094" w14:paraId="2C1AF18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88BDC"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C3A3D6E" w14:textId="77777777" w:rsidR="002E5094" w:rsidRDefault="002E5094">
            <w:pPr>
              <w:pStyle w:val="TAL"/>
            </w:pPr>
            <w:r>
              <w:t>This attribute contains list of AusfInfo attribute locally configured in the NRF or that the NRF received during NF registration. The key of the map is the nfInstanceId to which the map entry belongs to.</w:t>
            </w:r>
          </w:p>
          <w:p w14:paraId="41537BE1" w14:textId="77777777" w:rsidR="002E5094" w:rsidRDefault="002E5094">
            <w:pPr>
              <w:pStyle w:val="TAL"/>
            </w:pPr>
          </w:p>
          <w:p w14:paraId="3AC43530"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395319" w14:textId="77777777" w:rsidR="002E5094" w:rsidRDefault="002E5094">
            <w:pPr>
              <w:keepLines/>
              <w:spacing w:after="0"/>
              <w:rPr>
                <w:rFonts w:ascii="Arial" w:hAnsi="Arial"/>
                <w:sz w:val="18"/>
              </w:rPr>
            </w:pPr>
            <w:r>
              <w:rPr>
                <w:rFonts w:ascii="Arial" w:hAnsi="Arial"/>
                <w:sz w:val="18"/>
              </w:rPr>
              <w:t>type: AttributeValuePair</w:t>
            </w:r>
          </w:p>
          <w:p w14:paraId="7635A5B1" w14:textId="77777777" w:rsidR="002E5094" w:rsidRDefault="002E5094">
            <w:pPr>
              <w:keepLines/>
              <w:spacing w:after="0"/>
              <w:rPr>
                <w:rFonts w:ascii="Arial" w:hAnsi="Arial"/>
                <w:sz w:val="18"/>
              </w:rPr>
            </w:pPr>
            <w:r>
              <w:rPr>
                <w:rFonts w:ascii="Arial" w:hAnsi="Arial"/>
                <w:sz w:val="18"/>
              </w:rPr>
              <w:t>multiplicity: 0..*</w:t>
            </w:r>
          </w:p>
          <w:p w14:paraId="03227FAD" w14:textId="068803E3" w:rsidR="002E5094" w:rsidRDefault="002E5094">
            <w:pPr>
              <w:keepLines/>
              <w:spacing w:after="0"/>
              <w:rPr>
                <w:rFonts w:ascii="Arial" w:hAnsi="Arial"/>
                <w:sz w:val="18"/>
              </w:rPr>
            </w:pPr>
            <w:del w:id="36" w:author="Mark Scott" w:date="2024-04-07T07:15:00Z">
              <w:r w:rsidDel="00651F01">
                <w:rPr>
                  <w:rFonts w:ascii="Arial" w:hAnsi="Arial"/>
                  <w:sz w:val="18"/>
                </w:rPr>
                <w:delText>isOredred</w:delText>
              </w:r>
            </w:del>
            <w:ins w:id="37" w:author="Mark Scott" w:date="2024-04-07T07:15:00Z">
              <w:r w:rsidR="00651F01">
                <w:rPr>
                  <w:rFonts w:ascii="Arial" w:hAnsi="Arial"/>
                  <w:sz w:val="18"/>
                </w:rPr>
                <w:t>isOrdered</w:t>
              </w:r>
            </w:ins>
            <w:r>
              <w:rPr>
                <w:rFonts w:ascii="Arial" w:hAnsi="Arial"/>
                <w:sz w:val="18"/>
              </w:rPr>
              <w:t>: False</w:t>
            </w:r>
          </w:p>
          <w:p w14:paraId="5D88B370" w14:textId="77777777" w:rsidR="002E5094" w:rsidRDefault="002E5094">
            <w:pPr>
              <w:keepLines/>
              <w:spacing w:after="0"/>
              <w:rPr>
                <w:rFonts w:ascii="Arial" w:hAnsi="Arial"/>
                <w:sz w:val="18"/>
              </w:rPr>
            </w:pPr>
            <w:r>
              <w:rPr>
                <w:rFonts w:ascii="Arial" w:hAnsi="Arial"/>
                <w:sz w:val="18"/>
              </w:rPr>
              <w:t>isUnique: True</w:t>
            </w:r>
          </w:p>
          <w:p w14:paraId="6058B43E" w14:textId="77777777" w:rsidR="002E5094" w:rsidRDefault="002E5094">
            <w:pPr>
              <w:keepLines/>
              <w:spacing w:after="0"/>
              <w:rPr>
                <w:rFonts w:ascii="Arial" w:hAnsi="Arial"/>
                <w:sz w:val="18"/>
              </w:rPr>
            </w:pPr>
            <w:r>
              <w:rPr>
                <w:rFonts w:ascii="Arial" w:hAnsi="Arial"/>
                <w:sz w:val="18"/>
              </w:rPr>
              <w:t>defaultValue: None</w:t>
            </w:r>
          </w:p>
          <w:p w14:paraId="46079639" w14:textId="77777777" w:rsidR="002E5094" w:rsidRDefault="002E5094">
            <w:pPr>
              <w:pStyle w:val="TAL"/>
            </w:pPr>
            <w:r>
              <w:t>isNullable: False</w:t>
            </w:r>
          </w:p>
        </w:tc>
      </w:tr>
      <w:tr w:rsidR="002E5094" w14:paraId="0A76BD0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0CCAB"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9A882EE" w14:textId="77777777" w:rsidR="002E5094" w:rsidRDefault="002E5094">
            <w:pPr>
              <w:pStyle w:val="TAL"/>
            </w:pPr>
            <w:r>
              <w:t>This attribute contains all the amfInfo attributes locally configured in the NRF or the NRF received during NF registration. The key of the map is the nfInstanceId of which the amfInfo belongs to.</w:t>
            </w:r>
          </w:p>
          <w:p w14:paraId="10B3B0E4" w14:textId="77777777" w:rsidR="002E5094" w:rsidRDefault="002E5094">
            <w:pPr>
              <w:pStyle w:val="TAL"/>
            </w:pPr>
          </w:p>
          <w:p w14:paraId="5895D8C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AAC5E8" w14:textId="77777777" w:rsidR="002E5094" w:rsidRDefault="002E5094">
            <w:pPr>
              <w:keepLines/>
              <w:spacing w:after="0"/>
              <w:rPr>
                <w:rFonts w:ascii="Arial" w:hAnsi="Arial"/>
                <w:sz w:val="18"/>
              </w:rPr>
            </w:pPr>
            <w:r>
              <w:rPr>
                <w:rFonts w:ascii="Arial" w:hAnsi="Arial"/>
                <w:sz w:val="18"/>
              </w:rPr>
              <w:t>type: AttributeValuePair</w:t>
            </w:r>
          </w:p>
          <w:p w14:paraId="3D7706CF" w14:textId="77777777" w:rsidR="002E5094" w:rsidRDefault="002E5094">
            <w:pPr>
              <w:keepLines/>
              <w:spacing w:after="0"/>
              <w:rPr>
                <w:rFonts w:ascii="Arial" w:hAnsi="Arial"/>
                <w:sz w:val="18"/>
              </w:rPr>
            </w:pPr>
            <w:r>
              <w:rPr>
                <w:rFonts w:ascii="Arial" w:hAnsi="Arial"/>
                <w:sz w:val="18"/>
              </w:rPr>
              <w:t>multiplicity: 0..*</w:t>
            </w:r>
          </w:p>
          <w:p w14:paraId="1A4D0F83" w14:textId="2B09DEFA" w:rsidR="002E5094" w:rsidRDefault="002E5094">
            <w:pPr>
              <w:keepLines/>
              <w:spacing w:after="0"/>
              <w:rPr>
                <w:rFonts w:ascii="Arial" w:hAnsi="Arial"/>
                <w:sz w:val="18"/>
              </w:rPr>
            </w:pPr>
            <w:del w:id="38" w:author="Mark Scott" w:date="2024-04-07T07:15:00Z">
              <w:r w:rsidDel="00651F01">
                <w:rPr>
                  <w:rFonts w:ascii="Arial" w:hAnsi="Arial"/>
                  <w:sz w:val="18"/>
                </w:rPr>
                <w:delText>isOredred</w:delText>
              </w:r>
            </w:del>
            <w:ins w:id="39" w:author="Mark Scott" w:date="2024-04-07T07:15:00Z">
              <w:r w:rsidR="00651F01">
                <w:rPr>
                  <w:rFonts w:ascii="Arial" w:hAnsi="Arial"/>
                  <w:sz w:val="18"/>
                </w:rPr>
                <w:t>isOrdered</w:t>
              </w:r>
            </w:ins>
            <w:r>
              <w:rPr>
                <w:rFonts w:ascii="Arial" w:hAnsi="Arial"/>
                <w:sz w:val="18"/>
              </w:rPr>
              <w:t>: False</w:t>
            </w:r>
          </w:p>
          <w:p w14:paraId="1958E60A" w14:textId="77777777" w:rsidR="002E5094" w:rsidRDefault="002E5094">
            <w:pPr>
              <w:keepLines/>
              <w:spacing w:after="0"/>
              <w:rPr>
                <w:rFonts w:ascii="Arial" w:hAnsi="Arial"/>
                <w:sz w:val="18"/>
              </w:rPr>
            </w:pPr>
            <w:r>
              <w:rPr>
                <w:rFonts w:ascii="Arial" w:hAnsi="Arial"/>
                <w:sz w:val="18"/>
              </w:rPr>
              <w:t>isUnique: True</w:t>
            </w:r>
          </w:p>
          <w:p w14:paraId="027DD21F" w14:textId="77777777" w:rsidR="002E5094" w:rsidRDefault="002E5094">
            <w:pPr>
              <w:keepLines/>
              <w:spacing w:after="0"/>
              <w:rPr>
                <w:rFonts w:ascii="Arial" w:hAnsi="Arial"/>
                <w:sz w:val="18"/>
              </w:rPr>
            </w:pPr>
            <w:r>
              <w:rPr>
                <w:rFonts w:ascii="Arial" w:hAnsi="Arial"/>
                <w:sz w:val="18"/>
              </w:rPr>
              <w:t>defaultValue: None</w:t>
            </w:r>
          </w:p>
          <w:p w14:paraId="2FF2A37D" w14:textId="77777777" w:rsidR="002E5094" w:rsidRDefault="002E5094">
            <w:pPr>
              <w:pStyle w:val="TAL"/>
            </w:pPr>
            <w:r>
              <w:t>isNullable: False</w:t>
            </w:r>
          </w:p>
        </w:tc>
      </w:tr>
      <w:tr w:rsidR="002E5094" w14:paraId="4A6C9A1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F162F"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742AB9D" w14:textId="77777777" w:rsidR="002E5094" w:rsidRDefault="002E5094">
            <w:pPr>
              <w:pStyle w:val="TAL"/>
            </w:pPr>
            <w:r>
              <w:t>This attribute contains list of AmfInfo attribute locally configured in the NRF or that the NRF received during NF registration. The key of the map is the nfInstanceId to which the map entry belongs to.</w:t>
            </w:r>
          </w:p>
          <w:p w14:paraId="53BE9C1F" w14:textId="77777777" w:rsidR="002E5094" w:rsidRDefault="002E5094">
            <w:pPr>
              <w:pStyle w:val="TAL"/>
            </w:pPr>
          </w:p>
          <w:p w14:paraId="5278354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A14487" w14:textId="77777777" w:rsidR="002E5094" w:rsidRDefault="002E5094">
            <w:pPr>
              <w:keepLines/>
              <w:spacing w:after="0"/>
              <w:rPr>
                <w:rFonts w:ascii="Arial" w:hAnsi="Arial"/>
                <w:sz w:val="18"/>
              </w:rPr>
            </w:pPr>
            <w:r>
              <w:rPr>
                <w:rFonts w:ascii="Arial" w:hAnsi="Arial"/>
                <w:sz w:val="18"/>
              </w:rPr>
              <w:t>type: AttributeValuePair</w:t>
            </w:r>
          </w:p>
          <w:p w14:paraId="0DCED76C" w14:textId="77777777" w:rsidR="002E5094" w:rsidRDefault="002E5094">
            <w:pPr>
              <w:keepLines/>
              <w:spacing w:after="0"/>
              <w:rPr>
                <w:rFonts w:ascii="Arial" w:hAnsi="Arial"/>
                <w:sz w:val="18"/>
              </w:rPr>
            </w:pPr>
            <w:r>
              <w:rPr>
                <w:rFonts w:ascii="Arial" w:hAnsi="Arial"/>
                <w:sz w:val="18"/>
              </w:rPr>
              <w:t>multiplicity: 0..*</w:t>
            </w:r>
          </w:p>
          <w:p w14:paraId="532AFEAF" w14:textId="34BBE98C" w:rsidR="002E5094" w:rsidRDefault="002E5094">
            <w:pPr>
              <w:keepLines/>
              <w:spacing w:after="0"/>
              <w:rPr>
                <w:rFonts w:ascii="Arial" w:hAnsi="Arial"/>
                <w:sz w:val="18"/>
              </w:rPr>
            </w:pPr>
            <w:del w:id="40" w:author="Mark Scott" w:date="2024-04-07T07:15:00Z">
              <w:r w:rsidDel="00651F01">
                <w:rPr>
                  <w:rFonts w:ascii="Arial" w:hAnsi="Arial"/>
                  <w:sz w:val="18"/>
                </w:rPr>
                <w:delText>isOredred</w:delText>
              </w:r>
            </w:del>
            <w:ins w:id="41" w:author="Mark Scott" w:date="2024-04-07T07:15:00Z">
              <w:r w:rsidR="00651F01">
                <w:rPr>
                  <w:rFonts w:ascii="Arial" w:hAnsi="Arial"/>
                  <w:sz w:val="18"/>
                </w:rPr>
                <w:t>isOrdered</w:t>
              </w:r>
            </w:ins>
            <w:r>
              <w:rPr>
                <w:rFonts w:ascii="Arial" w:hAnsi="Arial"/>
                <w:sz w:val="18"/>
              </w:rPr>
              <w:t>: False</w:t>
            </w:r>
          </w:p>
          <w:p w14:paraId="33795F1C" w14:textId="77777777" w:rsidR="002E5094" w:rsidRDefault="002E5094">
            <w:pPr>
              <w:keepLines/>
              <w:spacing w:after="0"/>
              <w:rPr>
                <w:rFonts w:ascii="Arial" w:hAnsi="Arial"/>
                <w:sz w:val="18"/>
              </w:rPr>
            </w:pPr>
            <w:r>
              <w:rPr>
                <w:rFonts w:ascii="Arial" w:hAnsi="Arial"/>
                <w:sz w:val="18"/>
              </w:rPr>
              <w:t>isUnique: True</w:t>
            </w:r>
          </w:p>
          <w:p w14:paraId="52427F5A" w14:textId="77777777" w:rsidR="002E5094" w:rsidRDefault="002E5094">
            <w:pPr>
              <w:keepLines/>
              <w:spacing w:after="0"/>
              <w:rPr>
                <w:rFonts w:ascii="Arial" w:hAnsi="Arial"/>
                <w:sz w:val="18"/>
              </w:rPr>
            </w:pPr>
            <w:r>
              <w:rPr>
                <w:rFonts w:ascii="Arial" w:hAnsi="Arial"/>
                <w:sz w:val="18"/>
              </w:rPr>
              <w:t>defaultValue: None</w:t>
            </w:r>
          </w:p>
          <w:p w14:paraId="5C1C72CA" w14:textId="77777777" w:rsidR="002E5094" w:rsidRDefault="002E5094">
            <w:pPr>
              <w:pStyle w:val="TAL"/>
            </w:pPr>
            <w:r>
              <w:t>isNullable: False</w:t>
            </w:r>
          </w:p>
        </w:tc>
      </w:tr>
      <w:tr w:rsidR="002E5094" w14:paraId="0D8B4E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FE448"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0C57107" w14:textId="77777777" w:rsidR="002E5094" w:rsidRDefault="002E5094">
            <w:pPr>
              <w:pStyle w:val="TAL"/>
            </w:pPr>
            <w:r>
              <w:t>This attribute contains all the smfInfo attributes locally configured in the NRF or the NRF received during NF registration. The key of the map is the nfInstanceId of which the smfInfo belongs to.</w:t>
            </w:r>
          </w:p>
          <w:p w14:paraId="418DEF56" w14:textId="77777777" w:rsidR="002E5094" w:rsidRDefault="002E5094">
            <w:pPr>
              <w:pStyle w:val="TAL"/>
            </w:pPr>
          </w:p>
          <w:p w14:paraId="7D238F4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3BA8B9" w14:textId="77777777" w:rsidR="002E5094" w:rsidRDefault="002E5094">
            <w:pPr>
              <w:keepLines/>
              <w:spacing w:after="0"/>
              <w:rPr>
                <w:rFonts w:ascii="Arial" w:hAnsi="Arial"/>
                <w:sz w:val="18"/>
              </w:rPr>
            </w:pPr>
            <w:r>
              <w:rPr>
                <w:rFonts w:ascii="Arial" w:hAnsi="Arial"/>
                <w:sz w:val="18"/>
              </w:rPr>
              <w:t>type: AttributeValuePair</w:t>
            </w:r>
          </w:p>
          <w:p w14:paraId="03C4A1A5" w14:textId="77777777" w:rsidR="002E5094" w:rsidRDefault="002E5094">
            <w:pPr>
              <w:keepLines/>
              <w:spacing w:after="0"/>
              <w:rPr>
                <w:rFonts w:ascii="Arial" w:hAnsi="Arial"/>
                <w:sz w:val="18"/>
              </w:rPr>
            </w:pPr>
            <w:r>
              <w:rPr>
                <w:rFonts w:ascii="Arial" w:hAnsi="Arial"/>
                <w:sz w:val="18"/>
              </w:rPr>
              <w:t>multiplicity: 0..*</w:t>
            </w:r>
          </w:p>
          <w:p w14:paraId="2979E1A7" w14:textId="27FB79B3" w:rsidR="002E5094" w:rsidRDefault="002E5094">
            <w:pPr>
              <w:keepLines/>
              <w:spacing w:after="0"/>
              <w:rPr>
                <w:rFonts w:ascii="Arial" w:hAnsi="Arial"/>
                <w:sz w:val="18"/>
              </w:rPr>
            </w:pPr>
            <w:del w:id="42" w:author="Mark Scott" w:date="2024-04-07T07:15:00Z">
              <w:r w:rsidDel="00651F01">
                <w:rPr>
                  <w:rFonts w:ascii="Arial" w:hAnsi="Arial"/>
                  <w:sz w:val="18"/>
                </w:rPr>
                <w:delText>isOredred</w:delText>
              </w:r>
            </w:del>
            <w:ins w:id="43" w:author="Mark Scott" w:date="2024-04-07T07:15:00Z">
              <w:r w:rsidR="00651F01">
                <w:rPr>
                  <w:rFonts w:ascii="Arial" w:hAnsi="Arial"/>
                  <w:sz w:val="18"/>
                </w:rPr>
                <w:t>isOrdered</w:t>
              </w:r>
            </w:ins>
            <w:r>
              <w:rPr>
                <w:rFonts w:ascii="Arial" w:hAnsi="Arial"/>
                <w:sz w:val="18"/>
              </w:rPr>
              <w:t>: False</w:t>
            </w:r>
          </w:p>
          <w:p w14:paraId="43D28BAD" w14:textId="77777777" w:rsidR="002E5094" w:rsidRDefault="002E5094">
            <w:pPr>
              <w:keepLines/>
              <w:spacing w:after="0"/>
              <w:rPr>
                <w:rFonts w:ascii="Arial" w:hAnsi="Arial"/>
                <w:sz w:val="18"/>
              </w:rPr>
            </w:pPr>
            <w:r>
              <w:rPr>
                <w:rFonts w:ascii="Arial" w:hAnsi="Arial"/>
                <w:sz w:val="18"/>
              </w:rPr>
              <w:t>isUnique: True</w:t>
            </w:r>
          </w:p>
          <w:p w14:paraId="7F4534AD" w14:textId="77777777" w:rsidR="002E5094" w:rsidRDefault="002E5094">
            <w:pPr>
              <w:keepLines/>
              <w:spacing w:after="0"/>
              <w:rPr>
                <w:rFonts w:ascii="Arial" w:hAnsi="Arial"/>
                <w:sz w:val="18"/>
              </w:rPr>
            </w:pPr>
            <w:r>
              <w:rPr>
                <w:rFonts w:ascii="Arial" w:hAnsi="Arial"/>
                <w:sz w:val="18"/>
              </w:rPr>
              <w:t>defaultValue: None</w:t>
            </w:r>
          </w:p>
          <w:p w14:paraId="1D02BFF8" w14:textId="77777777" w:rsidR="002E5094" w:rsidRDefault="002E5094">
            <w:pPr>
              <w:pStyle w:val="TAL"/>
            </w:pPr>
            <w:r>
              <w:t>isNullable: False</w:t>
            </w:r>
          </w:p>
        </w:tc>
      </w:tr>
      <w:tr w:rsidR="002E5094" w14:paraId="67F04A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0D9E2"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02937485" w14:textId="77777777" w:rsidR="002E5094" w:rsidRDefault="002E5094">
            <w:pPr>
              <w:pStyle w:val="TAL"/>
            </w:pPr>
            <w:r>
              <w:t>This attribute contains list of SmfInfo attribute locally configured in the NRF or that the NRF received during NF registration. The key of the map is the nfInstanceId to which the map entry belongs to.</w:t>
            </w:r>
          </w:p>
          <w:p w14:paraId="6DE9B561" w14:textId="77777777" w:rsidR="002E5094" w:rsidRDefault="002E5094">
            <w:pPr>
              <w:pStyle w:val="TAL"/>
            </w:pPr>
          </w:p>
          <w:p w14:paraId="39E04ABE"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03935" w14:textId="77777777" w:rsidR="002E5094" w:rsidRDefault="002E5094">
            <w:pPr>
              <w:keepLines/>
              <w:spacing w:after="0"/>
              <w:rPr>
                <w:rFonts w:ascii="Arial" w:hAnsi="Arial"/>
                <w:sz w:val="18"/>
              </w:rPr>
            </w:pPr>
            <w:r>
              <w:rPr>
                <w:rFonts w:ascii="Arial" w:hAnsi="Arial"/>
                <w:sz w:val="18"/>
              </w:rPr>
              <w:t>type: AttributeValuePair</w:t>
            </w:r>
          </w:p>
          <w:p w14:paraId="59BF8C74" w14:textId="77777777" w:rsidR="002E5094" w:rsidRDefault="002E5094">
            <w:pPr>
              <w:keepLines/>
              <w:spacing w:after="0"/>
              <w:rPr>
                <w:rFonts w:ascii="Arial" w:hAnsi="Arial"/>
                <w:sz w:val="18"/>
              </w:rPr>
            </w:pPr>
            <w:r>
              <w:rPr>
                <w:rFonts w:ascii="Arial" w:hAnsi="Arial"/>
                <w:sz w:val="18"/>
              </w:rPr>
              <w:t>multiplicity: 0..*</w:t>
            </w:r>
          </w:p>
          <w:p w14:paraId="247C350E" w14:textId="757899B2" w:rsidR="002E5094" w:rsidRDefault="002E5094">
            <w:pPr>
              <w:keepLines/>
              <w:spacing w:after="0"/>
              <w:rPr>
                <w:rFonts w:ascii="Arial" w:hAnsi="Arial"/>
                <w:sz w:val="18"/>
              </w:rPr>
            </w:pPr>
            <w:del w:id="44" w:author="Mark Scott" w:date="2024-04-07T07:15:00Z">
              <w:r w:rsidDel="00651F01">
                <w:rPr>
                  <w:rFonts w:ascii="Arial" w:hAnsi="Arial"/>
                  <w:sz w:val="18"/>
                </w:rPr>
                <w:delText>isOredred</w:delText>
              </w:r>
            </w:del>
            <w:ins w:id="45" w:author="Mark Scott" w:date="2024-04-07T07:15:00Z">
              <w:r w:rsidR="00651F01">
                <w:rPr>
                  <w:rFonts w:ascii="Arial" w:hAnsi="Arial"/>
                  <w:sz w:val="18"/>
                </w:rPr>
                <w:t>isOrdered</w:t>
              </w:r>
            </w:ins>
            <w:r>
              <w:rPr>
                <w:rFonts w:ascii="Arial" w:hAnsi="Arial"/>
                <w:sz w:val="18"/>
              </w:rPr>
              <w:t>: False</w:t>
            </w:r>
          </w:p>
          <w:p w14:paraId="4C0C17AD" w14:textId="77777777" w:rsidR="002E5094" w:rsidRDefault="002E5094">
            <w:pPr>
              <w:keepLines/>
              <w:spacing w:after="0"/>
              <w:rPr>
                <w:rFonts w:ascii="Arial" w:hAnsi="Arial"/>
                <w:sz w:val="18"/>
              </w:rPr>
            </w:pPr>
            <w:r>
              <w:rPr>
                <w:rFonts w:ascii="Arial" w:hAnsi="Arial"/>
                <w:sz w:val="18"/>
              </w:rPr>
              <w:t>isUnique: True</w:t>
            </w:r>
          </w:p>
          <w:p w14:paraId="06F52D87" w14:textId="77777777" w:rsidR="002E5094" w:rsidRDefault="002E5094">
            <w:pPr>
              <w:keepLines/>
              <w:spacing w:after="0"/>
              <w:rPr>
                <w:rFonts w:ascii="Arial" w:hAnsi="Arial"/>
                <w:sz w:val="18"/>
              </w:rPr>
            </w:pPr>
            <w:r>
              <w:rPr>
                <w:rFonts w:ascii="Arial" w:hAnsi="Arial"/>
                <w:sz w:val="18"/>
              </w:rPr>
              <w:t>defaultValue: None</w:t>
            </w:r>
          </w:p>
          <w:p w14:paraId="06E05A2E" w14:textId="77777777" w:rsidR="002E5094" w:rsidRDefault="002E5094">
            <w:pPr>
              <w:pStyle w:val="TAL"/>
            </w:pPr>
            <w:r>
              <w:t>isNullable: False</w:t>
            </w:r>
          </w:p>
        </w:tc>
      </w:tr>
      <w:tr w:rsidR="002E5094" w14:paraId="79017E3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71E414"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4478BB1" w14:textId="77777777" w:rsidR="002E5094" w:rsidRDefault="002E5094">
            <w:pPr>
              <w:pStyle w:val="TAL"/>
            </w:pPr>
            <w:r>
              <w:t>This attribute contains all the upfInfo attributes locally configured in the NRF or the NRF received during NF registration. The key of the map is the nfInstanceId of which the upfInfo belongs to.</w:t>
            </w:r>
          </w:p>
          <w:p w14:paraId="17C6B02A" w14:textId="77777777" w:rsidR="002E5094" w:rsidRDefault="002E5094">
            <w:pPr>
              <w:pStyle w:val="TAL"/>
            </w:pPr>
          </w:p>
          <w:p w14:paraId="3C60EAD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1DFAB1" w14:textId="77777777" w:rsidR="002E5094" w:rsidRDefault="002E5094">
            <w:pPr>
              <w:keepLines/>
              <w:spacing w:after="0"/>
              <w:rPr>
                <w:rFonts w:ascii="Arial" w:hAnsi="Arial"/>
                <w:sz w:val="18"/>
              </w:rPr>
            </w:pPr>
            <w:r>
              <w:rPr>
                <w:rFonts w:ascii="Arial" w:hAnsi="Arial"/>
                <w:sz w:val="18"/>
              </w:rPr>
              <w:t>type: AttributeValuePair</w:t>
            </w:r>
          </w:p>
          <w:p w14:paraId="3227482B" w14:textId="77777777" w:rsidR="002E5094" w:rsidRDefault="002E5094">
            <w:pPr>
              <w:keepLines/>
              <w:spacing w:after="0"/>
              <w:rPr>
                <w:rFonts w:ascii="Arial" w:hAnsi="Arial"/>
                <w:sz w:val="18"/>
              </w:rPr>
            </w:pPr>
            <w:r>
              <w:rPr>
                <w:rFonts w:ascii="Arial" w:hAnsi="Arial"/>
                <w:sz w:val="18"/>
              </w:rPr>
              <w:t>multiplicity: 0..*</w:t>
            </w:r>
          </w:p>
          <w:p w14:paraId="28087ACE" w14:textId="2EAD416B" w:rsidR="002E5094" w:rsidRDefault="002E5094">
            <w:pPr>
              <w:keepLines/>
              <w:spacing w:after="0"/>
              <w:rPr>
                <w:rFonts w:ascii="Arial" w:hAnsi="Arial"/>
                <w:sz w:val="18"/>
              </w:rPr>
            </w:pPr>
            <w:del w:id="46" w:author="Mark Scott" w:date="2024-04-07T07:15:00Z">
              <w:r w:rsidDel="00651F01">
                <w:rPr>
                  <w:rFonts w:ascii="Arial" w:hAnsi="Arial"/>
                  <w:sz w:val="18"/>
                </w:rPr>
                <w:delText>isOredred</w:delText>
              </w:r>
            </w:del>
            <w:ins w:id="47" w:author="Mark Scott" w:date="2024-04-07T07:15:00Z">
              <w:r w:rsidR="00651F01">
                <w:rPr>
                  <w:rFonts w:ascii="Arial" w:hAnsi="Arial"/>
                  <w:sz w:val="18"/>
                </w:rPr>
                <w:t>isOrdered</w:t>
              </w:r>
            </w:ins>
            <w:r>
              <w:rPr>
                <w:rFonts w:ascii="Arial" w:hAnsi="Arial"/>
                <w:sz w:val="18"/>
              </w:rPr>
              <w:t>: False</w:t>
            </w:r>
          </w:p>
          <w:p w14:paraId="685BFADD" w14:textId="77777777" w:rsidR="002E5094" w:rsidRDefault="002E5094">
            <w:pPr>
              <w:keepLines/>
              <w:spacing w:after="0"/>
              <w:rPr>
                <w:rFonts w:ascii="Arial" w:hAnsi="Arial"/>
                <w:sz w:val="18"/>
              </w:rPr>
            </w:pPr>
            <w:r>
              <w:rPr>
                <w:rFonts w:ascii="Arial" w:hAnsi="Arial"/>
                <w:sz w:val="18"/>
              </w:rPr>
              <w:t>isUnique: True</w:t>
            </w:r>
          </w:p>
          <w:p w14:paraId="2BB3DBCF" w14:textId="77777777" w:rsidR="002E5094" w:rsidRDefault="002E5094">
            <w:pPr>
              <w:keepLines/>
              <w:spacing w:after="0"/>
              <w:rPr>
                <w:rFonts w:ascii="Arial" w:hAnsi="Arial"/>
                <w:sz w:val="18"/>
              </w:rPr>
            </w:pPr>
            <w:r>
              <w:rPr>
                <w:rFonts w:ascii="Arial" w:hAnsi="Arial"/>
                <w:sz w:val="18"/>
              </w:rPr>
              <w:t>defaultValue: None</w:t>
            </w:r>
          </w:p>
          <w:p w14:paraId="2E0460C7" w14:textId="77777777" w:rsidR="002E5094" w:rsidRDefault="002E5094">
            <w:pPr>
              <w:pStyle w:val="TAL"/>
            </w:pPr>
            <w:r>
              <w:t>isNullable: False</w:t>
            </w:r>
          </w:p>
        </w:tc>
      </w:tr>
      <w:tr w:rsidR="002E5094" w14:paraId="0400E54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531E14"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4B5BDE9" w14:textId="77777777" w:rsidR="002E5094" w:rsidRDefault="002E5094">
            <w:pPr>
              <w:pStyle w:val="TAL"/>
            </w:pPr>
            <w:r>
              <w:t>This attribute contains list of UpfInfo attribute locally configured in the NRF or that the NRF received during NF registration. The key of the map is the nfInstanceId to which the map entry belongs to.</w:t>
            </w:r>
          </w:p>
          <w:p w14:paraId="1B43428D" w14:textId="77777777" w:rsidR="002E5094" w:rsidRDefault="002E5094">
            <w:pPr>
              <w:pStyle w:val="TAL"/>
            </w:pPr>
          </w:p>
          <w:p w14:paraId="7E5CE9D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830BE2" w14:textId="77777777" w:rsidR="002E5094" w:rsidRDefault="002E5094">
            <w:pPr>
              <w:keepLines/>
              <w:spacing w:after="0"/>
              <w:rPr>
                <w:rFonts w:ascii="Arial" w:hAnsi="Arial"/>
                <w:sz w:val="18"/>
              </w:rPr>
            </w:pPr>
            <w:r>
              <w:rPr>
                <w:rFonts w:ascii="Arial" w:hAnsi="Arial"/>
                <w:sz w:val="18"/>
              </w:rPr>
              <w:t>type: AttributeValuePair</w:t>
            </w:r>
          </w:p>
          <w:p w14:paraId="376BBAD6" w14:textId="77777777" w:rsidR="002E5094" w:rsidRDefault="002E5094">
            <w:pPr>
              <w:keepLines/>
              <w:spacing w:after="0"/>
              <w:rPr>
                <w:rFonts w:ascii="Arial" w:hAnsi="Arial"/>
                <w:sz w:val="18"/>
              </w:rPr>
            </w:pPr>
            <w:r>
              <w:rPr>
                <w:rFonts w:ascii="Arial" w:hAnsi="Arial"/>
                <w:sz w:val="18"/>
              </w:rPr>
              <w:t>multiplicity: 0..*</w:t>
            </w:r>
          </w:p>
          <w:p w14:paraId="3AEB8680" w14:textId="47B3742C" w:rsidR="002E5094" w:rsidRDefault="002E5094">
            <w:pPr>
              <w:keepLines/>
              <w:spacing w:after="0"/>
              <w:rPr>
                <w:rFonts w:ascii="Arial" w:hAnsi="Arial"/>
                <w:sz w:val="18"/>
              </w:rPr>
            </w:pPr>
            <w:del w:id="48" w:author="Mark Scott" w:date="2024-04-07T07:15:00Z">
              <w:r w:rsidDel="00651F01">
                <w:rPr>
                  <w:rFonts w:ascii="Arial" w:hAnsi="Arial"/>
                  <w:sz w:val="18"/>
                </w:rPr>
                <w:delText>isOredred</w:delText>
              </w:r>
            </w:del>
            <w:ins w:id="49" w:author="Mark Scott" w:date="2024-04-07T07:15:00Z">
              <w:r w:rsidR="00651F01">
                <w:rPr>
                  <w:rFonts w:ascii="Arial" w:hAnsi="Arial"/>
                  <w:sz w:val="18"/>
                </w:rPr>
                <w:t>isOrdered</w:t>
              </w:r>
            </w:ins>
            <w:r>
              <w:rPr>
                <w:rFonts w:ascii="Arial" w:hAnsi="Arial"/>
                <w:sz w:val="18"/>
              </w:rPr>
              <w:t>: False</w:t>
            </w:r>
          </w:p>
          <w:p w14:paraId="78939F68" w14:textId="77777777" w:rsidR="002E5094" w:rsidRDefault="002E5094">
            <w:pPr>
              <w:keepLines/>
              <w:spacing w:after="0"/>
              <w:rPr>
                <w:rFonts w:ascii="Arial" w:hAnsi="Arial"/>
                <w:sz w:val="18"/>
              </w:rPr>
            </w:pPr>
            <w:r>
              <w:rPr>
                <w:rFonts w:ascii="Arial" w:hAnsi="Arial"/>
                <w:sz w:val="18"/>
              </w:rPr>
              <w:t>isUnique: True</w:t>
            </w:r>
          </w:p>
          <w:p w14:paraId="525760DA" w14:textId="77777777" w:rsidR="002E5094" w:rsidRDefault="002E5094">
            <w:pPr>
              <w:keepLines/>
              <w:spacing w:after="0"/>
              <w:rPr>
                <w:rFonts w:ascii="Arial" w:hAnsi="Arial"/>
                <w:sz w:val="18"/>
              </w:rPr>
            </w:pPr>
            <w:r>
              <w:rPr>
                <w:rFonts w:ascii="Arial" w:hAnsi="Arial"/>
                <w:sz w:val="18"/>
              </w:rPr>
              <w:t>defaultValue: None</w:t>
            </w:r>
          </w:p>
          <w:p w14:paraId="7D2B5FA3" w14:textId="77777777" w:rsidR="002E5094" w:rsidRDefault="002E5094">
            <w:pPr>
              <w:pStyle w:val="TAL"/>
            </w:pPr>
            <w:r>
              <w:t>isNullable: False</w:t>
            </w:r>
          </w:p>
        </w:tc>
      </w:tr>
      <w:tr w:rsidR="002E5094" w14:paraId="6F559E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67BDF7"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3EF6DEA" w14:textId="77777777" w:rsidR="002E5094" w:rsidRDefault="002E5094">
            <w:pPr>
              <w:pStyle w:val="TAL"/>
            </w:pPr>
            <w:r>
              <w:t>This attribute contains all the pcfInfo attributes locally configured in the NRF or the NRF received during NF registration. The key of the map is the nfInstanceId of which the pcfInfo belongs to.</w:t>
            </w:r>
          </w:p>
          <w:p w14:paraId="4358AB42" w14:textId="77777777" w:rsidR="002E5094" w:rsidRDefault="002E5094">
            <w:pPr>
              <w:pStyle w:val="TAL"/>
            </w:pPr>
          </w:p>
          <w:p w14:paraId="3BAEE98E"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42B99D" w14:textId="77777777" w:rsidR="002E5094" w:rsidRDefault="002E5094">
            <w:pPr>
              <w:keepLines/>
              <w:spacing w:after="0"/>
              <w:rPr>
                <w:rFonts w:ascii="Arial" w:hAnsi="Arial"/>
                <w:sz w:val="18"/>
              </w:rPr>
            </w:pPr>
            <w:r>
              <w:rPr>
                <w:rFonts w:ascii="Arial" w:hAnsi="Arial"/>
                <w:sz w:val="18"/>
              </w:rPr>
              <w:t>type: AttributeValuePair</w:t>
            </w:r>
          </w:p>
          <w:p w14:paraId="5AD78B62" w14:textId="77777777" w:rsidR="002E5094" w:rsidRDefault="002E5094">
            <w:pPr>
              <w:keepLines/>
              <w:spacing w:after="0"/>
              <w:rPr>
                <w:rFonts w:ascii="Arial" w:hAnsi="Arial"/>
                <w:sz w:val="18"/>
              </w:rPr>
            </w:pPr>
            <w:r>
              <w:rPr>
                <w:rFonts w:ascii="Arial" w:hAnsi="Arial"/>
                <w:sz w:val="18"/>
              </w:rPr>
              <w:t>multiplicity: 0..*</w:t>
            </w:r>
          </w:p>
          <w:p w14:paraId="1A0B1628" w14:textId="4A7C8EB4" w:rsidR="002E5094" w:rsidRDefault="002E5094">
            <w:pPr>
              <w:keepLines/>
              <w:spacing w:after="0"/>
              <w:rPr>
                <w:rFonts w:ascii="Arial" w:hAnsi="Arial"/>
                <w:sz w:val="18"/>
              </w:rPr>
            </w:pPr>
            <w:del w:id="50" w:author="Mark Scott" w:date="2024-04-07T07:15:00Z">
              <w:r w:rsidDel="00651F01">
                <w:rPr>
                  <w:rFonts w:ascii="Arial" w:hAnsi="Arial"/>
                  <w:sz w:val="18"/>
                </w:rPr>
                <w:delText>isOredred</w:delText>
              </w:r>
            </w:del>
            <w:ins w:id="51" w:author="Mark Scott" w:date="2024-04-07T07:15:00Z">
              <w:r w:rsidR="00651F01">
                <w:rPr>
                  <w:rFonts w:ascii="Arial" w:hAnsi="Arial"/>
                  <w:sz w:val="18"/>
                </w:rPr>
                <w:t>isOrdered</w:t>
              </w:r>
            </w:ins>
            <w:r>
              <w:rPr>
                <w:rFonts w:ascii="Arial" w:hAnsi="Arial"/>
                <w:sz w:val="18"/>
              </w:rPr>
              <w:t>: False</w:t>
            </w:r>
          </w:p>
          <w:p w14:paraId="365DB10F" w14:textId="77777777" w:rsidR="002E5094" w:rsidRDefault="002E5094">
            <w:pPr>
              <w:keepLines/>
              <w:spacing w:after="0"/>
              <w:rPr>
                <w:rFonts w:ascii="Arial" w:hAnsi="Arial"/>
                <w:sz w:val="18"/>
              </w:rPr>
            </w:pPr>
            <w:r>
              <w:rPr>
                <w:rFonts w:ascii="Arial" w:hAnsi="Arial"/>
                <w:sz w:val="18"/>
              </w:rPr>
              <w:t>isUnique: True</w:t>
            </w:r>
          </w:p>
          <w:p w14:paraId="435E4C97" w14:textId="77777777" w:rsidR="002E5094" w:rsidRDefault="002E5094">
            <w:pPr>
              <w:keepLines/>
              <w:spacing w:after="0"/>
              <w:rPr>
                <w:rFonts w:ascii="Arial" w:hAnsi="Arial"/>
                <w:sz w:val="18"/>
              </w:rPr>
            </w:pPr>
            <w:r>
              <w:rPr>
                <w:rFonts w:ascii="Arial" w:hAnsi="Arial"/>
                <w:sz w:val="18"/>
              </w:rPr>
              <w:t>defaultValue: None</w:t>
            </w:r>
          </w:p>
          <w:p w14:paraId="13AD02EB" w14:textId="77777777" w:rsidR="002E5094" w:rsidRDefault="002E5094">
            <w:pPr>
              <w:pStyle w:val="TAL"/>
            </w:pPr>
            <w:r>
              <w:t>isNullable: False</w:t>
            </w:r>
          </w:p>
        </w:tc>
      </w:tr>
      <w:tr w:rsidR="002E5094" w14:paraId="019795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D957F"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84D07A0" w14:textId="77777777" w:rsidR="002E5094" w:rsidRDefault="002E5094">
            <w:pPr>
              <w:pStyle w:val="TAL"/>
            </w:pPr>
            <w:r>
              <w:t>This attribute contains list of PcfInfo attribute locally configured in the NRF or that the NRF received during NF registration. The key of the map is the nfInstanceId to which the map entry belongs to.</w:t>
            </w:r>
          </w:p>
          <w:p w14:paraId="5E2A3A79" w14:textId="77777777" w:rsidR="002E5094" w:rsidRDefault="002E5094">
            <w:pPr>
              <w:pStyle w:val="TAL"/>
            </w:pPr>
          </w:p>
          <w:p w14:paraId="15121A6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8B070D" w14:textId="77777777" w:rsidR="002E5094" w:rsidRDefault="002E5094">
            <w:pPr>
              <w:keepLines/>
              <w:spacing w:after="0"/>
              <w:rPr>
                <w:rFonts w:ascii="Arial" w:hAnsi="Arial"/>
                <w:sz w:val="18"/>
              </w:rPr>
            </w:pPr>
            <w:r>
              <w:rPr>
                <w:rFonts w:ascii="Arial" w:hAnsi="Arial"/>
                <w:sz w:val="18"/>
              </w:rPr>
              <w:t>type: AttributeValuePair</w:t>
            </w:r>
          </w:p>
          <w:p w14:paraId="5A9A7BAD" w14:textId="77777777" w:rsidR="002E5094" w:rsidRDefault="002E5094">
            <w:pPr>
              <w:keepLines/>
              <w:spacing w:after="0"/>
              <w:rPr>
                <w:rFonts w:ascii="Arial" w:hAnsi="Arial"/>
                <w:sz w:val="18"/>
              </w:rPr>
            </w:pPr>
            <w:r>
              <w:rPr>
                <w:rFonts w:ascii="Arial" w:hAnsi="Arial"/>
                <w:sz w:val="18"/>
              </w:rPr>
              <w:t>multiplicity: 0..*</w:t>
            </w:r>
          </w:p>
          <w:p w14:paraId="738782B9" w14:textId="277B7D9D" w:rsidR="002E5094" w:rsidRDefault="002E5094">
            <w:pPr>
              <w:keepLines/>
              <w:spacing w:after="0"/>
              <w:rPr>
                <w:rFonts w:ascii="Arial" w:hAnsi="Arial"/>
                <w:sz w:val="18"/>
              </w:rPr>
            </w:pPr>
            <w:del w:id="52" w:author="Mark Scott" w:date="2024-04-07T07:15:00Z">
              <w:r w:rsidDel="00651F01">
                <w:rPr>
                  <w:rFonts w:ascii="Arial" w:hAnsi="Arial"/>
                  <w:sz w:val="18"/>
                </w:rPr>
                <w:delText>isOredred</w:delText>
              </w:r>
            </w:del>
            <w:ins w:id="53" w:author="Mark Scott" w:date="2024-04-07T07:15:00Z">
              <w:r w:rsidR="00651F01">
                <w:rPr>
                  <w:rFonts w:ascii="Arial" w:hAnsi="Arial"/>
                  <w:sz w:val="18"/>
                </w:rPr>
                <w:t>isOrdered</w:t>
              </w:r>
            </w:ins>
            <w:r>
              <w:rPr>
                <w:rFonts w:ascii="Arial" w:hAnsi="Arial"/>
                <w:sz w:val="18"/>
              </w:rPr>
              <w:t>: False</w:t>
            </w:r>
          </w:p>
          <w:p w14:paraId="30AEDC1C" w14:textId="77777777" w:rsidR="002E5094" w:rsidRDefault="002E5094">
            <w:pPr>
              <w:keepLines/>
              <w:spacing w:after="0"/>
              <w:rPr>
                <w:rFonts w:ascii="Arial" w:hAnsi="Arial"/>
                <w:sz w:val="18"/>
              </w:rPr>
            </w:pPr>
            <w:r>
              <w:rPr>
                <w:rFonts w:ascii="Arial" w:hAnsi="Arial"/>
                <w:sz w:val="18"/>
              </w:rPr>
              <w:t>isUnique: True</w:t>
            </w:r>
          </w:p>
          <w:p w14:paraId="3F3EDD09" w14:textId="77777777" w:rsidR="002E5094" w:rsidRDefault="002E5094">
            <w:pPr>
              <w:keepLines/>
              <w:spacing w:after="0"/>
              <w:rPr>
                <w:rFonts w:ascii="Arial" w:hAnsi="Arial"/>
                <w:sz w:val="18"/>
              </w:rPr>
            </w:pPr>
            <w:r>
              <w:rPr>
                <w:rFonts w:ascii="Arial" w:hAnsi="Arial"/>
                <w:sz w:val="18"/>
              </w:rPr>
              <w:t>defaultValue: None</w:t>
            </w:r>
          </w:p>
          <w:p w14:paraId="69B28B51" w14:textId="77777777" w:rsidR="002E5094" w:rsidRDefault="002E5094">
            <w:pPr>
              <w:pStyle w:val="TAL"/>
            </w:pPr>
            <w:r>
              <w:t>isNullable: False</w:t>
            </w:r>
          </w:p>
        </w:tc>
      </w:tr>
      <w:tr w:rsidR="002E5094" w14:paraId="757AE3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52A2A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0372150" w14:textId="77777777" w:rsidR="002E5094" w:rsidRDefault="002E509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2E05B8F7" w14:textId="77777777" w:rsidR="002E5094" w:rsidRDefault="002E5094">
            <w:pPr>
              <w:pStyle w:val="TAL"/>
              <w:rPr>
                <w:rFonts w:cs="Arial"/>
                <w:szCs w:val="18"/>
                <w:lang w:eastAsia="zh-CN"/>
              </w:rPr>
            </w:pPr>
          </w:p>
          <w:p w14:paraId="2C95B515" w14:textId="77777777" w:rsidR="002E5094" w:rsidRDefault="002E5094">
            <w:pPr>
              <w:pStyle w:val="TAL"/>
              <w:rPr>
                <w:rFonts w:cs="Arial"/>
                <w:szCs w:val="18"/>
                <w:lang w:eastAsia="zh-CN"/>
              </w:rPr>
            </w:pPr>
          </w:p>
          <w:p w14:paraId="0650C48E"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913637" w14:textId="77777777" w:rsidR="002E5094" w:rsidRDefault="002E5094">
            <w:pPr>
              <w:keepLines/>
              <w:spacing w:after="0"/>
              <w:rPr>
                <w:rFonts w:ascii="Arial" w:hAnsi="Arial"/>
                <w:sz w:val="18"/>
              </w:rPr>
            </w:pPr>
            <w:r>
              <w:rPr>
                <w:rFonts w:ascii="Arial" w:hAnsi="Arial"/>
                <w:sz w:val="18"/>
              </w:rPr>
              <w:t>type: AttributeValuePair</w:t>
            </w:r>
          </w:p>
          <w:p w14:paraId="54D9CE22" w14:textId="77777777" w:rsidR="002E5094" w:rsidRDefault="002E5094">
            <w:pPr>
              <w:keepLines/>
              <w:spacing w:after="0"/>
              <w:rPr>
                <w:rFonts w:ascii="Arial" w:hAnsi="Arial"/>
                <w:sz w:val="18"/>
              </w:rPr>
            </w:pPr>
            <w:r>
              <w:rPr>
                <w:rFonts w:ascii="Arial" w:hAnsi="Arial"/>
                <w:sz w:val="18"/>
              </w:rPr>
              <w:t>multiplicity: 0..*</w:t>
            </w:r>
          </w:p>
          <w:p w14:paraId="42C5D0F5" w14:textId="478EAAEE" w:rsidR="002E5094" w:rsidRDefault="002E5094">
            <w:pPr>
              <w:keepLines/>
              <w:spacing w:after="0"/>
              <w:rPr>
                <w:rFonts w:ascii="Arial" w:hAnsi="Arial"/>
                <w:sz w:val="18"/>
              </w:rPr>
            </w:pPr>
            <w:del w:id="54" w:author="Mark Scott" w:date="2024-04-07T07:15:00Z">
              <w:r w:rsidDel="00651F01">
                <w:rPr>
                  <w:rFonts w:ascii="Arial" w:hAnsi="Arial"/>
                  <w:sz w:val="18"/>
                </w:rPr>
                <w:delText>isOredred</w:delText>
              </w:r>
            </w:del>
            <w:ins w:id="55" w:author="Mark Scott" w:date="2024-04-07T07:15:00Z">
              <w:r w:rsidR="00651F01">
                <w:rPr>
                  <w:rFonts w:ascii="Arial" w:hAnsi="Arial"/>
                  <w:sz w:val="18"/>
                </w:rPr>
                <w:t>isOrdered</w:t>
              </w:r>
            </w:ins>
            <w:r>
              <w:rPr>
                <w:rFonts w:ascii="Arial" w:hAnsi="Arial"/>
                <w:sz w:val="18"/>
              </w:rPr>
              <w:t>: False</w:t>
            </w:r>
          </w:p>
          <w:p w14:paraId="39EE2258" w14:textId="77777777" w:rsidR="002E5094" w:rsidRDefault="002E5094">
            <w:pPr>
              <w:keepLines/>
              <w:spacing w:after="0"/>
              <w:rPr>
                <w:rFonts w:ascii="Arial" w:hAnsi="Arial"/>
                <w:sz w:val="18"/>
              </w:rPr>
            </w:pPr>
            <w:r>
              <w:rPr>
                <w:rFonts w:ascii="Arial" w:hAnsi="Arial"/>
                <w:sz w:val="18"/>
              </w:rPr>
              <w:t>isUnique: True</w:t>
            </w:r>
          </w:p>
          <w:p w14:paraId="7FA84D8D" w14:textId="77777777" w:rsidR="002E5094" w:rsidRDefault="002E5094">
            <w:pPr>
              <w:keepLines/>
              <w:spacing w:after="0"/>
              <w:rPr>
                <w:rFonts w:ascii="Arial" w:hAnsi="Arial"/>
                <w:sz w:val="18"/>
              </w:rPr>
            </w:pPr>
            <w:r>
              <w:rPr>
                <w:rFonts w:ascii="Arial" w:hAnsi="Arial"/>
                <w:sz w:val="18"/>
              </w:rPr>
              <w:t>defaultValue: None</w:t>
            </w:r>
          </w:p>
          <w:p w14:paraId="76B41447" w14:textId="77777777" w:rsidR="002E5094" w:rsidRDefault="002E5094">
            <w:pPr>
              <w:keepLines/>
              <w:spacing w:after="0"/>
              <w:rPr>
                <w:rFonts w:ascii="Arial" w:hAnsi="Arial"/>
                <w:sz w:val="18"/>
              </w:rPr>
            </w:pPr>
            <w:r>
              <w:rPr>
                <w:rFonts w:ascii="Arial" w:hAnsi="Arial"/>
                <w:sz w:val="18"/>
              </w:rPr>
              <w:t>isNullable: False</w:t>
            </w:r>
          </w:p>
        </w:tc>
      </w:tr>
      <w:tr w:rsidR="002E5094" w14:paraId="19635C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87BA5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00580F1" w14:textId="77777777" w:rsidR="002E5094" w:rsidRDefault="002E509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0E305A65" w14:textId="77777777" w:rsidR="002E5094" w:rsidRDefault="002E5094">
            <w:pPr>
              <w:pStyle w:val="TAL"/>
              <w:rPr>
                <w:rFonts w:cs="Arial"/>
                <w:szCs w:val="18"/>
                <w:lang w:eastAsia="zh-CN"/>
              </w:rPr>
            </w:pPr>
          </w:p>
          <w:p w14:paraId="70089B0C"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310AB5" w14:textId="77777777" w:rsidR="002E5094" w:rsidRDefault="002E5094">
            <w:pPr>
              <w:keepLines/>
              <w:spacing w:after="0"/>
              <w:rPr>
                <w:rFonts w:ascii="Arial" w:hAnsi="Arial"/>
                <w:sz w:val="18"/>
              </w:rPr>
            </w:pPr>
            <w:r>
              <w:rPr>
                <w:rFonts w:ascii="Arial" w:hAnsi="Arial"/>
                <w:sz w:val="18"/>
              </w:rPr>
              <w:t>type: AttributeValuePair</w:t>
            </w:r>
          </w:p>
          <w:p w14:paraId="1574723C" w14:textId="77777777" w:rsidR="002E5094" w:rsidRDefault="002E5094">
            <w:pPr>
              <w:keepLines/>
              <w:spacing w:after="0"/>
              <w:rPr>
                <w:rFonts w:ascii="Arial" w:hAnsi="Arial"/>
                <w:sz w:val="18"/>
              </w:rPr>
            </w:pPr>
            <w:r>
              <w:rPr>
                <w:rFonts w:ascii="Arial" w:hAnsi="Arial"/>
                <w:sz w:val="18"/>
              </w:rPr>
              <w:t>multiplicity: 0..*</w:t>
            </w:r>
          </w:p>
          <w:p w14:paraId="2F4F2F48" w14:textId="47403D75" w:rsidR="002E5094" w:rsidRDefault="002E5094">
            <w:pPr>
              <w:keepLines/>
              <w:spacing w:after="0"/>
              <w:rPr>
                <w:rFonts w:ascii="Arial" w:hAnsi="Arial"/>
                <w:sz w:val="18"/>
              </w:rPr>
            </w:pPr>
            <w:del w:id="56" w:author="Mark Scott" w:date="2024-04-07T07:15:00Z">
              <w:r w:rsidDel="00651F01">
                <w:rPr>
                  <w:rFonts w:ascii="Arial" w:hAnsi="Arial"/>
                  <w:sz w:val="18"/>
                </w:rPr>
                <w:delText>isOredred</w:delText>
              </w:r>
            </w:del>
            <w:ins w:id="57" w:author="Mark Scott" w:date="2024-04-07T07:15:00Z">
              <w:r w:rsidR="00651F01">
                <w:rPr>
                  <w:rFonts w:ascii="Arial" w:hAnsi="Arial"/>
                  <w:sz w:val="18"/>
                </w:rPr>
                <w:t>isOrdered</w:t>
              </w:r>
            </w:ins>
            <w:r>
              <w:rPr>
                <w:rFonts w:ascii="Arial" w:hAnsi="Arial"/>
                <w:sz w:val="18"/>
              </w:rPr>
              <w:t>: False</w:t>
            </w:r>
          </w:p>
          <w:p w14:paraId="0BD59B93" w14:textId="77777777" w:rsidR="002E5094" w:rsidRDefault="002E5094">
            <w:pPr>
              <w:keepLines/>
              <w:spacing w:after="0"/>
              <w:rPr>
                <w:rFonts w:ascii="Arial" w:hAnsi="Arial"/>
                <w:sz w:val="18"/>
              </w:rPr>
            </w:pPr>
            <w:r>
              <w:rPr>
                <w:rFonts w:ascii="Arial" w:hAnsi="Arial"/>
                <w:sz w:val="18"/>
              </w:rPr>
              <w:t>isUnique: True</w:t>
            </w:r>
          </w:p>
          <w:p w14:paraId="1CBE15A5" w14:textId="77777777" w:rsidR="002E5094" w:rsidRDefault="002E5094">
            <w:pPr>
              <w:keepLines/>
              <w:spacing w:after="0"/>
              <w:rPr>
                <w:rFonts w:ascii="Arial" w:hAnsi="Arial"/>
                <w:sz w:val="18"/>
              </w:rPr>
            </w:pPr>
            <w:r>
              <w:rPr>
                <w:rFonts w:ascii="Arial" w:hAnsi="Arial"/>
                <w:sz w:val="18"/>
              </w:rPr>
              <w:t>defaultValue: None</w:t>
            </w:r>
          </w:p>
          <w:p w14:paraId="43511A1B" w14:textId="77777777" w:rsidR="002E5094" w:rsidRDefault="002E5094">
            <w:pPr>
              <w:keepLines/>
              <w:spacing w:after="0"/>
              <w:rPr>
                <w:rFonts w:ascii="Arial" w:hAnsi="Arial"/>
                <w:sz w:val="18"/>
              </w:rPr>
            </w:pPr>
            <w:r>
              <w:rPr>
                <w:rFonts w:ascii="Arial" w:hAnsi="Arial"/>
                <w:sz w:val="18"/>
              </w:rPr>
              <w:t>isNullable: False</w:t>
            </w:r>
          </w:p>
        </w:tc>
      </w:tr>
      <w:tr w:rsidR="002E5094" w14:paraId="3662ED6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DB64D5"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2B7FB52" w14:textId="77777777" w:rsidR="002E5094" w:rsidRDefault="002E5094">
            <w:pPr>
              <w:pStyle w:val="TAL"/>
            </w:pPr>
            <w:r>
              <w:t>This attribute contains all the chfInfo attributes locally configured in the NRF or the NRF received during NF registration. The key of the map is the nfInstanceId of which the chfInfo belongs to.</w:t>
            </w:r>
          </w:p>
          <w:p w14:paraId="47315E9E" w14:textId="77777777" w:rsidR="002E5094" w:rsidRDefault="002E5094">
            <w:pPr>
              <w:pStyle w:val="TAL"/>
            </w:pPr>
          </w:p>
          <w:p w14:paraId="4C07A778"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B078CA" w14:textId="77777777" w:rsidR="002E5094" w:rsidRDefault="002E5094">
            <w:pPr>
              <w:keepLines/>
              <w:spacing w:after="0"/>
              <w:rPr>
                <w:rFonts w:ascii="Arial" w:hAnsi="Arial"/>
                <w:sz w:val="18"/>
              </w:rPr>
            </w:pPr>
            <w:r>
              <w:rPr>
                <w:rFonts w:ascii="Arial" w:hAnsi="Arial"/>
                <w:sz w:val="18"/>
              </w:rPr>
              <w:t>type: AttributeValuePair</w:t>
            </w:r>
          </w:p>
          <w:p w14:paraId="7916C12F" w14:textId="77777777" w:rsidR="002E5094" w:rsidRDefault="002E5094">
            <w:pPr>
              <w:keepLines/>
              <w:spacing w:after="0"/>
              <w:rPr>
                <w:rFonts w:ascii="Arial" w:hAnsi="Arial"/>
                <w:sz w:val="18"/>
              </w:rPr>
            </w:pPr>
            <w:r>
              <w:rPr>
                <w:rFonts w:ascii="Arial" w:hAnsi="Arial"/>
                <w:sz w:val="18"/>
              </w:rPr>
              <w:t>multiplicity: 0..*</w:t>
            </w:r>
          </w:p>
          <w:p w14:paraId="78FE262D" w14:textId="068298E9" w:rsidR="002E5094" w:rsidRDefault="002E5094">
            <w:pPr>
              <w:keepLines/>
              <w:spacing w:after="0"/>
              <w:rPr>
                <w:rFonts w:ascii="Arial" w:hAnsi="Arial"/>
                <w:sz w:val="18"/>
              </w:rPr>
            </w:pPr>
            <w:del w:id="58" w:author="Mark Scott" w:date="2024-04-07T07:15:00Z">
              <w:r w:rsidDel="00651F01">
                <w:rPr>
                  <w:rFonts w:ascii="Arial" w:hAnsi="Arial"/>
                  <w:sz w:val="18"/>
                </w:rPr>
                <w:delText>isOredred</w:delText>
              </w:r>
            </w:del>
            <w:ins w:id="59" w:author="Mark Scott" w:date="2024-04-07T07:15:00Z">
              <w:r w:rsidR="00651F01">
                <w:rPr>
                  <w:rFonts w:ascii="Arial" w:hAnsi="Arial"/>
                  <w:sz w:val="18"/>
                </w:rPr>
                <w:t>isOrdered</w:t>
              </w:r>
            </w:ins>
            <w:r>
              <w:rPr>
                <w:rFonts w:ascii="Arial" w:hAnsi="Arial"/>
                <w:sz w:val="18"/>
              </w:rPr>
              <w:t>: False</w:t>
            </w:r>
          </w:p>
          <w:p w14:paraId="490B8129" w14:textId="77777777" w:rsidR="002E5094" w:rsidRDefault="002E5094">
            <w:pPr>
              <w:keepLines/>
              <w:spacing w:after="0"/>
              <w:rPr>
                <w:rFonts w:ascii="Arial" w:hAnsi="Arial"/>
                <w:sz w:val="18"/>
              </w:rPr>
            </w:pPr>
            <w:r>
              <w:rPr>
                <w:rFonts w:ascii="Arial" w:hAnsi="Arial"/>
                <w:sz w:val="18"/>
              </w:rPr>
              <w:t>isUnique: True</w:t>
            </w:r>
          </w:p>
          <w:p w14:paraId="5966E2A0" w14:textId="77777777" w:rsidR="002E5094" w:rsidRDefault="002E5094">
            <w:pPr>
              <w:keepLines/>
              <w:spacing w:after="0"/>
              <w:rPr>
                <w:rFonts w:ascii="Arial" w:hAnsi="Arial"/>
                <w:sz w:val="18"/>
              </w:rPr>
            </w:pPr>
            <w:r>
              <w:rPr>
                <w:rFonts w:ascii="Arial" w:hAnsi="Arial"/>
                <w:sz w:val="18"/>
              </w:rPr>
              <w:t>defaultValue: None</w:t>
            </w:r>
          </w:p>
          <w:p w14:paraId="5B110112" w14:textId="77777777" w:rsidR="002E5094" w:rsidRDefault="002E5094">
            <w:pPr>
              <w:pStyle w:val="TAL"/>
            </w:pPr>
            <w:r>
              <w:t>isNullable: False</w:t>
            </w:r>
          </w:p>
        </w:tc>
      </w:tr>
      <w:tr w:rsidR="002E5094" w14:paraId="06B158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B38EE"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servedChfInfoList</w:t>
            </w:r>
          </w:p>
        </w:tc>
        <w:tc>
          <w:tcPr>
            <w:tcW w:w="4395" w:type="dxa"/>
            <w:tcBorders>
              <w:top w:val="single" w:sz="4" w:space="0" w:color="auto"/>
              <w:left w:val="single" w:sz="4" w:space="0" w:color="auto"/>
              <w:bottom w:val="single" w:sz="4" w:space="0" w:color="auto"/>
              <w:right w:val="single" w:sz="4" w:space="0" w:color="auto"/>
            </w:tcBorders>
          </w:tcPr>
          <w:p w14:paraId="5703BD21" w14:textId="77777777" w:rsidR="002E5094" w:rsidRDefault="002E5094">
            <w:pPr>
              <w:pStyle w:val="TAL"/>
            </w:pPr>
            <w:r>
              <w:t>This attribute contains list of ChfInfo attribute locally configured in the NRF or that the NRF received during NF registration. The key of the map is the nfInstanceId to which the map entry belongs to.</w:t>
            </w:r>
          </w:p>
          <w:p w14:paraId="457B7D72" w14:textId="77777777" w:rsidR="002E5094" w:rsidRDefault="002E5094">
            <w:pPr>
              <w:pStyle w:val="TAL"/>
            </w:pPr>
          </w:p>
          <w:p w14:paraId="2D884BD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D15CC0" w14:textId="77777777" w:rsidR="002E5094" w:rsidRDefault="002E5094">
            <w:pPr>
              <w:keepLines/>
              <w:spacing w:after="0"/>
              <w:rPr>
                <w:rFonts w:ascii="Arial" w:hAnsi="Arial"/>
                <w:sz w:val="18"/>
              </w:rPr>
            </w:pPr>
            <w:r>
              <w:rPr>
                <w:rFonts w:ascii="Arial" w:hAnsi="Arial"/>
                <w:sz w:val="18"/>
              </w:rPr>
              <w:t>type: AttributeValuePair</w:t>
            </w:r>
          </w:p>
          <w:p w14:paraId="5AE02B0F" w14:textId="77777777" w:rsidR="002E5094" w:rsidRDefault="002E5094">
            <w:pPr>
              <w:keepLines/>
              <w:spacing w:after="0"/>
              <w:rPr>
                <w:rFonts w:ascii="Arial" w:hAnsi="Arial"/>
                <w:sz w:val="18"/>
              </w:rPr>
            </w:pPr>
            <w:r>
              <w:rPr>
                <w:rFonts w:ascii="Arial" w:hAnsi="Arial"/>
                <w:sz w:val="18"/>
              </w:rPr>
              <w:t>multiplicity: 0..*</w:t>
            </w:r>
          </w:p>
          <w:p w14:paraId="64E0BB35" w14:textId="5B30C93B" w:rsidR="002E5094" w:rsidRDefault="002E5094">
            <w:pPr>
              <w:keepLines/>
              <w:spacing w:after="0"/>
              <w:rPr>
                <w:rFonts w:ascii="Arial" w:hAnsi="Arial"/>
                <w:sz w:val="18"/>
              </w:rPr>
            </w:pPr>
            <w:del w:id="60" w:author="Mark Scott" w:date="2024-04-07T07:15:00Z">
              <w:r w:rsidDel="00651F01">
                <w:rPr>
                  <w:rFonts w:ascii="Arial" w:hAnsi="Arial"/>
                  <w:sz w:val="18"/>
                </w:rPr>
                <w:delText>isOredred</w:delText>
              </w:r>
            </w:del>
            <w:ins w:id="61" w:author="Mark Scott" w:date="2024-04-07T07:15:00Z">
              <w:r w:rsidR="00651F01">
                <w:rPr>
                  <w:rFonts w:ascii="Arial" w:hAnsi="Arial"/>
                  <w:sz w:val="18"/>
                </w:rPr>
                <w:t>isOrdered</w:t>
              </w:r>
            </w:ins>
            <w:r>
              <w:rPr>
                <w:rFonts w:ascii="Arial" w:hAnsi="Arial"/>
                <w:sz w:val="18"/>
              </w:rPr>
              <w:t>: False</w:t>
            </w:r>
          </w:p>
          <w:p w14:paraId="1C7ADB83" w14:textId="77777777" w:rsidR="002E5094" w:rsidRDefault="002E5094">
            <w:pPr>
              <w:keepLines/>
              <w:spacing w:after="0"/>
              <w:rPr>
                <w:rFonts w:ascii="Arial" w:hAnsi="Arial"/>
                <w:sz w:val="18"/>
              </w:rPr>
            </w:pPr>
            <w:r>
              <w:rPr>
                <w:rFonts w:ascii="Arial" w:hAnsi="Arial"/>
                <w:sz w:val="18"/>
              </w:rPr>
              <w:t>isUnique: True</w:t>
            </w:r>
          </w:p>
          <w:p w14:paraId="304402B6" w14:textId="77777777" w:rsidR="002E5094" w:rsidRDefault="002E5094">
            <w:pPr>
              <w:keepLines/>
              <w:spacing w:after="0"/>
              <w:rPr>
                <w:rFonts w:ascii="Arial" w:hAnsi="Arial"/>
                <w:sz w:val="18"/>
              </w:rPr>
            </w:pPr>
            <w:r>
              <w:rPr>
                <w:rFonts w:ascii="Arial" w:hAnsi="Arial"/>
                <w:sz w:val="18"/>
              </w:rPr>
              <w:t>defaultValue: None</w:t>
            </w:r>
          </w:p>
          <w:p w14:paraId="3C28DCF4" w14:textId="77777777" w:rsidR="002E5094" w:rsidRDefault="002E5094">
            <w:pPr>
              <w:pStyle w:val="TAL"/>
            </w:pPr>
            <w:r>
              <w:t>isNullable: False</w:t>
            </w:r>
          </w:p>
        </w:tc>
      </w:tr>
      <w:tr w:rsidR="002E5094" w14:paraId="5690EBA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9D1ADD"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21C6D80" w14:textId="77777777" w:rsidR="002E5094" w:rsidRDefault="002E5094">
            <w:pPr>
              <w:pStyle w:val="TAL"/>
            </w:pPr>
            <w:r>
              <w:t>This attribute contains all the nefInfo attributes locally configured in the NRF or the NRF received during NF registration. The key of the map is the nfInstanceId of which the nefInfo belongs to.</w:t>
            </w:r>
          </w:p>
          <w:p w14:paraId="67A1797A" w14:textId="77777777" w:rsidR="002E5094" w:rsidRDefault="002E5094">
            <w:pPr>
              <w:pStyle w:val="TAL"/>
            </w:pPr>
          </w:p>
          <w:p w14:paraId="38BE1D14"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6E6759" w14:textId="77777777" w:rsidR="002E5094" w:rsidRDefault="002E5094">
            <w:pPr>
              <w:keepLines/>
              <w:spacing w:after="0"/>
              <w:rPr>
                <w:rFonts w:ascii="Arial" w:hAnsi="Arial"/>
                <w:sz w:val="18"/>
              </w:rPr>
            </w:pPr>
            <w:r>
              <w:rPr>
                <w:rFonts w:ascii="Arial" w:hAnsi="Arial"/>
                <w:sz w:val="18"/>
              </w:rPr>
              <w:t>type: AttributeValuePair</w:t>
            </w:r>
          </w:p>
          <w:p w14:paraId="567FAE6D" w14:textId="77777777" w:rsidR="002E5094" w:rsidRDefault="002E5094">
            <w:pPr>
              <w:keepLines/>
              <w:spacing w:after="0"/>
              <w:rPr>
                <w:rFonts w:ascii="Arial" w:hAnsi="Arial"/>
                <w:sz w:val="18"/>
              </w:rPr>
            </w:pPr>
            <w:r>
              <w:rPr>
                <w:rFonts w:ascii="Arial" w:hAnsi="Arial"/>
                <w:sz w:val="18"/>
              </w:rPr>
              <w:t>multiplicity: 0..*</w:t>
            </w:r>
          </w:p>
          <w:p w14:paraId="7B53776B" w14:textId="79A4CB2D" w:rsidR="002E5094" w:rsidRDefault="002E5094">
            <w:pPr>
              <w:keepLines/>
              <w:spacing w:after="0"/>
              <w:rPr>
                <w:rFonts w:ascii="Arial" w:hAnsi="Arial"/>
                <w:sz w:val="18"/>
              </w:rPr>
            </w:pPr>
            <w:del w:id="62" w:author="Mark Scott" w:date="2024-04-07T07:15:00Z">
              <w:r w:rsidDel="00651F01">
                <w:rPr>
                  <w:rFonts w:ascii="Arial" w:hAnsi="Arial"/>
                  <w:sz w:val="18"/>
                </w:rPr>
                <w:delText>isOredred</w:delText>
              </w:r>
            </w:del>
            <w:ins w:id="63" w:author="Mark Scott" w:date="2024-04-07T07:15:00Z">
              <w:r w:rsidR="00651F01">
                <w:rPr>
                  <w:rFonts w:ascii="Arial" w:hAnsi="Arial"/>
                  <w:sz w:val="18"/>
                </w:rPr>
                <w:t>isOrdered</w:t>
              </w:r>
            </w:ins>
            <w:r>
              <w:rPr>
                <w:rFonts w:ascii="Arial" w:hAnsi="Arial"/>
                <w:sz w:val="18"/>
              </w:rPr>
              <w:t>: False</w:t>
            </w:r>
          </w:p>
          <w:p w14:paraId="4C192C52" w14:textId="77777777" w:rsidR="002E5094" w:rsidRDefault="002E5094">
            <w:pPr>
              <w:keepLines/>
              <w:spacing w:after="0"/>
              <w:rPr>
                <w:rFonts w:ascii="Arial" w:hAnsi="Arial"/>
                <w:sz w:val="18"/>
              </w:rPr>
            </w:pPr>
            <w:r>
              <w:rPr>
                <w:rFonts w:ascii="Arial" w:hAnsi="Arial"/>
                <w:sz w:val="18"/>
              </w:rPr>
              <w:t>isUnique: True</w:t>
            </w:r>
          </w:p>
          <w:p w14:paraId="7CC627B8" w14:textId="77777777" w:rsidR="002E5094" w:rsidRDefault="002E5094">
            <w:pPr>
              <w:keepLines/>
              <w:spacing w:after="0"/>
              <w:rPr>
                <w:rFonts w:ascii="Arial" w:hAnsi="Arial"/>
                <w:sz w:val="18"/>
              </w:rPr>
            </w:pPr>
            <w:r>
              <w:rPr>
                <w:rFonts w:ascii="Arial" w:hAnsi="Arial"/>
                <w:sz w:val="18"/>
              </w:rPr>
              <w:t>defaultValue: None</w:t>
            </w:r>
          </w:p>
          <w:p w14:paraId="58EEA731" w14:textId="77777777" w:rsidR="002E5094" w:rsidRDefault="002E5094">
            <w:pPr>
              <w:pStyle w:val="TAL"/>
            </w:pPr>
            <w:r>
              <w:t>isNullable: False</w:t>
            </w:r>
          </w:p>
        </w:tc>
      </w:tr>
      <w:tr w:rsidR="002E5094" w14:paraId="04222A9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C3763"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39D597C6" w14:textId="77777777" w:rsidR="002E5094" w:rsidRDefault="002E5094">
            <w:pPr>
              <w:pStyle w:val="TAL"/>
            </w:pPr>
            <w:r>
              <w:t>This attribute contains all the nwdafInfo attributes locally configured in the NRF or the NRF received during NF registration. The key of the map is the nfInstanceId to which the map entry belongs to.</w:t>
            </w:r>
          </w:p>
          <w:p w14:paraId="522C535B" w14:textId="77777777" w:rsidR="002E5094" w:rsidRDefault="002E5094">
            <w:pPr>
              <w:pStyle w:val="TAL"/>
            </w:pPr>
          </w:p>
          <w:p w14:paraId="0986AE64"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DCEE20" w14:textId="77777777" w:rsidR="002E5094" w:rsidRDefault="002E5094">
            <w:pPr>
              <w:keepLines/>
              <w:spacing w:after="0"/>
              <w:rPr>
                <w:rFonts w:ascii="Arial" w:hAnsi="Arial"/>
                <w:sz w:val="18"/>
              </w:rPr>
            </w:pPr>
            <w:r>
              <w:rPr>
                <w:rFonts w:ascii="Arial" w:hAnsi="Arial"/>
                <w:sz w:val="18"/>
              </w:rPr>
              <w:t>type: AttributeValuePair</w:t>
            </w:r>
          </w:p>
          <w:p w14:paraId="4CA7F327" w14:textId="77777777" w:rsidR="002E5094" w:rsidRDefault="002E5094">
            <w:pPr>
              <w:keepLines/>
              <w:spacing w:after="0"/>
              <w:rPr>
                <w:rFonts w:ascii="Arial" w:hAnsi="Arial"/>
                <w:sz w:val="18"/>
              </w:rPr>
            </w:pPr>
            <w:r>
              <w:rPr>
                <w:rFonts w:ascii="Arial" w:hAnsi="Arial"/>
                <w:sz w:val="18"/>
              </w:rPr>
              <w:t>multiplicity: 0..*</w:t>
            </w:r>
          </w:p>
          <w:p w14:paraId="6227FB7A" w14:textId="42136905" w:rsidR="002E5094" w:rsidRDefault="002E5094">
            <w:pPr>
              <w:keepLines/>
              <w:spacing w:after="0"/>
              <w:rPr>
                <w:rFonts w:ascii="Arial" w:hAnsi="Arial"/>
                <w:sz w:val="18"/>
              </w:rPr>
            </w:pPr>
            <w:del w:id="64" w:author="Mark Scott" w:date="2024-04-07T07:15:00Z">
              <w:r w:rsidDel="00651F01">
                <w:rPr>
                  <w:rFonts w:ascii="Arial" w:hAnsi="Arial"/>
                  <w:sz w:val="18"/>
                </w:rPr>
                <w:delText>isOredred</w:delText>
              </w:r>
            </w:del>
            <w:ins w:id="65" w:author="Mark Scott" w:date="2024-04-07T07:15:00Z">
              <w:r w:rsidR="00651F01">
                <w:rPr>
                  <w:rFonts w:ascii="Arial" w:hAnsi="Arial"/>
                  <w:sz w:val="18"/>
                </w:rPr>
                <w:t>isOrdered</w:t>
              </w:r>
            </w:ins>
            <w:r>
              <w:rPr>
                <w:rFonts w:ascii="Arial" w:hAnsi="Arial"/>
                <w:sz w:val="18"/>
              </w:rPr>
              <w:t>: False</w:t>
            </w:r>
          </w:p>
          <w:p w14:paraId="32E76F22" w14:textId="77777777" w:rsidR="002E5094" w:rsidRDefault="002E5094">
            <w:pPr>
              <w:keepLines/>
              <w:spacing w:after="0"/>
              <w:rPr>
                <w:rFonts w:ascii="Arial" w:hAnsi="Arial"/>
                <w:sz w:val="18"/>
              </w:rPr>
            </w:pPr>
            <w:r>
              <w:rPr>
                <w:rFonts w:ascii="Arial" w:hAnsi="Arial"/>
                <w:sz w:val="18"/>
              </w:rPr>
              <w:t>isUnique: True</w:t>
            </w:r>
          </w:p>
          <w:p w14:paraId="739F2FD5" w14:textId="77777777" w:rsidR="002E5094" w:rsidRDefault="002E5094">
            <w:pPr>
              <w:keepLines/>
              <w:spacing w:after="0"/>
              <w:rPr>
                <w:rFonts w:ascii="Arial" w:hAnsi="Arial"/>
                <w:sz w:val="18"/>
              </w:rPr>
            </w:pPr>
            <w:r>
              <w:rPr>
                <w:rFonts w:ascii="Arial" w:hAnsi="Arial"/>
                <w:sz w:val="18"/>
              </w:rPr>
              <w:t>defaultValue: None</w:t>
            </w:r>
          </w:p>
          <w:p w14:paraId="3CFAFF55" w14:textId="77777777" w:rsidR="002E5094" w:rsidRDefault="002E5094">
            <w:pPr>
              <w:pStyle w:val="TAL"/>
            </w:pPr>
            <w:r>
              <w:t>isNullable: False</w:t>
            </w:r>
          </w:p>
        </w:tc>
      </w:tr>
      <w:tr w:rsidR="002E5094" w14:paraId="405502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C873A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E09286D" w14:textId="77777777" w:rsidR="002E5094" w:rsidRDefault="002E5094">
            <w:pPr>
              <w:pStyle w:val="TAL"/>
            </w:pPr>
            <w:r>
              <w:t>This attribute contains all the gmlcInfo attributes locally configured in the NRF or the NRF received during NF registration. The key of the map is the nfInstanceId of which the nefInfo belongs to.</w:t>
            </w:r>
          </w:p>
          <w:p w14:paraId="4060D33C" w14:textId="77777777" w:rsidR="002E5094" w:rsidRDefault="002E5094">
            <w:pPr>
              <w:pStyle w:val="TAL"/>
            </w:pPr>
          </w:p>
          <w:p w14:paraId="5D948587" w14:textId="77777777" w:rsidR="002E5094" w:rsidRDefault="002E509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D378FE" w14:textId="77777777" w:rsidR="002E5094" w:rsidRDefault="002E5094">
            <w:pPr>
              <w:keepLines/>
              <w:spacing w:after="0"/>
              <w:rPr>
                <w:rFonts w:ascii="Arial" w:hAnsi="Arial"/>
                <w:sz w:val="18"/>
              </w:rPr>
            </w:pPr>
            <w:r>
              <w:rPr>
                <w:rFonts w:ascii="Arial" w:hAnsi="Arial"/>
                <w:sz w:val="18"/>
              </w:rPr>
              <w:t>type: AttributeValuePair</w:t>
            </w:r>
          </w:p>
          <w:p w14:paraId="3CD55FCC" w14:textId="77777777" w:rsidR="002E5094" w:rsidRDefault="002E5094">
            <w:pPr>
              <w:keepLines/>
              <w:spacing w:after="0"/>
              <w:rPr>
                <w:rFonts w:ascii="Arial" w:hAnsi="Arial"/>
                <w:sz w:val="18"/>
              </w:rPr>
            </w:pPr>
            <w:r>
              <w:rPr>
                <w:rFonts w:ascii="Arial" w:hAnsi="Arial"/>
                <w:sz w:val="18"/>
              </w:rPr>
              <w:t>multiplicity: 0..*</w:t>
            </w:r>
          </w:p>
          <w:p w14:paraId="60C8DF70" w14:textId="7DB0BF67" w:rsidR="002E5094" w:rsidRDefault="002E5094">
            <w:pPr>
              <w:keepLines/>
              <w:spacing w:after="0"/>
              <w:rPr>
                <w:rFonts w:ascii="Arial" w:hAnsi="Arial"/>
                <w:sz w:val="18"/>
              </w:rPr>
            </w:pPr>
            <w:del w:id="66" w:author="Mark Scott" w:date="2024-04-07T07:15:00Z">
              <w:r w:rsidDel="00651F01">
                <w:rPr>
                  <w:rFonts w:ascii="Arial" w:hAnsi="Arial"/>
                  <w:sz w:val="18"/>
                </w:rPr>
                <w:delText>isOredred</w:delText>
              </w:r>
            </w:del>
            <w:ins w:id="67" w:author="Mark Scott" w:date="2024-04-07T07:15:00Z">
              <w:r w:rsidR="00651F01">
                <w:rPr>
                  <w:rFonts w:ascii="Arial" w:hAnsi="Arial"/>
                  <w:sz w:val="18"/>
                </w:rPr>
                <w:t>isOrdered</w:t>
              </w:r>
            </w:ins>
            <w:r>
              <w:rPr>
                <w:rFonts w:ascii="Arial" w:hAnsi="Arial"/>
                <w:sz w:val="18"/>
              </w:rPr>
              <w:t>: False</w:t>
            </w:r>
          </w:p>
          <w:p w14:paraId="1530ACB9" w14:textId="77777777" w:rsidR="002E5094" w:rsidRDefault="002E5094">
            <w:pPr>
              <w:keepLines/>
              <w:spacing w:after="0"/>
              <w:rPr>
                <w:rFonts w:ascii="Arial" w:hAnsi="Arial"/>
                <w:sz w:val="18"/>
              </w:rPr>
            </w:pPr>
            <w:r>
              <w:rPr>
                <w:rFonts w:ascii="Arial" w:hAnsi="Arial"/>
                <w:sz w:val="18"/>
              </w:rPr>
              <w:t>isUnique: True</w:t>
            </w:r>
          </w:p>
          <w:p w14:paraId="075EF14E" w14:textId="77777777" w:rsidR="002E5094" w:rsidRDefault="002E5094">
            <w:pPr>
              <w:keepLines/>
              <w:spacing w:after="0"/>
              <w:rPr>
                <w:rFonts w:ascii="Arial" w:hAnsi="Arial"/>
                <w:sz w:val="18"/>
              </w:rPr>
            </w:pPr>
            <w:r>
              <w:rPr>
                <w:rFonts w:ascii="Arial" w:hAnsi="Arial"/>
                <w:sz w:val="18"/>
              </w:rPr>
              <w:t>defaultValue: None</w:t>
            </w:r>
          </w:p>
          <w:p w14:paraId="605BE45F" w14:textId="77777777" w:rsidR="002E5094" w:rsidRDefault="002E5094">
            <w:pPr>
              <w:keepLines/>
              <w:spacing w:after="0"/>
              <w:rPr>
                <w:rFonts w:ascii="Arial" w:hAnsi="Arial"/>
                <w:sz w:val="18"/>
              </w:rPr>
            </w:pPr>
            <w:r>
              <w:rPr>
                <w:rFonts w:ascii="Arial" w:hAnsi="Arial"/>
                <w:sz w:val="18"/>
              </w:rPr>
              <w:t>isNullable: False</w:t>
            </w:r>
          </w:p>
        </w:tc>
      </w:tr>
      <w:tr w:rsidR="002E5094" w14:paraId="7E5D3C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58657"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40F6E01" w14:textId="77777777" w:rsidR="002E5094" w:rsidRDefault="002E5094">
            <w:pPr>
              <w:pStyle w:val="TAL"/>
            </w:pPr>
            <w:r>
              <w:t>This attribute contains list of UdsfInfo attribute locally configured in the NRF or that the NRF received during NF registration. The key of the map is the nfInstanceId to which the map entry belongs to.</w:t>
            </w:r>
          </w:p>
          <w:p w14:paraId="7EFBF141" w14:textId="77777777" w:rsidR="002E5094" w:rsidRDefault="002E5094">
            <w:pPr>
              <w:pStyle w:val="TAL"/>
            </w:pPr>
          </w:p>
          <w:p w14:paraId="2263431A"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11F2EB" w14:textId="77777777" w:rsidR="002E5094" w:rsidRDefault="002E5094">
            <w:pPr>
              <w:keepLines/>
              <w:spacing w:after="0"/>
              <w:rPr>
                <w:rFonts w:ascii="Arial" w:hAnsi="Arial"/>
                <w:sz w:val="18"/>
              </w:rPr>
            </w:pPr>
            <w:r>
              <w:rPr>
                <w:rFonts w:ascii="Arial" w:hAnsi="Arial"/>
                <w:sz w:val="18"/>
              </w:rPr>
              <w:t>type: AttributeValuePair</w:t>
            </w:r>
          </w:p>
          <w:p w14:paraId="2CA0FD3C" w14:textId="77777777" w:rsidR="002E5094" w:rsidRDefault="002E5094">
            <w:pPr>
              <w:keepLines/>
              <w:spacing w:after="0"/>
              <w:rPr>
                <w:rFonts w:ascii="Arial" w:hAnsi="Arial"/>
                <w:sz w:val="18"/>
              </w:rPr>
            </w:pPr>
            <w:r>
              <w:rPr>
                <w:rFonts w:ascii="Arial" w:hAnsi="Arial"/>
                <w:sz w:val="18"/>
              </w:rPr>
              <w:t>multiplicity: 0..*</w:t>
            </w:r>
          </w:p>
          <w:p w14:paraId="371FB4CC" w14:textId="00ABC36A" w:rsidR="002E5094" w:rsidRDefault="002E5094">
            <w:pPr>
              <w:keepLines/>
              <w:spacing w:after="0"/>
              <w:rPr>
                <w:rFonts w:ascii="Arial" w:hAnsi="Arial"/>
                <w:sz w:val="18"/>
              </w:rPr>
            </w:pPr>
            <w:del w:id="68" w:author="Mark Scott" w:date="2024-04-07T07:15:00Z">
              <w:r w:rsidDel="00651F01">
                <w:rPr>
                  <w:rFonts w:ascii="Arial" w:hAnsi="Arial"/>
                  <w:sz w:val="18"/>
                </w:rPr>
                <w:delText>isOredred</w:delText>
              </w:r>
            </w:del>
            <w:ins w:id="69" w:author="Mark Scott" w:date="2024-04-07T07:15:00Z">
              <w:r w:rsidR="00651F01">
                <w:rPr>
                  <w:rFonts w:ascii="Arial" w:hAnsi="Arial"/>
                  <w:sz w:val="18"/>
                </w:rPr>
                <w:t>isOrdered</w:t>
              </w:r>
            </w:ins>
            <w:r>
              <w:rPr>
                <w:rFonts w:ascii="Arial" w:hAnsi="Arial"/>
                <w:sz w:val="18"/>
              </w:rPr>
              <w:t>: False</w:t>
            </w:r>
          </w:p>
          <w:p w14:paraId="5667D352" w14:textId="77777777" w:rsidR="002E5094" w:rsidRDefault="002E5094">
            <w:pPr>
              <w:keepLines/>
              <w:spacing w:after="0"/>
              <w:rPr>
                <w:rFonts w:ascii="Arial" w:hAnsi="Arial"/>
                <w:sz w:val="18"/>
              </w:rPr>
            </w:pPr>
            <w:r>
              <w:rPr>
                <w:rFonts w:ascii="Arial" w:hAnsi="Arial"/>
                <w:sz w:val="18"/>
              </w:rPr>
              <w:t>isUnique: True</w:t>
            </w:r>
          </w:p>
          <w:p w14:paraId="6822C921" w14:textId="77777777" w:rsidR="002E5094" w:rsidRDefault="002E5094">
            <w:pPr>
              <w:keepLines/>
              <w:spacing w:after="0"/>
              <w:rPr>
                <w:rFonts w:ascii="Arial" w:hAnsi="Arial"/>
                <w:sz w:val="18"/>
              </w:rPr>
            </w:pPr>
            <w:r>
              <w:rPr>
                <w:rFonts w:ascii="Arial" w:hAnsi="Arial"/>
                <w:sz w:val="18"/>
              </w:rPr>
              <w:t>defaultValue: None</w:t>
            </w:r>
          </w:p>
          <w:p w14:paraId="198AD6C0" w14:textId="77777777" w:rsidR="002E5094" w:rsidRDefault="002E5094">
            <w:pPr>
              <w:pStyle w:val="TAL"/>
            </w:pPr>
            <w:r>
              <w:t>isNullable: False</w:t>
            </w:r>
          </w:p>
        </w:tc>
      </w:tr>
      <w:tr w:rsidR="002E5094" w14:paraId="622C57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5B4B0"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C51AFC2" w14:textId="77777777" w:rsidR="002E5094" w:rsidRDefault="002E5094">
            <w:pPr>
              <w:pStyle w:val="TAL"/>
            </w:pPr>
            <w:r>
              <w:t>This attribute contains list of ScpInfo attribute locally configured in the NRF or that the NRF received during NF registration. The key of the map is the nfInstanceId to which the map entry belongs to.</w:t>
            </w:r>
          </w:p>
          <w:p w14:paraId="44D08DED" w14:textId="77777777" w:rsidR="002E5094" w:rsidRDefault="002E5094">
            <w:pPr>
              <w:pStyle w:val="TAL"/>
            </w:pPr>
          </w:p>
          <w:p w14:paraId="0FE19EE2" w14:textId="77777777" w:rsidR="002E5094" w:rsidRDefault="002E5094">
            <w:pPr>
              <w:pStyle w:val="TAL"/>
            </w:pPr>
          </w:p>
          <w:p w14:paraId="5D98F92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9B17B9" w14:textId="77777777" w:rsidR="002E5094" w:rsidRDefault="002E5094">
            <w:pPr>
              <w:keepLines/>
              <w:spacing w:after="0"/>
              <w:rPr>
                <w:rFonts w:ascii="Arial" w:hAnsi="Arial"/>
                <w:sz w:val="18"/>
              </w:rPr>
            </w:pPr>
            <w:r>
              <w:rPr>
                <w:rFonts w:ascii="Arial" w:hAnsi="Arial"/>
                <w:sz w:val="18"/>
              </w:rPr>
              <w:t>type: AttributeValuePair</w:t>
            </w:r>
          </w:p>
          <w:p w14:paraId="68E9E3C7" w14:textId="77777777" w:rsidR="002E5094" w:rsidRDefault="002E5094">
            <w:pPr>
              <w:keepLines/>
              <w:spacing w:after="0"/>
              <w:rPr>
                <w:rFonts w:ascii="Arial" w:hAnsi="Arial"/>
                <w:sz w:val="18"/>
              </w:rPr>
            </w:pPr>
            <w:r>
              <w:rPr>
                <w:rFonts w:ascii="Arial" w:hAnsi="Arial"/>
                <w:sz w:val="18"/>
              </w:rPr>
              <w:t>multiplicity: 0..*</w:t>
            </w:r>
          </w:p>
          <w:p w14:paraId="6FD445BF" w14:textId="587469AF" w:rsidR="002E5094" w:rsidRDefault="002E5094">
            <w:pPr>
              <w:keepLines/>
              <w:spacing w:after="0"/>
              <w:rPr>
                <w:rFonts w:ascii="Arial" w:hAnsi="Arial"/>
                <w:sz w:val="18"/>
              </w:rPr>
            </w:pPr>
            <w:del w:id="70" w:author="Mark Scott" w:date="2024-04-07T07:15:00Z">
              <w:r w:rsidDel="00651F01">
                <w:rPr>
                  <w:rFonts w:ascii="Arial" w:hAnsi="Arial"/>
                  <w:sz w:val="18"/>
                </w:rPr>
                <w:delText>isOredred</w:delText>
              </w:r>
            </w:del>
            <w:ins w:id="71" w:author="Mark Scott" w:date="2024-04-07T07:15:00Z">
              <w:r w:rsidR="00651F01">
                <w:rPr>
                  <w:rFonts w:ascii="Arial" w:hAnsi="Arial"/>
                  <w:sz w:val="18"/>
                </w:rPr>
                <w:t>isOrdered</w:t>
              </w:r>
            </w:ins>
            <w:r>
              <w:rPr>
                <w:rFonts w:ascii="Arial" w:hAnsi="Arial"/>
                <w:sz w:val="18"/>
              </w:rPr>
              <w:t>: False</w:t>
            </w:r>
          </w:p>
          <w:p w14:paraId="3D84A546" w14:textId="77777777" w:rsidR="002E5094" w:rsidRDefault="002E5094">
            <w:pPr>
              <w:keepLines/>
              <w:spacing w:after="0"/>
              <w:rPr>
                <w:rFonts w:ascii="Arial" w:hAnsi="Arial"/>
                <w:sz w:val="18"/>
              </w:rPr>
            </w:pPr>
            <w:r>
              <w:rPr>
                <w:rFonts w:ascii="Arial" w:hAnsi="Arial"/>
                <w:sz w:val="18"/>
              </w:rPr>
              <w:t>isUnique: True</w:t>
            </w:r>
          </w:p>
          <w:p w14:paraId="24C5560F" w14:textId="77777777" w:rsidR="002E5094" w:rsidRDefault="002E5094">
            <w:pPr>
              <w:keepLines/>
              <w:spacing w:after="0"/>
              <w:rPr>
                <w:rFonts w:ascii="Arial" w:hAnsi="Arial"/>
                <w:sz w:val="18"/>
              </w:rPr>
            </w:pPr>
            <w:r>
              <w:rPr>
                <w:rFonts w:ascii="Arial" w:hAnsi="Arial"/>
                <w:sz w:val="18"/>
              </w:rPr>
              <w:t>defaultValue: None</w:t>
            </w:r>
          </w:p>
          <w:p w14:paraId="418338F1" w14:textId="77777777" w:rsidR="002E5094" w:rsidRDefault="002E5094">
            <w:pPr>
              <w:pStyle w:val="TAL"/>
            </w:pPr>
            <w:r>
              <w:t>isNullable: False</w:t>
            </w:r>
          </w:p>
        </w:tc>
      </w:tr>
      <w:tr w:rsidR="002E5094" w14:paraId="2C3748F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63241" w14:textId="77777777" w:rsidR="002E5094" w:rsidRDefault="002E509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C32DDEC" w14:textId="77777777" w:rsidR="002E5094" w:rsidRDefault="002E5094">
            <w:pPr>
              <w:pStyle w:val="TAL"/>
            </w:pPr>
            <w:r>
              <w:t>This attribute contains list of SeppInfo attribute locally configured in the NRF or that the NRF received during NF registration. The key of the map is the nfInstanceId to which the map entry belongs to.</w:t>
            </w:r>
          </w:p>
          <w:p w14:paraId="76789FAA" w14:textId="77777777" w:rsidR="002E5094" w:rsidRDefault="002E5094">
            <w:pPr>
              <w:pStyle w:val="TAL"/>
            </w:pPr>
          </w:p>
          <w:p w14:paraId="0C92438F"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366FBB" w14:textId="77777777" w:rsidR="002E5094" w:rsidRDefault="002E5094">
            <w:pPr>
              <w:keepLines/>
              <w:spacing w:after="0"/>
              <w:rPr>
                <w:rFonts w:ascii="Arial" w:hAnsi="Arial"/>
                <w:sz w:val="18"/>
              </w:rPr>
            </w:pPr>
            <w:r>
              <w:rPr>
                <w:rFonts w:ascii="Arial" w:hAnsi="Arial"/>
                <w:sz w:val="18"/>
              </w:rPr>
              <w:t>type: AttributeValuePair</w:t>
            </w:r>
          </w:p>
          <w:p w14:paraId="5D694E45" w14:textId="77777777" w:rsidR="002E5094" w:rsidRDefault="002E5094">
            <w:pPr>
              <w:keepLines/>
              <w:spacing w:after="0"/>
              <w:rPr>
                <w:rFonts w:ascii="Arial" w:hAnsi="Arial"/>
                <w:sz w:val="18"/>
              </w:rPr>
            </w:pPr>
            <w:r>
              <w:rPr>
                <w:rFonts w:ascii="Arial" w:hAnsi="Arial"/>
                <w:sz w:val="18"/>
              </w:rPr>
              <w:t>multiplicity: 0..*</w:t>
            </w:r>
          </w:p>
          <w:p w14:paraId="2BEC9824" w14:textId="050756EA" w:rsidR="002E5094" w:rsidRDefault="002E5094">
            <w:pPr>
              <w:keepLines/>
              <w:spacing w:after="0"/>
              <w:rPr>
                <w:rFonts w:ascii="Arial" w:hAnsi="Arial"/>
                <w:sz w:val="18"/>
              </w:rPr>
            </w:pPr>
            <w:del w:id="72" w:author="Mark Scott" w:date="2024-04-07T07:15:00Z">
              <w:r w:rsidDel="00651F01">
                <w:rPr>
                  <w:rFonts w:ascii="Arial" w:hAnsi="Arial"/>
                  <w:sz w:val="18"/>
                </w:rPr>
                <w:delText>isOredred</w:delText>
              </w:r>
            </w:del>
            <w:ins w:id="73" w:author="Mark Scott" w:date="2024-04-07T07:15:00Z">
              <w:r w:rsidR="00651F01">
                <w:rPr>
                  <w:rFonts w:ascii="Arial" w:hAnsi="Arial"/>
                  <w:sz w:val="18"/>
                </w:rPr>
                <w:t>isOrdered</w:t>
              </w:r>
            </w:ins>
            <w:r>
              <w:rPr>
                <w:rFonts w:ascii="Arial" w:hAnsi="Arial"/>
                <w:sz w:val="18"/>
              </w:rPr>
              <w:t>: False</w:t>
            </w:r>
          </w:p>
          <w:p w14:paraId="2E956636" w14:textId="77777777" w:rsidR="002E5094" w:rsidRDefault="002E5094">
            <w:pPr>
              <w:keepLines/>
              <w:spacing w:after="0"/>
              <w:rPr>
                <w:rFonts w:ascii="Arial" w:hAnsi="Arial"/>
                <w:sz w:val="18"/>
              </w:rPr>
            </w:pPr>
            <w:r>
              <w:rPr>
                <w:rFonts w:ascii="Arial" w:hAnsi="Arial"/>
                <w:sz w:val="18"/>
              </w:rPr>
              <w:t>isUnique: True</w:t>
            </w:r>
          </w:p>
          <w:p w14:paraId="347EE3E2" w14:textId="77777777" w:rsidR="002E5094" w:rsidRDefault="002E5094">
            <w:pPr>
              <w:keepLines/>
              <w:spacing w:after="0"/>
              <w:rPr>
                <w:rFonts w:ascii="Arial" w:hAnsi="Arial"/>
                <w:sz w:val="18"/>
              </w:rPr>
            </w:pPr>
            <w:r>
              <w:rPr>
                <w:rFonts w:ascii="Arial" w:hAnsi="Arial"/>
                <w:sz w:val="18"/>
              </w:rPr>
              <w:t>defaultValue: None</w:t>
            </w:r>
          </w:p>
          <w:p w14:paraId="02F92CC6" w14:textId="77777777" w:rsidR="002E5094" w:rsidRDefault="002E5094">
            <w:pPr>
              <w:pStyle w:val="TAL"/>
            </w:pPr>
            <w:r>
              <w:t>isNullable: False</w:t>
            </w:r>
          </w:p>
        </w:tc>
      </w:tr>
      <w:tr w:rsidR="002E5094" w14:paraId="140128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F75645" w14:textId="77777777" w:rsidR="002E5094" w:rsidRDefault="002E5094">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EB56F6E" w14:textId="77777777" w:rsidR="002E5094" w:rsidRDefault="002E5094">
            <w:pPr>
              <w:pStyle w:val="TAL"/>
              <w:rPr>
                <w:rFonts w:cs="Arial"/>
                <w:szCs w:val="18"/>
              </w:rPr>
            </w:pPr>
            <w:r>
              <w:rPr>
                <w:rFonts w:cs="Arial"/>
                <w:szCs w:val="18"/>
              </w:rPr>
              <w:t>This attribute represents the List of Routing Indicators supported by the AAnf instance. If not provided, the AAnf can serve any Routing Indicator.</w:t>
            </w:r>
          </w:p>
          <w:p w14:paraId="0180AB0D" w14:textId="77777777" w:rsidR="002E5094" w:rsidRDefault="002E5094">
            <w:pPr>
              <w:pStyle w:val="TAL"/>
              <w:rPr>
                <w:rFonts w:cs="Arial"/>
                <w:szCs w:val="18"/>
              </w:rPr>
            </w:pPr>
            <w:r>
              <w:rPr>
                <w:rFonts w:cs="Arial"/>
                <w:szCs w:val="18"/>
              </w:rPr>
              <w:t>Pattern: '^[0-9]{1,4}$'</w:t>
            </w:r>
          </w:p>
          <w:p w14:paraId="402ECE44" w14:textId="77777777" w:rsidR="002E5094" w:rsidRDefault="002E5094">
            <w:pPr>
              <w:pStyle w:val="TAL"/>
              <w:rPr>
                <w:rFonts w:cs="Arial"/>
                <w:szCs w:val="18"/>
              </w:rPr>
            </w:pPr>
          </w:p>
          <w:p w14:paraId="5EABD78D"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792128" w14:textId="77777777" w:rsidR="002E5094" w:rsidRDefault="002E5094">
            <w:pPr>
              <w:pStyle w:val="TAL"/>
            </w:pPr>
            <w:r>
              <w:t>type: String</w:t>
            </w:r>
          </w:p>
          <w:p w14:paraId="1EF9A259" w14:textId="77777777" w:rsidR="002E5094" w:rsidRDefault="002E5094">
            <w:pPr>
              <w:pStyle w:val="TAL"/>
            </w:pPr>
            <w:r>
              <w:t>multiplicity: 0..*</w:t>
            </w:r>
          </w:p>
          <w:p w14:paraId="69D5E741" w14:textId="77777777" w:rsidR="002E5094" w:rsidRDefault="002E5094">
            <w:pPr>
              <w:pStyle w:val="TAL"/>
            </w:pPr>
            <w:r>
              <w:t>isOrdered: False</w:t>
            </w:r>
          </w:p>
          <w:p w14:paraId="4E15936C" w14:textId="77777777" w:rsidR="002E5094" w:rsidRDefault="002E5094">
            <w:pPr>
              <w:pStyle w:val="TAL"/>
            </w:pPr>
            <w:r>
              <w:t>isUnique: True</w:t>
            </w:r>
          </w:p>
          <w:p w14:paraId="2CC5807C" w14:textId="77777777" w:rsidR="002E5094" w:rsidRDefault="002E5094">
            <w:pPr>
              <w:pStyle w:val="TAL"/>
            </w:pPr>
            <w:r>
              <w:t>defaultValue: None</w:t>
            </w:r>
          </w:p>
          <w:p w14:paraId="2FDEDE41" w14:textId="77777777" w:rsidR="002E5094" w:rsidRDefault="002E5094">
            <w:pPr>
              <w:pStyle w:val="TAL"/>
            </w:pPr>
            <w:r>
              <w:t>isNullable: False</w:t>
            </w:r>
          </w:p>
        </w:tc>
      </w:tr>
      <w:tr w:rsidR="002E5094" w14:paraId="1805F6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8E061" w14:textId="77777777" w:rsidR="002E5094" w:rsidRDefault="002E509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D14B106" w14:textId="77777777" w:rsidR="002E5094" w:rsidRDefault="002E5094">
            <w:pPr>
              <w:pStyle w:val="TAL"/>
              <w:rPr>
                <w:rFonts w:cs="Arial"/>
                <w:szCs w:val="18"/>
              </w:rPr>
            </w:pPr>
            <w:r>
              <w:rPr>
                <w:rFonts w:cs="Arial"/>
                <w:szCs w:val="18"/>
              </w:rPr>
              <w:t>This attribute represents information of an AANF NF Instance</w:t>
            </w:r>
          </w:p>
          <w:p w14:paraId="3DD7E71B" w14:textId="77777777" w:rsidR="002E5094" w:rsidRDefault="002E5094">
            <w:pPr>
              <w:pStyle w:val="TAL"/>
              <w:rPr>
                <w:rFonts w:cs="Arial"/>
                <w:szCs w:val="18"/>
              </w:rPr>
            </w:pPr>
          </w:p>
          <w:p w14:paraId="1EC9CBEE"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A12A20" w14:textId="77777777" w:rsidR="002E5094" w:rsidRDefault="002E5094">
            <w:pPr>
              <w:pStyle w:val="TAL"/>
            </w:pPr>
            <w:r>
              <w:t xml:space="preserve">type: </w:t>
            </w:r>
            <w:r>
              <w:rPr>
                <w:rFonts w:ascii="Courier New" w:hAnsi="Courier New" w:cs="Courier New"/>
                <w:lang w:eastAsia="zh-CN"/>
              </w:rPr>
              <w:t>AanfInfo</w:t>
            </w:r>
          </w:p>
          <w:p w14:paraId="47D9DE1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C2A421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356FF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9158F9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B31FEBB" w14:textId="77777777" w:rsidR="002E5094" w:rsidRDefault="002E5094">
            <w:pPr>
              <w:pStyle w:val="TAL"/>
            </w:pPr>
            <w:r>
              <w:rPr>
                <w:rFonts w:cs="Arial"/>
                <w:szCs w:val="18"/>
              </w:rPr>
              <w:t>isNullable: False</w:t>
            </w:r>
          </w:p>
        </w:tc>
      </w:tr>
      <w:tr w:rsidR="002E5094" w14:paraId="1B0F52C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C7F8F" w14:textId="77777777" w:rsidR="002E5094" w:rsidRDefault="002E5094">
            <w:pPr>
              <w:pStyle w:val="TAL"/>
              <w:keepNext w:val="0"/>
              <w:rPr>
                <w:rFonts w:ascii="Courier New" w:hAnsi="Courier New" w:cs="Courier New"/>
                <w:szCs w:val="18"/>
              </w:rPr>
            </w:pPr>
            <w:r>
              <w:rPr>
                <w:rFonts w:ascii="Courier New" w:hAnsi="Courier New" w:cs="Courier New"/>
                <w:szCs w:val="18"/>
                <w:lang w:eastAsia="zh-CN"/>
              </w:rPr>
              <w:lastRenderedPageBreak/>
              <w:t>TsctsfInfo</w:t>
            </w:r>
          </w:p>
        </w:tc>
        <w:tc>
          <w:tcPr>
            <w:tcW w:w="4395" w:type="dxa"/>
            <w:tcBorders>
              <w:top w:val="single" w:sz="4" w:space="0" w:color="auto"/>
              <w:left w:val="single" w:sz="4" w:space="0" w:color="auto"/>
              <w:bottom w:val="single" w:sz="4" w:space="0" w:color="auto"/>
              <w:right w:val="single" w:sz="4" w:space="0" w:color="auto"/>
            </w:tcBorders>
          </w:tcPr>
          <w:p w14:paraId="211673C8" w14:textId="77777777" w:rsidR="002E5094" w:rsidRDefault="002E5094">
            <w:pPr>
              <w:pStyle w:val="TAL"/>
              <w:rPr>
                <w:rFonts w:cs="Arial"/>
                <w:szCs w:val="18"/>
              </w:rPr>
            </w:pPr>
            <w:r>
              <w:rPr>
                <w:rFonts w:cs="Arial"/>
                <w:szCs w:val="18"/>
              </w:rPr>
              <w:t>This attribute represents information of an TSCTSF NF Instance</w:t>
            </w:r>
          </w:p>
          <w:p w14:paraId="75648988" w14:textId="77777777" w:rsidR="002E5094" w:rsidRDefault="002E5094">
            <w:pPr>
              <w:pStyle w:val="TAL"/>
              <w:rPr>
                <w:rFonts w:cs="Arial"/>
                <w:szCs w:val="18"/>
              </w:rPr>
            </w:pPr>
          </w:p>
          <w:p w14:paraId="2CFD2A5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4EB9F5" w14:textId="77777777" w:rsidR="002E5094" w:rsidRDefault="002E5094">
            <w:pPr>
              <w:keepLines/>
              <w:spacing w:after="0"/>
              <w:rPr>
                <w:rFonts w:ascii="Arial" w:hAnsi="Arial" w:cs="Arial"/>
                <w:sz w:val="18"/>
                <w:szCs w:val="18"/>
              </w:rPr>
            </w:pPr>
            <w:r>
              <w:rPr>
                <w:rFonts w:ascii="Arial" w:hAnsi="Arial" w:cs="Arial"/>
                <w:sz w:val="18"/>
                <w:szCs w:val="18"/>
              </w:rPr>
              <w:t>type: TsctsfInfo</w:t>
            </w:r>
          </w:p>
          <w:p w14:paraId="724097C2"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330AF0A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5BFF8C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0B80BF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FB0C200" w14:textId="77777777" w:rsidR="002E5094" w:rsidRDefault="002E5094">
            <w:pPr>
              <w:pStyle w:val="TAL"/>
            </w:pPr>
            <w:r>
              <w:rPr>
                <w:rFonts w:cs="Arial"/>
                <w:szCs w:val="18"/>
              </w:rPr>
              <w:t>isNullable: False</w:t>
            </w:r>
          </w:p>
        </w:tc>
      </w:tr>
      <w:tr w:rsidR="002E5094" w14:paraId="46CED6F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7F297"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E525137" w14:textId="77777777" w:rsidR="002E5094" w:rsidRDefault="002E5094">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70273F6" w14:textId="77777777" w:rsidR="002E5094" w:rsidRDefault="002E5094">
            <w:pPr>
              <w:pStyle w:val="TAL"/>
              <w:rPr>
                <w:rFonts w:cs="Arial"/>
                <w:szCs w:val="18"/>
              </w:rPr>
            </w:pPr>
          </w:p>
          <w:p w14:paraId="14277B10" w14:textId="77777777" w:rsidR="002E5094" w:rsidRDefault="002E5094">
            <w:pPr>
              <w:pStyle w:val="TAL"/>
              <w:rPr>
                <w:rFonts w:cs="Arial"/>
                <w:szCs w:val="18"/>
              </w:rPr>
            </w:pPr>
          </w:p>
          <w:p w14:paraId="49A8CE5B"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16614" w14:textId="77777777" w:rsidR="002E5094" w:rsidRDefault="002E5094">
            <w:pPr>
              <w:pStyle w:val="TAL"/>
            </w:pPr>
            <w:r>
              <w:t>type: SnssaiTsctsfInfoItem</w:t>
            </w:r>
          </w:p>
          <w:p w14:paraId="0CB5F21F" w14:textId="77777777" w:rsidR="002E5094" w:rsidRDefault="002E5094">
            <w:pPr>
              <w:pStyle w:val="TAL"/>
            </w:pPr>
            <w:r>
              <w:t>multiplicity: 0..*</w:t>
            </w:r>
          </w:p>
          <w:p w14:paraId="3B16559F" w14:textId="77777777" w:rsidR="002E5094" w:rsidRDefault="002E5094">
            <w:pPr>
              <w:pStyle w:val="TAL"/>
            </w:pPr>
            <w:r>
              <w:t>isOrdered: False</w:t>
            </w:r>
          </w:p>
          <w:p w14:paraId="62DF7DBD" w14:textId="77777777" w:rsidR="002E5094" w:rsidRDefault="002E5094">
            <w:pPr>
              <w:pStyle w:val="TAL"/>
            </w:pPr>
            <w:r>
              <w:t>isUnique: True</w:t>
            </w:r>
          </w:p>
          <w:p w14:paraId="32E7B8B7" w14:textId="77777777" w:rsidR="002E5094" w:rsidRDefault="002E5094">
            <w:pPr>
              <w:pStyle w:val="TAL"/>
            </w:pPr>
            <w:r>
              <w:t>defaultValue: None</w:t>
            </w:r>
          </w:p>
          <w:p w14:paraId="7EA62463" w14:textId="77777777" w:rsidR="002E5094" w:rsidRDefault="002E5094">
            <w:pPr>
              <w:pStyle w:val="TAL"/>
            </w:pPr>
            <w:r>
              <w:t>isNullable: False</w:t>
            </w:r>
          </w:p>
        </w:tc>
      </w:tr>
      <w:tr w:rsidR="002E5094" w14:paraId="08AD392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A667B"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7DA237E" w14:textId="77777777" w:rsidR="002E5094" w:rsidRDefault="002E5094">
            <w:pPr>
              <w:pStyle w:val="TAL"/>
              <w:rPr>
                <w:rFonts w:cs="Arial"/>
                <w:szCs w:val="18"/>
              </w:rPr>
            </w:pPr>
            <w:r>
              <w:rPr>
                <w:rFonts w:cs="Arial"/>
                <w:szCs w:val="18"/>
              </w:rPr>
              <w:t>This attribute represents the ranges of External Group Identifiers that can be served by the TSCTSF.</w:t>
            </w:r>
          </w:p>
          <w:p w14:paraId="06909C6D" w14:textId="77777777" w:rsidR="002E5094" w:rsidRDefault="002E5094">
            <w:pPr>
              <w:pStyle w:val="TAL"/>
              <w:rPr>
                <w:rFonts w:cs="Arial"/>
                <w:szCs w:val="18"/>
              </w:rPr>
            </w:pPr>
          </w:p>
          <w:p w14:paraId="74CDBA9D" w14:textId="77777777" w:rsidR="002E5094" w:rsidRDefault="002E509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7D2202" w14:textId="77777777" w:rsidR="002E5094" w:rsidRDefault="002E5094">
            <w:pPr>
              <w:pStyle w:val="TAL"/>
            </w:pPr>
          </w:p>
          <w:p w14:paraId="428E5BB3"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60CBF9" w14:textId="77777777" w:rsidR="002E5094" w:rsidRDefault="002E5094">
            <w:pPr>
              <w:pStyle w:val="TAL"/>
            </w:pPr>
            <w:r>
              <w:t>type: IdentityRange</w:t>
            </w:r>
          </w:p>
          <w:p w14:paraId="1E7E0985" w14:textId="77777777" w:rsidR="002E5094" w:rsidRDefault="002E5094">
            <w:pPr>
              <w:pStyle w:val="TAL"/>
            </w:pPr>
            <w:r>
              <w:t>multiplicity: 0..*</w:t>
            </w:r>
          </w:p>
          <w:p w14:paraId="643FE2AB" w14:textId="77777777" w:rsidR="002E5094" w:rsidRDefault="002E5094">
            <w:pPr>
              <w:pStyle w:val="TAL"/>
            </w:pPr>
            <w:r>
              <w:t>isOrdered: False</w:t>
            </w:r>
          </w:p>
          <w:p w14:paraId="01E7B289" w14:textId="77777777" w:rsidR="002E5094" w:rsidRDefault="002E5094">
            <w:pPr>
              <w:pStyle w:val="TAL"/>
            </w:pPr>
            <w:r>
              <w:t>isUnique: True</w:t>
            </w:r>
          </w:p>
          <w:p w14:paraId="30B8E146" w14:textId="77777777" w:rsidR="002E5094" w:rsidRDefault="002E5094">
            <w:pPr>
              <w:pStyle w:val="TAL"/>
            </w:pPr>
            <w:r>
              <w:t>defaultValue: None</w:t>
            </w:r>
          </w:p>
          <w:p w14:paraId="3FA71A6A" w14:textId="77777777" w:rsidR="002E5094" w:rsidRDefault="002E5094">
            <w:pPr>
              <w:pStyle w:val="TAL"/>
            </w:pPr>
            <w:r>
              <w:t>isNullable: False</w:t>
            </w:r>
          </w:p>
        </w:tc>
      </w:tr>
      <w:tr w:rsidR="002E5094" w14:paraId="71C1D7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5CB61"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A083602" w14:textId="77777777" w:rsidR="002E5094" w:rsidRDefault="002E5094">
            <w:pPr>
              <w:pStyle w:val="TAL"/>
              <w:rPr>
                <w:rFonts w:cs="Arial"/>
                <w:szCs w:val="18"/>
              </w:rPr>
            </w:pPr>
            <w:r>
              <w:rPr>
                <w:rFonts w:cs="Arial"/>
                <w:szCs w:val="18"/>
              </w:rPr>
              <w:t>This attribute represents the ranges of SUPIs that can be served by the TSCTSF instance.</w:t>
            </w:r>
          </w:p>
          <w:p w14:paraId="080CC89E" w14:textId="77777777" w:rsidR="002E5094" w:rsidRDefault="002E5094">
            <w:pPr>
              <w:pStyle w:val="TAL"/>
              <w:rPr>
                <w:rFonts w:cs="Arial"/>
                <w:szCs w:val="18"/>
              </w:rPr>
            </w:pPr>
          </w:p>
          <w:p w14:paraId="6D78F95D" w14:textId="77777777" w:rsidR="002E5094" w:rsidRDefault="002E5094">
            <w:pPr>
              <w:pStyle w:val="TAL"/>
              <w:rPr>
                <w:rFonts w:cs="Arial"/>
                <w:szCs w:val="18"/>
              </w:rPr>
            </w:pPr>
          </w:p>
          <w:p w14:paraId="550345D1"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9A4574" w14:textId="77777777" w:rsidR="002E5094" w:rsidRDefault="002E5094">
            <w:pPr>
              <w:pStyle w:val="TAL"/>
            </w:pPr>
            <w:r>
              <w:t>type: SupiRange</w:t>
            </w:r>
          </w:p>
          <w:p w14:paraId="2E676DE0" w14:textId="77777777" w:rsidR="002E5094" w:rsidRDefault="002E5094">
            <w:pPr>
              <w:pStyle w:val="TAL"/>
            </w:pPr>
            <w:r>
              <w:t>multiplicity: 0..*</w:t>
            </w:r>
          </w:p>
          <w:p w14:paraId="50EEF23B" w14:textId="77777777" w:rsidR="002E5094" w:rsidRDefault="002E5094">
            <w:pPr>
              <w:pStyle w:val="TAL"/>
            </w:pPr>
            <w:r>
              <w:t>isOrdered: False</w:t>
            </w:r>
          </w:p>
          <w:p w14:paraId="79CFA2B0" w14:textId="77777777" w:rsidR="002E5094" w:rsidRDefault="002E5094">
            <w:pPr>
              <w:pStyle w:val="TAL"/>
            </w:pPr>
            <w:r>
              <w:t>isUnique: True</w:t>
            </w:r>
          </w:p>
          <w:p w14:paraId="2DA1314D" w14:textId="77777777" w:rsidR="002E5094" w:rsidRDefault="002E5094">
            <w:pPr>
              <w:pStyle w:val="TAL"/>
            </w:pPr>
            <w:r>
              <w:t>defaultValue: None</w:t>
            </w:r>
          </w:p>
          <w:p w14:paraId="1BED1816" w14:textId="77777777" w:rsidR="002E5094" w:rsidRDefault="002E5094">
            <w:pPr>
              <w:pStyle w:val="TAL"/>
            </w:pPr>
            <w:r>
              <w:t>isNullable: False</w:t>
            </w:r>
          </w:p>
        </w:tc>
      </w:tr>
      <w:tr w:rsidR="002E5094" w14:paraId="636EC8B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4F045"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024CD3" w14:textId="77777777" w:rsidR="002E5094" w:rsidRDefault="002E5094">
            <w:pPr>
              <w:pStyle w:val="TAL"/>
              <w:rPr>
                <w:rFonts w:cs="Arial"/>
                <w:szCs w:val="18"/>
              </w:rPr>
            </w:pPr>
            <w:r>
              <w:rPr>
                <w:rFonts w:cs="Arial"/>
                <w:szCs w:val="18"/>
              </w:rPr>
              <w:t>This attribute represents the ranges of GPSIs that can be served by the TSCTSF instance.</w:t>
            </w:r>
          </w:p>
          <w:p w14:paraId="524A189D" w14:textId="77777777" w:rsidR="002E5094" w:rsidRDefault="002E5094">
            <w:pPr>
              <w:pStyle w:val="TAL"/>
              <w:rPr>
                <w:rFonts w:cs="Arial"/>
                <w:szCs w:val="18"/>
              </w:rPr>
            </w:pPr>
          </w:p>
          <w:p w14:paraId="7F9F107B" w14:textId="77777777" w:rsidR="002E5094" w:rsidRDefault="002E5094">
            <w:pPr>
              <w:pStyle w:val="TAL"/>
              <w:rPr>
                <w:rFonts w:cs="Arial"/>
                <w:szCs w:val="18"/>
              </w:rPr>
            </w:pPr>
          </w:p>
          <w:p w14:paraId="14482989" w14:textId="77777777" w:rsidR="002E5094" w:rsidRDefault="002E5094">
            <w:pPr>
              <w:pStyle w:val="TAL"/>
              <w:rPr>
                <w:rFonts w:cs="Arial"/>
                <w:szCs w:val="18"/>
              </w:rPr>
            </w:pPr>
          </w:p>
          <w:p w14:paraId="2F6E2125"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FA6102" w14:textId="77777777" w:rsidR="002E5094" w:rsidRDefault="002E5094">
            <w:pPr>
              <w:pStyle w:val="TAL"/>
            </w:pPr>
            <w:r>
              <w:t>type: IdentityRange</w:t>
            </w:r>
          </w:p>
          <w:p w14:paraId="56685807" w14:textId="77777777" w:rsidR="002E5094" w:rsidRDefault="002E5094">
            <w:pPr>
              <w:pStyle w:val="TAL"/>
            </w:pPr>
            <w:r>
              <w:t>multiplicity: 0..*</w:t>
            </w:r>
          </w:p>
          <w:p w14:paraId="7C05D743" w14:textId="77777777" w:rsidR="002E5094" w:rsidRDefault="002E5094">
            <w:pPr>
              <w:pStyle w:val="TAL"/>
            </w:pPr>
            <w:r>
              <w:t>isOrdered: False</w:t>
            </w:r>
          </w:p>
          <w:p w14:paraId="07201390" w14:textId="77777777" w:rsidR="002E5094" w:rsidRDefault="002E5094">
            <w:pPr>
              <w:pStyle w:val="TAL"/>
            </w:pPr>
            <w:r>
              <w:t>isUnique: True</w:t>
            </w:r>
          </w:p>
          <w:p w14:paraId="749B3647" w14:textId="77777777" w:rsidR="002E5094" w:rsidRDefault="002E5094">
            <w:pPr>
              <w:pStyle w:val="TAL"/>
            </w:pPr>
            <w:r>
              <w:t>defaultValue: None</w:t>
            </w:r>
          </w:p>
          <w:p w14:paraId="017E4020" w14:textId="77777777" w:rsidR="002E5094" w:rsidRDefault="002E5094">
            <w:pPr>
              <w:pStyle w:val="TAL"/>
            </w:pPr>
            <w:r>
              <w:t>isNullable: False</w:t>
            </w:r>
          </w:p>
        </w:tc>
      </w:tr>
      <w:tr w:rsidR="002E5094" w14:paraId="1A5C0B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160991" w14:textId="77777777" w:rsidR="002E5094" w:rsidRDefault="002E509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79C7C1" w14:textId="77777777" w:rsidR="002E5094" w:rsidRDefault="002E5094">
            <w:pPr>
              <w:pStyle w:val="TAL"/>
              <w:rPr>
                <w:rFonts w:cs="Arial"/>
                <w:szCs w:val="18"/>
              </w:rPr>
            </w:pPr>
            <w:r>
              <w:rPr>
                <w:rFonts w:cs="Arial"/>
                <w:szCs w:val="18"/>
              </w:rPr>
              <w:t>This attribute represents the ranges of Internal Group Identifiers that can be served by the TSCTSF instance.</w:t>
            </w:r>
          </w:p>
          <w:p w14:paraId="2EF12D47" w14:textId="77777777" w:rsidR="002E5094" w:rsidRDefault="002E5094">
            <w:pPr>
              <w:pStyle w:val="TAL"/>
              <w:rPr>
                <w:rFonts w:cs="Arial"/>
                <w:szCs w:val="18"/>
              </w:rPr>
            </w:pPr>
          </w:p>
          <w:p w14:paraId="7562C16D" w14:textId="77777777" w:rsidR="002E5094" w:rsidRDefault="002E509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8A35B1F" w14:textId="77777777" w:rsidR="002E5094" w:rsidRDefault="002E5094">
            <w:pPr>
              <w:pStyle w:val="TAL"/>
            </w:pPr>
          </w:p>
          <w:p w14:paraId="5DEB9D16"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F63341" w14:textId="77777777" w:rsidR="002E5094" w:rsidRDefault="002E5094">
            <w:pPr>
              <w:pStyle w:val="TAL"/>
            </w:pPr>
            <w:r>
              <w:t>type: InternalGroupIdRange</w:t>
            </w:r>
          </w:p>
          <w:p w14:paraId="2A190B6C" w14:textId="77777777" w:rsidR="002E5094" w:rsidRDefault="002E5094">
            <w:pPr>
              <w:pStyle w:val="TAL"/>
            </w:pPr>
            <w:r>
              <w:t>multiplicity: 0..*</w:t>
            </w:r>
          </w:p>
          <w:p w14:paraId="1DD7FAAA" w14:textId="77777777" w:rsidR="002E5094" w:rsidRDefault="002E5094">
            <w:pPr>
              <w:pStyle w:val="TAL"/>
            </w:pPr>
            <w:r>
              <w:t>isOrdered: False</w:t>
            </w:r>
          </w:p>
          <w:p w14:paraId="01B809BA" w14:textId="77777777" w:rsidR="002E5094" w:rsidRDefault="002E5094">
            <w:pPr>
              <w:pStyle w:val="TAL"/>
            </w:pPr>
            <w:r>
              <w:t>isUnique: True</w:t>
            </w:r>
          </w:p>
          <w:p w14:paraId="0C59E05E" w14:textId="77777777" w:rsidR="002E5094" w:rsidRDefault="002E5094">
            <w:pPr>
              <w:pStyle w:val="TAL"/>
            </w:pPr>
            <w:r>
              <w:t>defaultValue: None</w:t>
            </w:r>
          </w:p>
          <w:p w14:paraId="6F0127AD" w14:textId="77777777" w:rsidR="002E5094" w:rsidRDefault="002E5094">
            <w:pPr>
              <w:pStyle w:val="TAL"/>
            </w:pPr>
            <w:r>
              <w:t>isNullable: False</w:t>
            </w:r>
          </w:p>
        </w:tc>
      </w:tr>
      <w:tr w:rsidR="002E5094" w14:paraId="1826715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4B6B3"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381E193" w14:textId="77777777" w:rsidR="002E5094" w:rsidRDefault="002E5094">
            <w:pPr>
              <w:pStyle w:val="TAL"/>
              <w:rPr>
                <w:rFonts w:cs="Arial"/>
                <w:szCs w:val="18"/>
              </w:rPr>
            </w:pPr>
            <w:r>
              <w:rPr>
                <w:rFonts w:cs="Arial"/>
                <w:szCs w:val="18"/>
              </w:rPr>
              <w:t xml:space="preserve">This attribute shall be present if the GMLC is dedicated to serve the listed external client type(s), e.g. emergency client. </w:t>
            </w:r>
          </w:p>
          <w:p w14:paraId="78B77122" w14:textId="77777777" w:rsidR="002E5094" w:rsidRDefault="002E5094">
            <w:pPr>
              <w:pStyle w:val="TAL"/>
              <w:rPr>
                <w:rFonts w:cs="Arial"/>
                <w:szCs w:val="18"/>
              </w:rPr>
            </w:pPr>
          </w:p>
          <w:p w14:paraId="307C100D" w14:textId="77777777" w:rsidR="002E5094" w:rsidRDefault="002E5094">
            <w:pPr>
              <w:pStyle w:val="TAL"/>
              <w:rPr>
                <w:rFonts w:cs="Arial"/>
                <w:szCs w:val="18"/>
              </w:rPr>
            </w:pPr>
            <w:r>
              <w:rPr>
                <w:rFonts w:cs="Arial"/>
                <w:szCs w:val="18"/>
              </w:rPr>
              <w:t>Absence of this attribute means the GMLC is not dedicated to serve specific client types.</w:t>
            </w:r>
          </w:p>
          <w:p w14:paraId="22808F60" w14:textId="77777777" w:rsidR="002E5094" w:rsidRDefault="002E5094">
            <w:pPr>
              <w:pStyle w:val="TAL"/>
              <w:rPr>
                <w:rFonts w:cs="Arial"/>
                <w:szCs w:val="18"/>
              </w:rPr>
            </w:pPr>
          </w:p>
          <w:p w14:paraId="390928BF" w14:textId="77777777" w:rsidR="002E5094" w:rsidRDefault="002E5094">
            <w:pPr>
              <w:pStyle w:val="TAL"/>
              <w:rPr>
                <w:rFonts w:cs="Arial"/>
                <w:szCs w:val="18"/>
              </w:rPr>
            </w:pPr>
            <w:r>
              <w:t>See clause 6.1.6.3.3 TS 29.572 [86].</w:t>
            </w:r>
          </w:p>
          <w:p w14:paraId="2F6CFD2E" w14:textId="77777777" w:rsidR="002E5094" w:rsidRDefault="002E5094">
            <w:pPr>
              <w:pStyle w:val="TAL"/>
            </w:pPr>
          </w:p>
          <w:p w14:paraId="0339A6BB" w14:textId="77777777" w:rsidR="002E5094" w:rsidRDefault="002E5094">
            <w:pPr>
              <w:pStyle w:val="TAL"/>
            </w:pPr>
            <w:r>
              <w:t xml:space="preserve">allowedValues: </w:t>
            </w:r>
          </w:p>
          <w:p w14:paraId="55BDFF51" w14:textId="77777777" w:rsidR="002E5094" w:rsidRDefault="002E5094">
            <w:pPr>
              <w:pStyle w:val="TAL"/>
            </w:pPr>
            <w:r>
              <w:t>"EMERGENCY_SERVICES": External client for emergency services</w:t>
            </w:r>
          </w:p>
          <w:p w14:paraId="74F8A6C8" w14:textId="77777777" w:rsidR="002E5094" w:rsidRDefault="002E5094">
            <w:pPr>
              <w:pStyle w:val="TAL"/>
            </w:pPr>
            <w:r>
              <w:t>"VALUE_ADDED_SERVICES": External client for value added services</w:t>
            </w:r>
          </w:p>
          <w:p w14:paraId="02234E21" w14:textId="77777777" w:rsidR="002E5094" w:rsidRDefault="002E5094">
            <w:pPr>
              <w:pStyle w:val="TAL"/>
            </w:pPr>
            <w:r>
              <w:t>"PLMN_OPERATOR_SERVICES": External client for PLMN operator services</w:t>
            </w:r>
          </w:p>
          <w:p w14:paraId="1F790B0D" w14:textId="77777777" w:rsidR="002E5094" w:rsidRDefault="002E5094">
            <w:pPr>
              <w:pStyle w:val="TAL"/>
            </w:pPr>
            <w:r>
              <w:t>"LAWFUL_INTERCEPT_SERVICES": External client for Lawful Intercept services</w:t>
            </w:r>
          </w:p>
          <w:p w14:paraId="01A9BB02" w14:textId="77777777" w:rsidR="002E5094" w:rsidRDefault="002E5094">
            <w:pPr>
              <w:pStyle w:val="TAL"/>
            </w:pPr>
            <w:r>
              <w:t>"PLMN_OPERATOR_BROADCAST_SERVICES": External client for PLMN Operator Broadcast services</w:t>
            </w:r>
          </w:p>
          <w:p w14:paraId="6777F891" w14:textId="77777777" w:rsidR="002E5094" w:rsidRDefault="002E5094">
            <w:pPr>
              <w:pStyle w:val="TAL"/>
            </w:pPr>
            <w:r>
              <w:t>"PLMN_OPERATOR_OM": External client for PLMN Operator O&amp;M</w:t>
            </w:r>
          </w:p>
          <w:p w14:paraId="0087BF67" w14:textId="77777777" w:rsidR="002E5094" w:rsidRDefault="002E5094">
            <w:pPr>
              <w:pStyle w:val="TAL"/>
            </w:pPr>
            <w:r>
              <w:t>"PLMN_OPERATOR_ANONYMOUS_STATISTICS": External client for PLMN Operator anonymous statistics</w:t>
            </w:r>
          </w:p>
          <w:p w14:paraId="72C6807F" w14:textId="77777777" w:rsidR="002E5094" w:rsidRDefault="002E509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443C7D2D" w14:textId="77777777" w:rsidR="002E5094" w:rsidRDefault="002E5094">
            <w:pPr>
              <w:pStyle w:val="TAL"/>
            </w:pPr>
            <w:r>
              <w:t xml:space="preserve">type: </w:t>
            </w:r>
            <w:r>
              <w:rPr>
                <w:rFonts w:cs="Arial"/>
                <w:snapToGrid w:val="0"/>
                <w:szCs w:val="18"/>
              </w:rPr>
              <w:t>&lt;&lt;enumeration&gt;&gt;</w:t>
            </w:r>
          </w:p>
          <w:p w14:paraId="5F9B0216" w14:textId="77777777" w:rsidR="002E5094" w:rsidRDefault="002E5094">
            <w:pPr>
              <w:pStyle w:val="TAL"/>
            </w:pPr>
            <w:r>
              <w:t>multiplicity: 0..N</w:t>
            </w:r>
          </w:p>
          <w:p w14:paraId="58ABDE8E" w14:textId="77777777" w:rsidR="002E5094" w:rsidRDefault="002E5094">
            <w:pPr>
              <w:pStyle w:val="TAL"/>
            </w:pPr>
            <w:r>
              <w:t>isOrdered: False</w:t>
            </w:r>
          </w:p>
          <w:p w14:paraId="5485E240" w14:textId="77777777" w:rsidR="002E5094" w:rsidRDefault="002E5094">
            <w:pPr>
              <w:pStyle w:val="TAL"/>
            </w:pPr>
            <w:r>
              <w:t>isUnique: True</w:t>
            </w:r>
          </w:p>
          <w:p w14:paraId="2F4583F9" w14:textId="77777777" w:rsidR="002E5094" w:rsidRDefault="002E5094">
            <w:pPr>
              <w:pStyle w:val="TAL"/>
            </w:pPr>
            <w:r>
              <w:t>defaultValue: None</w:t>
            </w:r>
          </w:p>
          <w:p w14:paraId="18E4AF51" w14:textId="77777777" w:rsidR="002E5094" w:rsidRDefault="002E5094">
            <w:pPr>
              <w:pStyle w:val="TAL"/>
            </w:pPr>
            <w:r>
              <w:t>isNullable: False</w:t>
            </w:r>
          </w:p>
        </w:tc>
      </w:tr>
      <w:tr w:rsidR="002E5094" w14:paraId="65D697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627CA" w14:textId="77777777" w:rsidR="002E5094" w:rsidRDefault="002E509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3C1316B" w14:textId="77777777" w:rsidR="002E5094" w:rsidRDefault="002E5094">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3591C930" w14:textId="77777777" w:rsidR="002E5094" w:rsidRDefault="002E5094">
            <w:pPr>
              <w:pStyle w:val="TAL"/>
              <w:rPr>
                <w:rFonts w:cs="Arial"/>
                <w:szCs w:val="18"/>
                <w:lang w:val="en-US" w:eastAsia="zh-CN"/>
              </w:rPr>
            </w:pPr>
          </w:p>
          <w:p w14:paraId="34DFFED2" w14:textId="77777777" w:rsidR="002E5094" w:rsidRDefault="002E5094">
            <w:pPr>
              <w:pStyle w:val="TAL"/>
              <w:rPr>
                <w:rFonts w:cs="Arial"/>
                <w:szCs w:val="18"/>
              </w:rPr>
            </w:pPr>
            <w:r>
              <w:rPr>
                <w:rFonts w:cs="Arial"/>
                <w:szCs w:val="18"/>
                <w:lang w:val="en-US" w:eastAsia="zh-CN"/>
              </w:rPr>
              <w:t>Pattern for string: "^[0-9]{5,15}$"</w:t>
            </w:r>
          </w:p>
          <w:p w14:paraId="103F839A" w14:textId="77777777" w:rsidR="002E5094" w:rsidRDefault="002E5094">
            <w:pPr>
              <w:pStyle w:val="TAL"/>
              <w:rPr>
                <w:rFonts w:cs="Arial"/>
                <w:szCs w:val="18"/>
              </w:rPr>
            </w:pPr>
          </w:p>
          <w:p w14:paraId="6FA85F18"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5505BE" w14:textId="77777777" w:rsidR="002E5094" w:rsidRDefault="002E5094">
            <w:pPr>
              <w:pStyle w:val="TAL"/>
            </w:pPr>
            <w:r>
              <w:t>type: String</w:t>
            </w:r>
          </w:p>
          <w:p w14:paraId="3DCA24C3" w14:textId="77777777" w:rsidR="002E5094" w:rsidRDefault="002E5094">
            <w:pPr>
              <w:pStyle w:val="TAL"/>
            </w:pPr>
            <w:r>
              <w:t>multiplicity: 0..N</w:t>
            </w:r>
          </w:p>
          <w:p w14:paraId="0EF12569" w14:textId="77777777" w:rsidR="002E5094" w:rsidRDefault="002E5094">
            <w:pPr>
              <w:pStyle w:val="TAL"/>
            </w:pPr>
            <w:r>
              <w:t>isOrdered: False</w:t>
            </w:r>
          </w:p>
          <w:p w14:paraId="5434D515" w14:textId="77777777" w:rsidR="002E5094" w:rsidRDefault="002E5094">
            <w:pPr>
              <w:pStyle w:val="TAL"/>
            </w:pPr>
            <w:r>
              <w:t>isUnique: True</w:t>
            </w:r>
          </w:p>
          <w:p w14:paraId="09DF595A" w14:textId="77777777" w:rsidR="002E5094" w:rsidRDefault="002E5094">
            <w:pPr>
              <w:pStyle w:val="TAL"/>
            </w:pPr>
            <w:r>
              <w:t>defaultValue: None</w:t>
            </w:r>
          </w:p>
          <w:p w14:paraId="5873998D" w14:textId="77777777" w:rsidR="002E5094" w:rsidRDefault="002E5094">
            <w:pPr>
              <w:pStyle w:val="TAL"/>
            </w:pPr>
            <w:r>
              <w:t>isNullable: False</w:t>
            </w:r>
          </w:p>
        </w:tc>
      </w:tr>
      <w:tr w:rsidR="002E5094" w14:paraId="2FFFE80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E1AAE" w14:textId="77777777" w:rsidR="002E5094" w:rsidRDefault="002E509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4D26C9D" w14:textId="77777777" w:rsidR="002E5094" w:rsidRDefault="002E5094">
            <w:pPr>
              <w:pStyle w:val="TAL"/>
              <w:rPr>
                <w:rFonts w:cs="Arial"/>
                <w:szCs w:val="18"/>
              </w:rPr>
            </w:pPr>
            <w:r>
              <w:rPr>
                <w:rFonts w:cs="Arial"/>
                <w:szCs w:val="18"/>
              </w:rPr>
              <w:t>This attribute represents information of an GMLC NF Instance.</w:t>
            </w:r>
          </w:p>
          <w:p w14:paraId="379D8FFD" w14:textId="77777777" w:rsidR="002E5094" w:rsidRDefault="002E5094">
            <w:pPr>
              <w:pStyle w:val="TAL"/>
              <w:rPr>
                <w:rFonts w:cs="Arial"/>
                <w:szCs w:val="18"/>
              </w:rPr>
            </w:pPr>
          </w:p>
          <w:p w14:paraId="32A9A54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36F38E"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242A691A"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A0ECE1C"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505BC7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81C3F8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EBEFD14" w14:textId="77777777" w:rsidR="002E5094" w:rsidRDefault="002E5094">
            <w:pPr>
              <w:pStyle w:val="TAL"/>
            </w:pPr>
            <w:r>
              <w:rPr>
                <w:rFonts w:cs="Arial"/>
                <w:szCs w:val="18"/>
              </w:rPr>
              <w:t>isNullable: False</w:t>
            </w:r>
          </w:p>
        </w:tc>
      </w:tr>
      <w:tr w:rsidR="002E5094" w14:paraId="6078325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4D61F" w14:textId="77777777" w:rsidR="002E5094" w:rsidRDefault="002E5094">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28470F9F" w14:textId="77777777" w:rsidR="002E5094" w:rsidRDefault="002E509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492F0E9E" w14:textId="77777777" w:rsidR="002E5094" w:rsidRDefault="002E5094">
            <w:pPr>
              <w:keepLines/>
              <w:spacing w:after="0"/>
              <w:rPr>
                <w:rFonts w:ascii="Arial" w:hAnsi="Arial" w:cs="Arial"/>
                <w:sz w:val="18"/>
                <w:szCs w:val="18"/>
              </w:rPr>
            </w:pPr>
            <w:r>
              <w:rPr>
                <w:rFonts w:ascii="Arial" w:hAnsi="Arial" w:cs="Arial"/>
                <w:sz w:val="18"/>
                <w:szCs w:val="18"/>
              </w:rPr>
              <w:t>type: NTNPLMNRestrictionsInfo</w:t>
            </w:r>
          </w:p>
          <w:p w14:paraId="2D50A4A8"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9C9920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14F3FDF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F61F9D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CBB8208" w14:textId="77777777" w:rsidR="002E5094" w:rsidRDefault="002E5094">
            <w:pPr>
              <w:pStyle w:val="TAL"/>
            </w:pPr>
            <w:r>
              <w:rPr>
                <w:rFonts w:cs="Arial"/>
                <w:szCs w:val="18"/>
              </w:rPr>
              <w:t>isNullable: False</w:t>
            </w:r>
          </w:p>
        </w:tc>
      </w:tr>
      <w:tr w:rsidR="002E5094" w14:paraId="34DAC6C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1023B"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392F9994" w14:textId="77777777" w:rsidR="002E5094" w:rsidRDefault="002E509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72239E40" w14:textId="77777777" w:rsidR="002E5094" w:rsidRDefault="002E5094">
            <w:pPr>
              <w:keepLines/>
              <w:spacing w:after="0"/>
              <w:rPr>
                <w:rFonts w:ascii="Arial" w:hAnsi="Arial" w:cs="Arial"/>
                <w:sz w:val="18"/>
                <w:szCs w:val="18"/>
              </w:rPr>
            </w:pPr>
            <w:r>
              <w:rPr>
                <w:rFonts w:ascii="Arial" w:hAnsi="Arial" w:cs="Arial"/>
                <w:sz w:val="18"/>
                <w:szCs w:val="18"/>
              </w:rPr>
              <w:t>type: BlockedLocationInfo</w:t>
            </w:r>
          </w:p>
          <w:p w14:paraId="5B7AF522"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71B0B2C"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3884718"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E1C085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798472" w14:textId="77777777" w:rsidR="002E5094" w:rsidRDefault="002E5094">
            <w:pPr>
              <w:pStyle w:val="TAL"/>
            </w:pPr>
            <w:r>
              <w:rPr>
                <w:rFonts w:cs="Arial"/>
                <w:szCs w:val="18"/>
              </w:rPr>
              <w:t>isNullable: False</w:t>
            </w:r>
          </w:p>
        </w:tc>
      </w:tr>
      <w:tr w:rsidR="002E5094" w14:paraId="67355EC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8B76E"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1171C976" w14:textId="77777777" w:rsidR="002E5094" w:rsidRDefault="002E509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554A66D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2574D8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A46C3B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7CFCEE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A4131F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2266D22" w14:textId="77777777" w:rsidR="002E5094" w:rsidRDefault="002E5094">
            <w:pPr>
              <w:pStyle w:val="TAL"/>
            </w:pPr>
            <w:r>
              <w:rPr>
                <w:rFonts w:cs="Arial"/>
                <w:szCs w:val="18"/>
              </w:rPr>
              <w:t>isNullable: False</w:t>
            </w:r>
          </w:p>
        </w:tc>
      </w:tr>
      <w:tr w:rsidR="002E5094" w14:paraId="169ED4B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1152B"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hideMark/>
          </w:tcPr>
          <w:p w14:paraId="4415BA2F" w14:textId="77777777" w:rsidR="002E5094" w:rsidRDefault="002E509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0947352" w14:textId="77777777" w:rsidR="002E5094" w:rsidRDefault="002E5094">
            <w:pPr>
              <w:keepLines/>
              <w:spacing w:after="0"/>
              <w:rPr>
                <w:rFonts w:ascii="Arial" w:hAnsi="Arial" w:cs="Arial"/>
                <w:sz w:val="18"/>
                <w:szCs w:val="18"/>
              </w:rPr>
            </w:pPr>
            <w:r>
              <w:rPr>
                <w:rFonts w:ascii="Arial" w:hAnsi="Arial" w:cs="Arial"/>
                <w:sz w:val="18"/>
                <w:szCs w:val="18"/>
              </w:rPr>
              <w:t>type: TimeWindow</w:t>
            </w:r>
          </w:p>
          <w:p w14:paraId="2A18C6E4"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1392D1D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89547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979280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015821" w14:textId="77777777" w:rsidR="002E5094" w:rsidRDefault="002E5094">
            <w:pPr>
              <w:pStyle w:val="TAL"/>
            </w:pPr>
            <w:r>
              <w:rPr>
                <w:rFonts w:cs="Arial"/>
                <w:szCs w:val="18"/>
              </w:rPr>
              <w:t>isNullable: False</w:t>
            </w:r>
          </w:p>
        </w:tc>
      </w:tr>
      <w:tr w:rsidR="002E5094" w14:paraId="4E1C7C8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523096"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7A1EE3B9" w14:textId="77777777" w:rsidR="002E5094" w:rsidRDefault="002E509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E132C5E" w14:textId="77777777" w:rsidR="002E5094" w:rsidRDefault="002E5094">
            <w:pPr>
              <w:keepLines/>
              <w:spacing w:after="0"/>
              <w:rPr>
                <w:rFonts w:ascii="Arial" w:hAnsi="Arial" w:cs="Arial"/>
                <w:sz w:val="18"/>
                <w:szCs w:val="18"/>
              </w:rPr>
            </w:pPr>
            <w:r>
              <w:rPr>
                <w:rFonts w:ascii="Arial" w:hAnsi="Arial" w:cs="Arial"/>
                <w:sz w:val="18"/>
                <w:szCs w:val="18"/>
              </w:rPr>
              <w:t>type: DateTimeultiplicity: 0..1</w:t>
            </w:r>
          </w:p>
          <w:p w14:paraId="1099C4E1"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6229E16"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917B49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D77F5C7" w14:textId="77777777" w:rsidR="002E5094" w:rsidRDefault="002E5094">
            <w:pPr>
              <w:pStyle w:val="TAL"/>
            </w:pPr>
            <w:r>
              <w:rPr>
                <w:rFonts w:cs="Arial"/>
                <w:szCs w:val="18"/>
              </w:rPr>
              <w:t>isNullable: False</w:t>
            </w:r>
          </w:p>
        </w:tc>
      </w:tr>
      <w:tr w:rsidR="002E5094" w14:paraId="4E60E9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136F5"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1C062388" w14:textId="77777777" w:rsidR="002E5094" w:rsidRDefault="002E509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328DD9AC" w14:textId="77777777" w:rsidR="002E5094" w:rsidRDefault="002E5094">
            <w:pPr>
              <w:keepLines/>
              <w:spacing w:after="0"/>
              <w:rPr>
                <w:rFonts w:ascii="Arial" w:hAnsi="Arial" w:cs="Arial"/>
                <w:sz w:val="18"/>
                <w:szCs w:val="18"/>
              </w:rPr>
            </w:pPr>
            <w:r>
              <w:rPr>
                <w:rFonts w:ascii="Arial" w:hAnsi="Arial" w:cs="Arial"/>
                <w:sz w:val="18"/>
                <w:szCs w:val="18"/>
              </w:rPr>
              <w:t>type: DateTime</w:t>
            </w:r>
          </w:p>
          <w:p w14:paraId="06E456F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0E9973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C5A6C5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3FA7C1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77CF84" w14:textId="77777777" w:rsidR="002E5094" w:rsidRDefault="002E5094">
            <w:pPr>
              <w:pStyle w:val="TAL"/>
            </w:pPr>
            <w:r>
              <w:rPr>
                <w:rFonts w:cs="Arial"/>
                <w:szCs w:val="18"/>
              </w:rPr>
              <w:t>isNullable: False</w:t>
            </w:r>
          </w:p>
        </w:tc>
      </w:tr>
      <w:tr w:rsidR="002E5094" w14:paraId="3427959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F7FD13" w14:textId="77777777" w:rsidR="002E5094" w:rsidRDefault="002E509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2B4BA8A" w14:textId="77777777" w:rsidR="002E5094" w:rsidRDefault="002E509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0A6504B2"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071DBDB"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B0C4D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2034BE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382C53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AD3A32B" w14:textId="77777777" w:rsidR="002E5094" w:rsidRDefault="002E5094">
            <w:pPr>
              <w:pStyle w:val="TAL"/>
            </w:pPr>
            <w:r>
              <w:rPr>
                <w:rFonts w:cs="Arial"/>
                <w:szCs w:val="18"/>
              </w:rPr>
              <w:t>isNullable: False</w:t>
            </w:r>
          </w:p>
        </w:tc>
      </w:tr>
      <w:tr w:rsidR="002E5094" w14:paraId="6D7FA9D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A1B98F" w14:textId="77777777" w:rsidR="002E5094" w:rsidRDefault="002E5094">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05893A4"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1124DB9D" w14:textId="77777777" w:rsidR="002E5094" w:rsidRDefault="002E5094">
            <w:pPr>
              <w:keepNext/>
              <w:keepLines/>
              <w:spacing w:after="0"/>
              <w:rPr>
                <w:rFonts w:ascii="Arial" w:eastAsia="DengXian" w:hAnsi="Arial" w:cs="Arial"/>
                <w:sz w:val="18"/>
                <w:szCs w:val="18"/>
              </w:rPr>
            </w:pPr>
          </w:p>
          <w:p w14:paraId="4E09D234"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69D1E942" w14:textId="77777777" w:rsidR="002E5094" w:rsidRDefault="002E5094">
            <w:pPr>
              <w:keepNext/>
              <w:keepLines/>
              <w:spacing w:after="0"/>
              <w:rPr>
                <w:rFonts w:ascii="Arial" w:eastAsia="DengXian" w:hAnsi="Arial" w:cs="Arial"/>
                <w:sz w:val="18"/>
                <w:szCs w:val="18"/>
              </w:rPr>
            </w:pPr>
          </w:p>
          <w:p w14:paraId="34EE770C" w14:textId="77777777" w:rsidR="002E5094" w:rsidRDefault="002E5094">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3B59DAAE"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01271E74"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54C8086E" w14:textId="77777777" w:rsidR="002E5094" w:rsidRDefault="002E509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18F837F6"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58788B3" w14:textId="77777777" w:rsidR="002E5094" w:rsidRDefault="002E5094">
            <w:pPr>
              <w:keepNext/>
              <w:keepLines/>
              <w:spacing w:after="0"/>
              <w:rPr>
                <w:rFonts w:ascii="Arial" w:eastAsia="DengXian" w:hAnsi="Arial"/>
                <w:sz w:val="18"/>
              </w:rPr>
            </w:pPr>
            <w:r>
              <w:rPr>
                <w:rFonts w:ascii="Arial" w:eastAsia="DengXian" w:hAnsi="Arial"/>
                <w:sz w:val="18"/>
              </w:rPr>
              <w:t>type: ENUM</w:t>
            </w:r>
          </w:p>
          <w:p w14:paraId="3B93F493" w14:textId="77777777" w:rsidR="002E5094" w:rsidRDefault="002E5094">
            <w:pPr>
              <w:keepNext/>
              <w:keepLines/>
              <w:spacing w:after="0"/>
              <w:rPr>
                <w:rFonts w:ascii="Arial" w:eastAsia="DengXian" w:hAnsi="Arial"/>
                <w:sz w:val="18"/>
              </w:rPr>
            </w:pPr>
            <w:r>
              <w:rPr>
                <w:rFonts w:ascii="Arial" w:eastAsia="DengXian" w:hAnsi="Arial"/>
                <w:sz w:val="18"/>
              </w:rPr>
              <w:t>multiplicity: 0..1</w:t>
            </w:r>
          </w:p>
          <w:p w14:paraId="361A7210" w14:textId="77777777" w:rsidR="002E5094" w:rsidRDefault="002E5094">
            <w:pPr>
              <w:keepNext/>
              <w:keepLines/>
              <w:spacing w:after="0"/>
              <w:rPr>
                <w:rFonts w:ascii="Arial" w:eastAsia="DengXian" w:hAnsi="Arial"/>
                <w:sz w:val="18"/>
              </w:rPr>
            </w:pPr>
            <w:r>
              <w:rPr>
                <w:rFonts w:ascii="Arial" w:eastAsia="DengXian" w:hAnsi="Arial"/>
                <w:sz w:val="18"/>
              </w:rPr>
              <w:t>isOrdered: False</w:t>
            </w:r>
          </w:p>
          <w:p w14:paraId="2F968E4E" w14:textId="77777777" w:rsidR="002E5094" w:rsidRDefault="002E5094">
            <w:pPr>
              <w:keepNext/>
              <w:keepLines/>
              <w:spacing w:after="0"/>
              <w:rPr>
                <w:rFonts w:ascii="Arial" w:eastAsia="DengXian" w:hAnsi="Arial"/>
                <w:sz w:val="18"/>
              </w:rPr>
            </w:pPr>
            <w:r>
              <w:rPr>
                <w:rFonts w:ascii="Arial" w:eastAsia="DengXian" w:hAnsi="Arial"/>
                <w:sz w:val="18"/>
              </w:rPr>
              <w:t>isUnique: True</w:t>
            </w:r>
          </w:p>
          <w:p w14:paraId="3DDE0C8B"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0A9411E8" w14:textId="77777777" w:rsidR="002E5094" w:rsidRDefault="002E5094">
            <w:pPr>
              <w:pStyle w:val="TAL"/>
              <w:rPr>
                <w:rFonts w:eastAsia="SimSun"/>
              </w:rPr>
            </w:pPr>
            <w:r>
              <w:rPr>
                <w:rFonts w:eastAsia="DengXian"/>
              </w:rPr>
              <w:t>isNullable: False</w:t>
            </w:r>
          </w:p>
        </w:tc>
      </w:tr>
      <w:tr w:rsidR="002E5094" w14:paraId="6A3D8F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3EF5A" w14:textId="77777777" w:rsidR="002E5094" w:rsidRDefault="002E509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0D2243EA" w14:textId="77777777" w:rsidR="002E5094" w:rsidRDefault="002E5094">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769410EA" w14:textId="77777777" w:rsidR="002E5094" w:rsidRDefault="002E5094">
            <w:pPr>
              <w:keepLines/>
              <w:spacing w:after="0"/>
              <w:rPr>
                <w:rFonts w:ascii="Arial" w:hAnsi="Arial" w:cs="Arial"/>
                <w:sz w:val="18"/>
                <w:szCs w:val="18"/>
              </w:rPr>
            </w:pPr>
            <w:r>
              <w:rPr>
                <w:rFonts w:ascii="Arial" w:hAnsi="Arial" w:cs="Arial"/>
                <w:sz w:val="18"/>
                <w:szCs w:val="18"/>
              </w:rPr>
              <w:t>type: SatelliteCoverageInfo</w:t>
            </w:r>
          </w:p>
          <w:p w14:paraId="2959E7F5"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9245AB9"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2B9584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7D6DC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5E9ED33" w14:textId="77777777" w:rsidR="002E5094" w:rsidRDefault="002E5094">
            <w:pPr>
              <w:pStyle w:val="TAL"/>
            </w:pPr>
            <w:r>
              <w:rPr>
                <w:rFonts w:cs="Arial"/>
                <w:szCs w:val="18"/>
              </w:rPr>
              <w:t>isNullable: False</w:t>
            </w:r>
          </w:p>
        </w:tc>
      </w:tr>
      <w:tr w:rsidR="002E5094" w14:paraId="5B94539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82F9F" w14:textId="77777777" w:rsidR="002E5094" w:rsidRDefault="002E509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8D7D880" w14:textId="77777777" w:rsidR="002E5094" w:rsidRDefault="002E5094">
            <w:pPr>
              <w:pStyle w:val="TAL"/>
              <w:rPr>
                <w:rFonts w:cs="Arial"/>
                <w:szCs w:val="18"/>
              </w:rPr>
            </w:pPr>
            <w:r>
              <w:rPr>
                <w:rFonts w:cs="Arial"/>
                <w:szCs w:val="18"/>
              </w:rPr>
              <w:t>This attribute defines the RAT Type for NR satellite access.</w:t>
            </w:r>
          </w:p>
          <w:p w14:paraId="6B999C5C" w14:textId="77777777" w:rsidR="002E5094" w:rsidRDefault="002E5094">
            <w:pPr>
              <w:pStyle w:val="TAL"/>
              <w:rPr>
                <w:rFonts w:cs="Arial"/>
                <w:szCs w:val="18"/>
              </w:rPr>
            </w:pPr>
          </w:p>
          <w:p w14:paraId="7F106AE8" w14:textId="77777777" w:rsidR="002E5094" w:rsidRDefault="002E5094">
            <w:pPr>
              <w:pStyle w:val="TAL"/>
              <w:rPr>
                <w:rFonts w:cs="Arial"/>
                <w:szCs w:val="18"/>
              </w:rPr>
            </w:pPr>
            <w:r>
              <w:rPr>
                <w:rFonts w:cs="Arial"/>
                <w:szCs w:val="18"/>
              </w:rPr>
              <w:t>Allowed Values:</w:t>
            </w:r>
          </w:p>
          <w:p w14:paraId="33E23F4B" w14:textId="77777777" w:rsidR="002E5094" w:rsidRDefault="002E5094">
            <w:pPr>
              <w:pStyle w:val="TAL"/>
              <w:rPr>
                <w:rFonts w:cs="Arial"/>
                <w:szCs w:val="18"/>
              </w:rPr>
            </w:pPr>
            <w:r>
              <w:rPr>
                <w:rFonts w:cs="Arial"/>
                <w:szCs w:val="18"/>
              </w:rPr>
              <w:t>“NRLEO”</w:t>
            </w:r>
          </w:p>
          <w:p w14:paraId="09A2E136" w14:textId="77777777" w:rsidR="002E5094" w:rsidRDefault="002E5094">
            <w:pPr>
              <w:pStyle w:val="TAL"/>
              <w:rPr>
                <w:rFonts w:cs="Arial"/>
                <w:szCs w:val="18"/>
              </w:rPr>
            </w:pPr>
            <w:r>
              <w:rPr>
                <w:rFonts w:cs="Arial"/>
                <w:szCs w:val="18"/>
              </w:rPr>
              <w:t>“NRMEO”</w:t>
            </w:r>
          </w:p>
          <w:p w14:paraId="48A69A9A" w14:textId="77777777" w:rsidR="002E5094" w:rsidRDefault="002E5094">
            <w:pPr>
              <w:pStyle w:val="TAL"/>
              <w:rPr>
                <w:rFonts w:cs="Arial"/>
                <w:szCs w:val="18"/>
              </w:rPr>
            </w:pPr>
            <w:r>
              <w:rPr>
                <w:rFonts w:cs="Arial"/>
                <w:szCs w:val="18"/>
              </w:rPr>
              <w:t>“NRGEO”</w:t>
            </w:r>
          </w:p>
          <w:p w14:paraId="3A85D273" w14:textId="77777777" w:rsidR="002E5094" w:rsidRDefault="002E509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3AE74AB6" w14:textId="77777777" w:rsidR="002E5094" w:rsidRDefault="002E5094">
            <w:pPr>
              <w:keepLines/>
              <w:spacing w:after="0"/>
              <w:rPr>
                <w:rFonts w:ascii="Arial" w:hAnsi="Arial" w:cs="Arial"/>
                <w:sz w:val="18"/>
                <w:szCs w:val="18"/>
              </w:rPr>
            </w:pPr>
            <w:r>
              <w:rPr>
                <w:rFonts w:ascii="Arial" w:hAnsi="Arial" w:cs="Arial"/>
                <w:sz w:val="18"/>
                <w:szCs w:val="18"/>
              </w:rPr>
              <w:t>type: ENUM</w:t>
            </w:r>
          </w:p>
          <w:p w14:paraId="562A0627"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53ADE6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E74211D"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282738B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3B89763" w14:textId="77777777" w:rsidR="002E5094" w:rsidRDefault="002E5094">
            <w:pPr>
              <w:pStyle w:val="TAL"/>
            </w:pPr>
            <w:r>
              <w:rPr>
                <w:rFonts w:cs="Arial"/>
                <w:szCs w:val="18"/>
              </w:rPr>
              <w:t>isNullable: False</w:t>
            </w:r>
          </w:p>
        </w:tc>
      </w:tr>
      <w:tr w:rsidR="002E5094" w14:paraId="4BA2C0E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751D2" w14:textId="77777777" w:rsidR="002E5094" w:rsidRDefault="002E509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04EAC534" w14:textId="77777777" w:rsidR="002E5094" w:rsidRDefault="002E5094">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D9BFC2F" w14:textId="77777777" w:rsidR="002E5094" w:rsidRDefault="002E5094">
            <w:pPr>
              <w:keepLines/>
              <w:spacing w:after="0"/>
              <w:rPr>
                <w:rFonts w:ascii="Arial" w:hAnsi="Arial" w:cs="Arial"/>
                <w:sz w:val="18"/>
                <w:szCs w:val="18"/>
              </w:rPr>
            </w:pPr>
            <w:r>
              <w:rPr>
                <w:rFonts w:ascii="Arial" w:hAnsi="Arial" w:cs="Arial"/>
                <w:sz w:val="18"/>
                <w:szCs w:val="18"/>
              </w:rPr>
              <w:t>type: NtnLocationInfo</w:t>
            </w:r>
          </w:p>
          <w:p w14:paraId="24267BEE"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736D1FA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C64C48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0D44DF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C04EFA" w14:textId="77777777" w:rsidR="002E5094" w:rsidRDefault="002E5094">
            <w:pPr>
              <w:pStyle w:val="TAL"/>
            </w:pPr>
            <w:r>
              <w:rPr>
                <w:rFonts w:cs="Arial"/>
                <w:szCs w:val="18"/>
              </w:rPr>
              <w:t>isNullable: False</w:t>
            </w:r>
          </w:p>
        </w:tc>
      </w:tr>
      <w:tr w:rsidR="002E5094" w14:paraId="3F41BE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CE916B"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location</w:t>
            </w:r>
          </w:p>
        </w:tc>
        <w:tc>
          <w:tcPr>
            <w:tcW w:w="4395" w:type="dxa"/>
            <w:tcBorders>
              <w:top w:val="single" w:sz="4" w:space="0" w:color="auto"/>
              <w:left w:val="single" w:sz="4" w:space="0" w:color="auto"/>
              <w:bottom w:val="single" w:sz="4" w:space="0" w:color="auto"/>
              <w:right w:val="single" w:sz="4" w:space="0" w:color="auto"/>
            </w:tcBorders>
            <w:hideMark/>
          </w:tcPr>
          <w:p w14:paraId="38AD7E41" w14:textId="77777777" w:rsidR="002E5094" w:rsidRDefault="002E509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72D148EB" w14:textId="77777777" w:rsidR="002E5094" w:rsidRDefault="002E5094">
            <w:pPr>
              <w:keepLines/>
              <w:spacing w:after="0"/>
              <w:rPr>
                <w:rFonts w:ascii="Arial" w:hAnsi="Arial" w:cs="Arial"/>
                <w:sz w:val="18"/>
                <w:szCs w:val="18"/>
              </w:rPr>
            </w:pPr>
            <w:r>
              <w:rPr>
                <w:rFonts w:ascii="Arial" w:hAnsi="Arial" w:cs="Arial"/>
                <w:sz w:val="18"/>
                <w:szCs w:val="18"/>
              </w:rPr>
              <w:t>type: GeoArea</w:t>
            </w:r>
          </w:p>
          <w:p w14:paraId="61E7603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4643AE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434D75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A34C34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5350D07" w14:textId="77777777" w:rsidR="002E5094" w:rsidRDefault="002E5094">
            <w:pPr>
              <w:pStyle w:val="TAL"/>
            </w:pPr>
            <w:r>
              <w:rPr>
                <w:rFonts w:cs="Arial"/>
                <w:szCs w:val="18"/>
              </w:rPr>
              <w:t>isNullable: False</w:t>
            </w:r>
          </w:p>
        </w:tc>
      </w:tr>
      <w:tr w:rsidR="002E5094" w14:paraId="723E6B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C8EFD" w14:textId="77777777" w:rsidR="002E5094" w:rsidRDefault="002E509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407675C6" w14:textId="77777777" w:rsidR="002E5094" w:rsidRDefault="002E509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1B90FC0E" w14:textId="77777777" w:rsidR="002E5094" w:rsidRDefault="002E5094">
            <w:pPr>
              <w:keepLines/>
              <w:spacing w:after="0"/>
              <w:rPr>
                <w:rFonts w:ascii="Arial" w:hAnsi="Arial" w:cs="Arial"/>
                <w:sz w:val="18"/>
                <w:szCs w:val="18"/>
              </w:rPr>
            </w:pPr>
            <w:r>
              <w:rPr>
                <w:rFonts w:ascii="Arial" w:hAnsi="Arial" w:cs="Arial"/>
                <w:sz w:val="18"/>
                <w:szCs w:val="18"/>
              </w:rPr>
              <w:t xml:space="preserve">type: TimeWindow </w:t>
            </w:r>
          </w:p>
          <w:p w14:paraId="242277B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958282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0A787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ABBCAC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15E85C4" w14:textId="77777777" w:rsidR="002E5094" w:rsidRDefault="002E5094">
            <w:pPr>
              <w:pStyle w:val="TAL"/>
            </w:pPr>
            <w:r>
              <w:rPr>
                <w:rFonts w:cs="Arial"/>
                <w:szCs w:val="18"/>
              </w:rPr>
              <w:t>isNullable: False</w:t>
            </w:r>
          </w:p>
        </w:tc>
      </w:tr>
      <w:tr w:rsidR="002E5094" w14:paraId="78C993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DCE6E" w14:textId="77777777" w:rsidR="002E5094" w:rsidRDefault="002E5094">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9D54B46" w14:textId="77777777" w:rsidR="002E5094" w:rsidRDefault="002E509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76B572D3" w14:textId="77777777" w:rsidR="002E5094" w:rsidRDefault="002E5094">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2A0303E9"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50B9D3D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400C2E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C423C6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4137058" w14:textId="77777777" w:rsidR="002E5094" w:rsidRDefault="002E5094">
            <w:pPr>
              <w:pStyle w:val="TAL"/>
            </w:pPr>
            <w:r>
              <w:rPr>
                <w:rFonts w:cs="Arial"/>
                <w:szCs w:val="18"/>
              </w:rPr>
              <w:t>isNullable: False</w:t>
            </w:r>
          </w:p>
        </w:tc>
      </w:tr>
      <w:tr w:rsidR="002E5094" w14:paraId="08E0563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48E5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75A799" w14:textId="77777777" w:rsidR="002E5094" w:rsidRDefault="002E5094">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14:paraId="05AB8C6D" w14:textId="77777777" w:rsidR="002E5094" w:rsidRDefault="002E5094">
            <w:pPr>
              <w:pStyle w:val="TAL"/>
              <w:rPr>
                <w:rFonts w:cs="Arial"/>
                <w:szCs w:val="18"/>
                <w:lang w:val="en-US"/>
              </w:rPr>
            </w:pPr>
          </w:p>
          <w:p w14:paraId="2136DE08"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F0A7BB" w14:textId="77777777" w:rsidR="002E5094" w:rsidRDefault="002E5094">
            <w:pPr>
              <w:pStyle w:val="TAL"/>
              <w:keepNext w:val="0"/>
            </w:pPr>
            <w:r>
              <w:t xml:space="preserve">type: </w:t>
            </w:r>
            <w:r>
              <w:rPr>
                <w:rFonts w:ascii="Courier New" w:hAnsi="Courier New" w:cs="Courier New"/>
              </w:rPr>
              <w:t>Ipv4Addr</w:t>
            </w:r>
          </w:p>
          <w:p w14:paraId="3B5F8E12" w14:textId="77777777" w:rsidR="002E5094" w:rsidRDefault="002E5094">
            <w:pPr>
              <w:pStyle w:val="TAL"/>
              <w:keepNext w:val="0"/>
            </w:pPr>
            <w:r>
              <w:t>multiplicity: 1..*</w:t>
            </w:r>
          </w:p>
          <w:p w14:paraId="5BDA19E9" w14:textId="77777777" w:rsidR="002E5094" w:rsidRDefault="002E5094">
            <w:pPr>
              <w:pStyle w:val="TAL"/>
              <w:keepNext w:val="0"/>
            </w:pPr>
            <w:r>
              <w:t>isOrdered: False</w:t>
            </w:r>
          </w:p>
          <w:p w14:paraId="5920E386" w14:textId="77777777" w:rsidR="002E5094" w:rsidRDefault="002E5094">
            <w:pPr>
              <w:pStyle w:val="TAL"/>
              <w:keepNext w:val="0"/>
            </w:pPr>
            <w:r>
              <w:t>isUnique: True</w:t>
            </w:r>
          </w:p>
          <w:p w14:paraId="5DC56A63" w14:textId="77777777" w:rsidR="002E5094" w:rsidRDefault="002E5094">
            <w:pPr>
              <w:pStyle w:val="TAL"/>
              <w:keepNext w:val="0"/>
            </w:pPr>
            <w:r>
              <w:t>defaultValue: None</w:t>
            </w:r>
          </w:p>
          <w:p w14:paraId="798F4894"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64588E2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77C88"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4512202" w14:textId="77777777" w:rsidR="002E5094" w:rsidRDefault="002E5094">
            <w:pPr>
              <w:pStyle w:val="TAL"/>
              <w:rPr>
                <w:rFonts w:cs="Arial"/>
                <w:szCs w:val="18"/>
              </w:rPr>
            </w:pPr>
            <w:r>
              <w:rPr>
                <w:bCs/>
                <w:lang w:eastAsia="ja-JP"/>
              </w:rPr>
              <w:t>This attribute</w:t>
            </w:r>
            <w:r>
              <w:rPr>
                <w:rFonts w:cs="Arial"/>
                <w:szCs w:val="18"/>
                <w:lang w:val="en-US"/>
              </w:rPr>
              <w:t xml:space="preserve"> represents </w:t>
            </w:r>
            <w:r>
              <w:rPr>
                <w:rFonts w:cs="Arial"/>
                <w:szCs w:val="18"/>
              </w:rPr>
              <w:t>available AMF endpoint IPv6 address(es) for N2.</w:t>
            </w:r>
          </w:p>
          <w:p w14:paraId="27926DD6" w14:textId="77777777" w:rsidR="002E5094" w:rsidRDefault="002E5094">
            <w:pPr>
              <w:pStyle w:val="TAL"/>
              <w:rPr>
                <w:rFonts w:cs="Arial"/>
                <w:szCs w:val="18"/>
              </w:rPr>
            </w:pPr>
          </w:p>
          <w:p w14:paraId="378C6CAE"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32230F" w14:textId="77777777" w:rsidR="002E5094" w:rsidRDefault="002E5094">
            <w:pPr>
              <w:pStyle w:val="TAL"/>
              <w:keepNext w:val="0"/>
            </w:pPr>
            <w:r>
              <w:t xml:space="preserve">type: </w:t>
            </w:r>
            <w:r>
              <w:rPr>
                <w:rFonts w:ascii="Courier New" w:hAnsi="Courier New" w:cs="Courier New"/>
              </w:rPr>
              <w:t>Ipv6Addr</w:t>
            </w:r>
          </w:p>
          <w:p w14:paraId="1B77B3BE" w14:textId="77777777" w:rsidR="002E5094" w:rsidRDefault="002E5094">
            <w:pPr>
              <w:pStyle w:val="TAL"/>
              <w:keepNext w:val="0"/>
            </w:pPr>
            <w:r>
              <w:t>multiplicity: 1..*</w:t>
            </w:r>
          </w:p>
          <w:p w14:paraId="5A3749D4" w14:textId="77777777" w:rsidR="002E5094" w:rsidRDefault="002E5094">
            <w:pPr>
              <w:pStyle w:val="TAL"/>
              <w:keepNext w:val="0"/>
            </w:pPr>
            <w:r>
              <w:t>isOrdered: False</w:t>
            </w:r>
          </w:p>
          <w:p w14:paraId="161820A3" w14:textId="77777777" w:rsidR="002E5094" w:rsidRDefault="002E5094">
            <w:pPr>
              <w:pStyle w:val="TAL"/>
              <w:keepNext w:val="0"/>
            </w:pPr>
            <w:r>
              <w:t>isUnique: True</w:t>
            </w:r>
          </w:p>
          <w:p w14:paraId="36A8BFCB" w14:textId="77777777" w:rsidR="002E5094" w:rsidRDefault="002E5094">
            <w:pPr>
              <w:pStyle w:val="TAL"/>
              <w:keepNext w:val="0"/>
            </w:pPr>
            <w:r>
              <w:t>defaultValue: None</w:t>
            </w:r>
          </w:p>
          <w:p w14:paraId="02D2998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11385C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284A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CB6D4C6" w14:textId="77777777" w:rsidR="002E5094" w:rsidRDefault="002E5094">
            <w:pPr>
              <w:pStyle w:val="TAL"/>
              <w:rPr>
                <w:lang w:eastAsia="zh-CN"/>
              </w:rPr>
            </w:pPr>
            <w:r>
              <w:rPr>
                <w:bCs/>
                <w:lang w:eastAsia="ja-JP"/>
              </w:rPr>
              <w:t>This attribute</w:t>
            </w:r>
            <w:r>
              <w:rPr>
                <w:rFonts w:cs="Arial"/>
                <w:szCs w:val="18"/>
                <w:lang w:val="en-US"/>
              </w:rPr>
              <w:t xml:space="preserve"> represents AMF Name </w:t>
            </w:r>
            <w:r>
              <w:t>FQDN as defined in clause </w:t>
            </w:r>
            <w:r>
              <w:rPr>
                <w:lang w:eastAsia="zh-CN"/>
              </w:rPr>
              <w:t>28.3.2.5 of TS 23.003 [13]</w:t>
            </w:r>
          </w:p>
          <w:p w14:paraId="6D0DAA49" w14:textId="77777777" w:rsidR="002E5094" w:rsidRDefault="002E5094">
            <w:pPr>
              <w:pStyle w:val="TAL"/>
              <w:rPr>
                <w:lang w:eastAsia="zh-CN"/>
              </w:rPr>
            </w:pPr>
          </w:p>
          <w:p w14:paraId="404AA41C"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86AE1A" w14:textId="77777777" w:rsidR="002E5094" w:rsidRDefault="002E5094">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6BD1CC72" w14:textId="77777777" w:rsidR="002E5094" w:rsidRDefault="002E5094">
            <w:pPr>
              <w:keepNext/>
              <w:keepLines/>
              <w:spacing w:after="0"/>
              <w:rPr>
                <w:rFonts w:ascii="Arial" w:hAnsi="Arial"/>
                <w:sz w:val="18"/>
              </w:rPr>
            </w:pPr>
            <w:r>
              <w:rPr>
                <w:rFonts w:ascii="Arial" w:hAnsi="Arial"/>
                <w:sz w:val="18"/>
              </w:rPr>
              <w:t>multiplicity: 0..1</w:t>
            </w:r>
          </w:p>
          <w:p w14:paraId="6A9D29AC" w14:textId="77777777" w:rsidR="002E5094" w:rsidRDefault="002E5094">
            <w:pPr>
              <w:keepNext/>
              <w:keepLines/>
              <w:spacing w:after="0"/>
              <w:rPr>
                <w:rFonts w:ascii="Arial" w:hAnsi="Arial"/>
                <w:sz w:val="18"/>
              </w:rPr>
            </w:pPr>
            <w:r>
              <w:rPr>
                <w:rFonts w:ascii="Arial" w:hAnsi="Arial"/>
                <w:sz w:val="18"/>
              </w:rPr>
              <w:t>isOrdered: N/A</w:t>
            </w:r>
          </w:p>
          <w:p w14:paraId="2A5499DB" w14:textId="77777777" w:rsidR="002E5094" w:rsidRDefault="002E5094">
            <w:pPr>
              <w:keepNext/>
              <w:keepLines/>
              <w:spacing w:after="0"/>
              <w:rPr>
                <w:rFonts w:ascii="Arial" w:hAnsi="Arial"/>
                <w:sz w:val="18"/>
              </w:rPr>
            </w:pPr>
            <w:r>
              <w:rPr>
                <w:rFonts w:ascii="Arial" w:hAnsi="Arial"/>
                <w:sz w:val="18"/>
              </w:rPr>
              <w:t>isUnique: N/A</w:t>
            </w:r>
          </w:p>
          <w:p w14:paraId="0A9F2F64" w14:textId="77777777" w:rsidR="002E5094" w:rsidRDefault="002E5094">
            <w:pPr>
              <w:keepNext/>
              <w:keepLines/>
              <w:spacing w:after="0"/>
              <w:rPr>
                <w:rFonts w:ascii="Arial" w:hAnsi="Arial"/>
                <w:sz w:val="18"/>
              </w:rPr>
            </w:pPr>
            <w:r>
              <w:rPr>
                <w:rFonts w:ascii="Arial" w:hAnsi="Arial"/>
                <w:sz w:val="18"/>
              </w:rPr>
              <w:t>defaultValue: None</w:t>
            </w:r>
          </w:p>
          <w:p w14:paraId="17E9D816"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15CA80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000F90" w14:textId="77777777" w:rsidR="002E5094" w:rsidRDefault="002E509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4E61F336" w14:textId="77777777" w:rsidR="002E5094" w:rsidRDefault="002E5094">
            <w:pPr>
              <w:pStyle w:val="TAL"/>
            </w:pPr>
            <w:r>
              <w:rPr>
                <w:bCs/>
                <w:lang w:eastAsia="ja-JP"/>
              </w:rPr>
              <w:t>This attribute</w:t>
            </w:r>
            <w:r>
              <w:t xml:space="preserve"> indicates the AMF supports SNPN Onboarding capability. This is used for the case of Onboarding of UEs for SNPNs (see TS 23.501 [2], clause 5.30.2.10).</w:t>
            </w:r>
          </w:p>
          <w:p w14:paraId="1EBC3323" w14:textId="77777777" w:rsidR="002E5094" w:rsidRDefault="002E5094">
            <w:pPr>
              <w:pStyle w:val="TAL"/>
              <w:rPr>
                <w:rFonts w:cs="Arial"/>
                <w:szCs w:val="18"/>
              </w:rPr>
            </w:pPr>
            <w:r>
              <w:rPr>
                <w:rFonts w:cs="Arial"/>
                <w:szCs w:val="18"/>
              </w:rPr>
              <w:t>-</w:t>
            </w:r>
            <w:r>
              <w:rPr>
                <w:rFonts w:cs="Arial"/>
                <w:szCs w:val="18"/>
              </w:rPr>
              <w:tab/>
              <w:t>FALSE (default): AMF does not support SNPN Onboarding;</w:t>
            </w:r>
          </w:p>
          <w:p w14:paraId="35029B5C" w14:textId="77777777" w:rsidR="002E5094" w:rsidRDefault="002E5094">
            <w:pPr>
              <w:pStyle w:val="TAL"/>
              <w:rPr>
                <w:rFonts w:cs="Arial"/>
                <w:szCs w:val="18"/>
              </w:rPr>
            </w:pPr>
            <w:r>
              <w:rPr>
                <w:rFonts w:cs="Arial"/>
                <w:szCs w:val="18"/>
              </w:rPr>
              <w:t>-</w:t>
            </w:r>
            <w:r>
              <w:rPr>
                <w:rFonts w:cs="Arial"/>
                <w:szCs w:val="18"/>
              </w:rPr>
              <w:tab/>
              <w:t>TRUE: AMF supports SNPN Onboarding.</w:t>
            </w:r>
          </w:p>
          <w:p w14:paraId="400EE38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63A7F7E" w14:textId="77777777" w:rsidR="002E5094" w:rsidRDefault="002E5094">
            <w:pPr>
              <w:pStyle w:val="TAL"/>
            </w:pPr>
            <w:r>
              <w:t>type: Boolean</w:t>
            </w:r>
          </w:p>
          <w:p w14:paraId="5D39BE04" w14:textId="77777777" w:rsidR="002E5094" w:rsidRDefault="002E5094">
            <w:pPr>
              <w:pStyle w:val="TAL"/>
            </w:pPr>
            <w:r>
              <w:t>multiplicity: 0..1</w:t>
            </w:r>
          </w:p>
          <w:p w14:paraId="0B3B96F8" w14:textId="77777777" w:rsidR="002E5094" w:rsidRDefault="002E5094">
            <w:pPr>
              <w:pStyle w:val="TAL"/>
            </w:pPr>
            <w:r>
              <w:t>isOrdered: N/A</w:t>
            </w:r>
          </w:p>
          <w:p w14:paraId="081B50B5" w14:textId="77777777" w:rsidR="002E5094" w:rsidRDefault="002E5094">
            <w:pPr>
              <w:pStyle w:val="TAL"/>
            </w:pPr>
            <w:r>
              <w:t>isUnique: N/A</w:t>
            </w:r>
          </w:p>
          <w:p w14:paraId="1AF3F477" w14:textId="77777777" w:rsidR="002E5094" w:rsidRDefault="002E5094">
            <w:pPr>
              <w:pStyle w:val="TAL"/>
            </w:pPr>
            <w:r>
              <w:t>defaultValue: FALSE</w:t>
            </w:r>
          </w:p>
          <w:p w14:paraId="1BF6425D"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7F7568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7D263" w14:textId="77777777" w:rsidR="002E5094" w:rsidRDefault="002E509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33F0DBC" w14:textId="77777777" w:rsidR="002E5094" w:rsidRDefault="002E509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4FEC31B" w14:textId="77777777" w:rsidR="002E5094" w:rsidRDefault="002E509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1C8FCC89" w14:textId="77777777" w:rsidR="002E5094" w:rsidRDefault="002E509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53A6628F" w14:textId="77777777" w:rsidR="002E5094" w:rsidRDefault="002E5094">
            <w:pPr>
              <w:pStyle w:val="TAL"/>
              <w:rPr>
                <w:rFonts w:cs="Arial"/>
                <w:szCs w:val="18"/>
                <w:lang w:eastAsia="zh-CN"/>
              </w:rPr>
            </w:pPr>
          </w:p>
          <w:p w14:paraId="311FEA08"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6205D5" w14:textId="77777777" w:rsidR="002E5094" w:rsidRDefault="002E5094">
            <w:pPr>
              <w:pStyle w:val="TAL"/>
            </w:pPr>
            <w:r>
              <w:t>type: Boolean</w:t>
            </w:r>
          </w:p>
          <w:p w14:paraId="3B867673" w14:textId="77777777" w:rsidR="002E5094" w:rsidRDefault="002E5094">
            <w:pPr>
              <w:pStyle w:val="TAL"/>
            </w:pPr>
            <w:r>
              <w:t>multiplicity: 0..1</w:t>
            </w:r>
          </w:p>
          <w:p w14:paraId="307AEADA" w14:textId="77777777" w:rsidR="002E5094" w:rsidRDefault="002E5094">
            <w:pPr>
              <w:pStyle w:val="TAL"/>
            </w:pPr>
            <w:r>
              <w:t>isOrdered: N/A</w:t>
            </w:r>
          </w:p>
          <w:p w14:paraId="76907533" w14:textId="77777777" w:rsidR="002E5094" w:rsidRDefault="002E5094">
            <w:pPr>
              <w:pStyle w:val="TAL"/>
            </w:pPr>
            <w:r>
              <w:t>isUnique: N/A</w:t>
            </w:r>
          </w:p>
          <w:p w14:paraId="1EED14B9" w14:textId="77777777" w:rsidR="002E5094" w:rsidRDefault="002E5094">
            <w:pPr>
              <w:pStyle w:val="TAL"/>
            </w:pPr>
            <w:r>
              <w:t>defaultValue: None</w:t>
            </w:r>
          </w:p>
          <w:p w14:paraId="0840C5F7"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390A7B1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EF23A" w14:textId="77777777" w:rsidR="002E5094" w:rsidRDefault="002E5094">
            <w:pPr>
              <w:pStyle w:val="TAL"/>
              <w:keepNext w:val="0"/>
              <w:rPr>
                <w:rFonts w:ascii="Courier New" w:hAnsi="Courier New" w:cs="Courier New"/>
                <w:lang w:eastAsia="zh-CN"/>
              </w:rPr>
            </w:pPr>
            <w:r>
              <w:rPr>
                <w:rFonts w:ascii="Courier New" w:hAnsi="Courier New" w:cs="Courier New"/>
                <w:szCs w:val="18"/>
              </w:rPr>
              <w:lastRenderedPageBreak/>
              <w:t>ismfSupportInd</w:t>
            </w:r>
          </w:p>
        </w:tc>
        <w:tc>
          <w:tcPr>
            <w:tcW w:w="4395" w:type="dxa"/>
            <w:tcBorders>
              <w:top w:val="single" w:sz="4" w:space="0" w:color="auto"/>
              <w:left w:val="single" w:sz="4" w:space="0" w:color="auto"/>
              <w:bottom w:val="single" w:sz="4" w:space="0" w:color="auto"/>
              <w:right w:val="single" w:sz="4" w:space="0" w:color="auto"/>
            </w:tcBorders>
          </w:tcPr>
          <w:p w14:paraId="065F609C" w14:textId="77777777" w:rsidR="002E5094" w:rsidRDefault="002E509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409E35E" w14:textId="77777777" w:rsidR="002E5094" w:rsidRDefault="002E5094">
            <w:pPr>
              <w:pStyle w:val="TAL"/>
              <w:rPr>
                <w:rFonts w:cs="Arial"/>
                <w:szCs w:val="18"/>
              </w:rPr>
            </w:pPr>
          </w:p>
          <w:p w14:paraId="5A644472" w14:textId="77777777" w:rsidR="002E5094" w:rsidRDefault="002E509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3A2A533" w14:textId="77777777" w:rsidR="002E5094" w:rsidRDefault="002E5094">
            <w:pPr>
              <w:pStyle w:val="TAL"/>
              <w:rPr>
                <w:rFonts w:cs="Arial"/>
                <w:szCs w:val="18"/>
              </w:rPr>
            </w:pPr>
            <w:r>
              <w:rPr>
                <w:rFonts w:cs="Arial"/>
                <w:szCs w:val="18"/>
              </w:rPr>
              <w:t>- TRUE: I-SMF capability supported by the SMF</w:t>
            </w:r>
          </w:p>
          <w:p w14:paraId="21A882ED" w14:textId="77777777" w:rsidR="002E5094" w:rsidRDefault="002E5094">
            <w:pPr>
              <w:pStyle w:val="TAL"/>
              <w:rPr>
                <w:rFonts w:cs="Arial"/>
                <w:szCs w:val="18"/>
              </w:rPr>
            </w:pPr>
            <w:r>
              <w:rPr>
                <w:rFonts w:cs="Arial"/>
                <w:szCs w:val="18"/>
              </w:rPr>
              <w:t>- FALSE: I-SMF capability not supported by the SMF.</w:t>
            </w:r>
          </w:p>
          <w:p w14:paraId="58B37911" w14:textId="77777777" w:rsidR="002E5094" w:rsidRDefault="002E5094">
            <w:pPr>
              <w:pStyle w:val="TAL"/>
              <w:rPr>
                <w:lang w:eastAsia="zh-CN"/>
              </w:rPr>
            </w:pPr>
          </w:p>
          <w:p w14:paraId="78385923" w14:textId="77777777" w:rsidR="002E5094" w:rsidRDefault="002E509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4C09D5C" w14:textId="77777777" w:rsidR="002E5094" w:rsidRDefault="002E5094">
            <w:pPr>
              <w:pStyle w:val="TAL"/>
              <w:rPr>
                <w:lang w:eastAsia="zh-CN"/>
              </w:rPr>
            </w:pPr>
          </w:p>
          <w:p w14:paraId="0C619FD4"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83D2D7C" w14:textId="77777777" w:rsidR="002E5094" w:rsidRDefault="002E5094">
            <w:pPr>
              <w:pStyle w:val="TAL"/>
            </w:pPr>
            <w:r>
              <w:t>type: Boolean</w:t>
            </w:r>
          </w:p>
          <w:p w14:paraId="7E069AA0" w14:textId="77777777" w:rsidR="002E5094" w:rsidRDefault="002E5094">
            <w:pPr>
              <w:pStyle w:val="TAL"/>
            </w:pPr>
            <w:r>
              <w:t>multiplicity: 0..1</w:t>
            </w:r>
          </w:p>
          <w:p w14:paraId="5E66EF3F" w14:textId="77777777" w:rsidR="002E5094" w:rsidRDefault="002E5094">
            <w:pPr>
              <w:pStyle w:val="TAL"/>
            </w:pPr>
            <w:r>
              <w:t>isOrdered: N/A</w:t>
            </w:r>
          </w:p>
          <w:p w14:paraId="2DF53F4C" w14:textId="77777777" w:rsidR="002E5094" w:rsidRDefault="002E5094">
            <w:pPr>
              <w:pStyle w:val="TAL"/>
            </w:pPr>
            <w:r>
              <w:t>isUnique: N/A</w:t>
            </w:r>
          </w:p>
          <w:p w14:paraId="348A004E" w14:textId="77777777" w:rsidR="002E5094" w:rsidRDefault="002E5094">
            <w:pPr>
              <w:pStyle w:val="TAL"/>
            </w:pPr>
            <w:r>
              <w:t>defaultValue: None</w:t>
            </w:r>
          </w:p>
          <w:p w14:paraId="2D3A84E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065FA8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204EDC" w14:textId="77777777" w:rsidR="002E5094" w:rsidRDefault="002E5094">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C7E284A" w14:textId="77777777" w:rsidR="002E5094" w:rsidRDefault="002E509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EDC549B" w14:textId="77777777" w:rsidR="002E5094" w:rsidRDefault="002E5094">
            <w:pPr>
              <w:pStyle w:val="TAL"/>
              <w:rPr>
                <w:rFonts w:cs="Arial"/>
                <w:szCs w:val="18"/>
              </w:rPr>
            </w:pPr>
            <w:r>
              <w:rPr>
                <w:rFonts w:cs="Arial"/>
                <w:szCs w:val="18"/>
              </w:rPr>
              <w:t>-</w:t>
            </w:r>
            <w:r>
              <w:rPr>
                <w:rFonts w:cs="Arial"/>
                <w:szCs w:val="18"/>
              </w:rPr>
              <w:tab/>
              <w:t>FALSE (default): SMF does not support SNPN Onboarding;</w:t>
            </w:r>
          </w:p>
          <w:p w14:paraId="45A6A137" w14:textId="77777777" w:rsidR="002E5094" w:rsidRDefault="002E5094">
            <w:pPr>
              <w:pStyle w:val="TAL"/>
              <w:rPr>
                <w:rFonts w:cs="Arial"/>
                <w:szCs w:val="18"/>
              </w:rPr>
            </w:pPr>
            <w:r>
              <w:rPr>
                <w:rFonts w:cs="Arial"/>
                <w:szCs w:val="18"/>
              </w:rPr>
              <w:t>-</w:t>
            </w:r>
            <w:r>
              <w:rPr>
                <w:rFonts w:cs="Arial"/>
                <w:szCs w:val="18"/>
              </w:rPr>
              <w:tab/>
              <w:t>TRUE: SMF supports SNPN Onboarding.</w:t>
            </w:r>
          </w:p>
          <w:p w14:paraId="24838BD5" w14:textId="77777777" w:rsidR="002E5094" w:rsidRDefault="002E5094">
            <w:pPr>
              <w:pStyle w:val="TAL"/>
              <w:rPr>
                <w:rFonts w:cs="Arial"/>
                <w:szCs w:val="18"/>
              </w:rPr>
            </w:pPr>
          </w:p>
          <w:p w14:paraId="65981D7A"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7AFCCE1" w14:textId="77777777" w:rsidR="002E5094" w:rsidRDefault="002E5094">
            <w:pPr>
              <w:pStyle w:val="TAL"/>
            </w:pPr>
            <w:r>
              <w:t>type: Boolean</w:t>
            </w:r>
          </w:p>
          <w:p w14:paraId="4E539B5F" w14:textId="77777777" w:rsidR="002E5094" w:rsidRDefault="002E5094">
            <w:pPr>
              <w:pStyle w:val="TAL"/>
            </w:pPr>
            <w:r>
              <w:t>multiplicity: 0..1</w:t>
            </w:r>
          </w:p>
          <w:p w14:paraId="787C57DC" w14:textId="77777777" w:rsidR="002E5094" w:rsidRDefault="002E5094">
            <w:pPr>
              <w:pStyle w:val="TAL"/>
            </w:pPr>
            <w:r>
              <w:t>isOrdered: N/A</w:t>
            </w:r>
          </w:p>
          <w:p w14:paraId="554396A5" w14:textId="77777777" w:rsidR="002E5094" w:rsidRDefault="002E5094">
            <w:pPr>
              <w:pStyle w:val="TAL"/>
            </w:pPr>
            <w:r>
              <w:t>isUnique: N/A</w:t>
            </w:r>
          </w:p>
          <w:p w14:paraId="1CF71E5F" w14:textId="77777777" w:rsidR="002E5094" w:rsidRDefault="002E5094">
            <w:pPr>
              <w:pStyle w:val="TAL"/>
            </w:pPr>
            <w:r>
              <w:t xml:space="preserve">defaultValue: </w:t>
            </w:r>
            <w:r>
              <w:rPr>
                <w:rFonts w:cs="Arial"/>
                <w:szCs w:val="18"/>
              </w:rPr>
              <w:t>FALSE</w:t>
            </w:r>
          </w:p>
          <w:p w14:paraId="4F54E19A"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74B142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17693" w14:textId="77777777" w:rsidR="002E5094" w:rsidRDefault="002E509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4BEA0F8" w14:textId="77777777" w:rsidR="002E5094" w:rsidRDefault="002E509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0323372" w14:textId="77777777" w:rsidR="002E5094" w:rsidRDefault="002E5094">
            <w:pPr>
              <w:pStyle w:val="TAL"/>
              <w:rPr>
                <w:rFonts w:cs="Arial"/>
                <w:szCs w:val="18"/>
              </w:rPr>
            </w:pPr>
            <w:r>
              <w:rPr>
                <w:rFonts w:cs="Arial"/>
                <w:szCs w:val="18"/>
              </w:rPr>
              <w:t>-</w:t>
            </w:r>
            <w:r>
              <w:rPr>
                <w:rFonts w:cs="Arial"/>
                <w:szCs w:val="18"/>
              </w:rPr>
              <w:tab/>
              <w:t>FALSE (default): SMF does not support UPRP;</w:t>
            </w:r>
          </w:p>
          <w:p w14:paraId="20EC5EBA" w14:textId="77777777" w:rsidR="002E5094" w:rsidRDefault="002E5094">
            <w:pPr>
              <w:pStyle w:val="TAL"/>
              <w:rPr>
                <w:rFonts w:cs="Arial"/>
                <w:szCs w:val="18"/>
              </w:rPr>
            </w:pPr>
            <w:r>
              <w:rPr>
                <w:rFonts w:cs="Arial"/>
                <w:szCs w:val="18"/>
              </w:rPr>
              <w:t xml:space="preserve">- </w:t>
            </w:r>
            <w:r>
              <w:rPr>
                <w:rFonts w:cs="Arial"/>
                <w:szCs w:val="18"/>
              </w:rPr>
              <w:tab/>
              <w:t>TRUE: SMF supports UPRP.</w:t>
            </w:r>
          </w:p>
          <w:p w14:paraId="26FAD5E6" w14:textId="77777777" w:rsidR="002E5094" w:rsidRDefault="002E5094">
            <w:pPr>
              <w:pStyle w:val="TAL"/>
              <w:rPr>
                <w:rFonts w:cs="Arial"/>
                <w:szCs w:val="18"/>
              </w:rPr>
            </w:pPr>
          </w:p>
          <w:p w14:paraId="7FEC8FA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4EDA5F" w14:textId="77777777" w:rsidR="002E5094" w:rsidRDefault="002E5094">
            <w:pPr>
              <w:pStyle w:val="TAL"/>
            </w:pPr>
            <w:r>
              <w:t>type: Boolean</w:t>
            </w:r>
          </w:p>
          <w:p w14:paraId="391C420F" w14:textId="77777777" w:rsidR="002E5094" w:rsidRDefault="002E5094">
            <w:pPr>
              <w:pStyle w:val="TAL"/>
            </w:pPr>
            <w:r>
              <w:t>multiplicity: 0..1</w:t>
            </w:r>
          </w:p>
          <w:p w14:paraId="0C1F013C" w14:textId="77777777" w:rsidR="002E5094" w:rsidRDefault="002E5094">
            <w:pPr>
              <w:pStyle w:val="TAL"/>
            </w:pPr>
            <w:r>
              <w:t>isOrdered: N/A</w:t>
            </w:r>
          </w:p>
          <w:p w14:paraId="1C7F0EBA" w14:textId="77777777" w:rsidR="002E5094" w:rsidRDefault="002E5094">
            <w:pPr>
              <w:pStyle w:val="TAL"/>
            </w:pPr>
            <w:r>
              <w:t>isUnique: N/A</w:t>
            </w:r>
          </w:p>
          <w:p w14:paraId="5164A453" w14:textId="77777777" w:rsidR="002E5094" w:rsidRDefault="002E5094">
            <w:pPr>
              <w:pStyle w:val="TAL"/>
            </w:pPr>
            <w:r>
              <w:t xml:space="preserve">defaultValue: </w:t>
            </w:r>
            <w:r>
              <w:rPr>
                <w:rFonts w:cs="Arial"/>
                <w:szCs w:val="18"/>
              </w:rPr>
              <w:t>FALSE</w:t>
            </w:r>
          </w:p>
          <w:p w14:paraId="1D00EB2E"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F0506C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522C10" w14:textId="77777777" w:rsidR="002E5094" w:rsidRDefault="002E509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9712540" w14:textId="77777777" w:rsidR="002E5094" w:rsidRDefault="002E5094">
            <w:pPr>
              <w:pStyle w:val="TAL"/>
              <w:rPr>
                <w:rFonts w:cs="Arial"/>
                <w:szCs w:val="18"/>
              </w:rPr>
            </w:pPr>
            <w:r>
              <w:rPr>
                <w:bCs/>
                <w:lang w:eastAsia="ja-JP"/>
              </w:rPr>
              <w:t>This attribute represents a l</w:t>
            </w:r>
            <w:r>
              <w:rPr>
                <w:rFonts w:cs="Arial"/>
                <w:szCs w:val="18"/>
              </w:rPr>
              <w:t>ist of parameters supported by the UPF per S-NSSAI.</w:t>
            </w:r>
          </w:p>
          <w:p w14:paraId="44AECE02" w14:textId="77777777" w:rsidR="002E5094" w:rsidRDefault="002E5094">
            <w:pPr>
              <w:pStyle w:val="TAL"/>
              <w:rPr>
                <w:rFonts w:cs="Arial"/>
                <w:szCs w:val="18"/>
              </w:rPr>
            </w:pPr>
          </w:p>
          <w:p w14:paraId="012200B1" w14:textId="77777777" w:rsidR="002E5094" w:rsidRDefault="002E5094">
            <w:pPr>
              <w:pStyle w:val="TAL"/>
              <w:rPr>
                <w:rFonts w:cs="Arial"/>
                <w:szCs w:val="18"/>
              </w:rPr>
            </w:pPr>
          </w:p>
          <w:p w14:paraId="1081313D" w14:textId="77777777" w:rsidR="002E5094" w:rsidRDefault="002E5094">
            <w:pPr>
              <w:pStyle w:val="TAL"/>
              <w:rPr>
                <w:rFonts w:cs="Arial"/>
                <w:szCs w:val="18"/>
              </w:rPr>
            </w:pPr>
          </w:p>
          <w:p w14:paraId="474AA7B6"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10B917" w14:textId="77777777" w:rsidR="002E5094" w:rsidRDefault="002E5094">
            <w:pPr>
              <w:pStyle w:val="TAL"/>
            </w:pPr>
            <w:r>
              <w:t xml:space="preserve">type: </w:t>
            </w:r>
            <w:r>
              <w:rPr>
                <w:rFonts w:ascii="Courier New" w:hAnsi="Courier New" w:cs="Courier New"/>
                <w:lang w:eastAsia="zh-CN"/>
              </w:rPr>
              <w:t>SnssaiUpfInfoItem</w:t>
            </w:r>
          </w:p>
          <w:p w14:paraId="1A99598F" w14:textId="77777777" w:rsidR="002E5094" w:rsidRDefault="002E5094">
            <w:pPr>
              <w:pStyle w:val="TAL"/>
            </w:pPr>
            <w:r>
              <w:t>multiplicity: 1..N</w:t>
            </w:r>
          </w:p>
          <w:p w14:paraId="080D9141" w14:textId="77777777" w:rsidR="002E5094" w:rsidRDefault="002E5094">
            <w:pPr>
              <w:pStyle w:val="TAL"/>
            </w:pPr>
            <w:r>
              <w:t>isOrdered: False</w:t>
            </w:r>
          </w:p>
          <w:p w14:paraId="0B8A16F9" w14:textId="77777777" w:rsidR="002E5094" w:rsidRDefault="002E5094">
            <w:pPr>
              <w:pStyle w:val="TAL"/>
            </w:pPr>
            <w:r>
              <w:t>isUnique: True</w:t>
            </w:r>
          </w:p>
          <w:p w14:paraId="4BA01650" w14:textId="77777777" w:rsidR="002E5094" w:rsidRDefault="002E5094">
            <w:pPr>
              <w:pStyle w:val="TAL"/>
            </w:pPr>
            <w:r>
              <w:t>defaultValue: None</w:t>
            </w:r>
          </w:p>
          <w:p w14:paraId="5784DC51" w14:textId="77777777" w:rsidR="002E5094" w:rsidRDefault="002E5094">
            <w:pPr>
              <w:pStyle w:val="TAL"/>
            </w:pPr>
            <w:r>
              <w:t>isNullable: False</w:t>
            </w:r>
          </w:p>
        </w:tc>
      </w:tr>
      <w:tr w:rsidR="002E5094" w14:paraId="138A5B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E2346C" w14:textId="77777777" w:rsidR="002E5094" w:rsidRDefault="002E509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701E02F" w14:textId="77777777" w:rsidR="002E5094" w:rsidRDefault="002E5094">
            <w:pPr>
              <w:pStyle w:val="TAL"/>
              <w:rPr>
                <w:rFonts w:cs="Arial"/>
                <w:szCs w:val="18"/>
              </w:rPr>
            </w:pPr>
            <w:r>
              <w:rPr>
                <w:bCs/>
                <w:lang w:eastAsia="ja-JP"/>
              </w:rPr>
              <w:t>This attribute</w:t>
            </w:r>
            <w:r>
              <w:rPr>
                <w:rFonts w:cs="Arial"/>
                <w:szCs w:val="18"/>
              </w:rPr>
              <w:t xml:space="preserve"> indicates whether the UPF is configured to support Sxa interface.</w:t>
            </w:r>
          </w:p>
          <w:p w14:paraId="4E0259D1" w14:textId="77777777" w:rsidR="002E5094" w:rsidRDefault="002E5094">
            <w:pPr>
              <w:pStyle w:val="TAL"/>
              <w:rPr>
                <w:rFonts w:cs="Arial"/>
                <w:szCs w:val="18"/>
              </w:rPr>
            </w:pPr>
            <w:r>
              <w:rPr>
                <w:rFonts w:cs="Arial"/>
                <w:szCs w:val="18"/>
              </w:rPr>
              <w:t>TRUE: Supported</w:t>
            </w:r>
          </w:p>
          <w:p w14:paraId="4B3C9299" w14:textId="77777777" w:rsidR="002E5094" w:rsidRDefault="002E5094">
            <w:pPr>
              <w:pStyle w:val="TAL"/>
              <w:rPr>
                <w:rFonts w:cs="Arial"/>
                <w:szCs w:val="18"/>
              </w:rPr>
            </w:pPr>
            <w:r>
              <w:rPr>
                <w:rFonts w:cs="Arial"/>
                <w:szCs w:val="18"/>
              </w:rPr>
              <w:t>FALSE: Not Supported</w:t>
            </w:r>
          </w:p>
          <w:p w14:paraId="6DD0D218" w14:textId="77777777" w:rsidR="002E5094" w:rsidRDefault="002E5094">
            <w:pPr>
              <w:pStyle w:val="TAL"/>
              <w:rPr>
                <w:rFonts w:cs="Arial"/>
                <w:szCs w:val="18"/>
              </w:rPr>
            </w:pPr>
          </w:p>
          <w:p w14:paraId="7F18CCBD"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736FC2" w14:textId="77777777" w:rsidR="002E5094" w:rsidRDefault="002E5094">
            <w:pPr>
              <w:pStyle w:val="TAL"/>
            </w:pPr>
            <w:r>
              <w:t>type: Boolean</w:t>
            </w:r>
          </w:p>
          <w:p w14:paraId="6893647A" w14:textId="77777777" w:rsidR="002E5094" w:rsidRDefault="002E5094">
            <w:pPr>
              <w:pStyle w:val="TAL"/>
            </w:pPr>
            <w:r>
              <w:t>multiplicity: 0..1</w:t>
            </w:r>
          </w:p>
          <w:p w14:paraId="79829806" w14:textId="77777777" w:rsidR="002E5094" w:rsidRDefault="002E5094">
            <w:pPr>
              <w:pStyle w:val="TAL"/>
            </w:pPr>
            <w:r>
              <w:t>isOrdered: N/A</w:t>
            </w:r>
          </w:p>
          <w:p w14:paraId="220F1A1D" w14:textId="77777777" w:rsidR="002E5094" w:rsidRDefault="002E5094">
            <w:pPr>
              <w:pStyle w:val="TAL"/>
            </w:pPr>
            <w:r>
              <w:t>isUnique: N/A</w:t>
            </w:r>
          </w:p>
          <w:p w14:paraId="38698ECC" w14:textId="77777777" w:rsidR="002E5094" w:rsidRDefault="002E5094">
            <w:pPr>
              <w:pStyle w:val="TAL"/>
            </w:pPr>
            <w:r>
              <w:t>defaultValue: None</w:t>
            </w:r>
          </w:p>
          <w:p w14:paraId="4497EDCB" w14:textId="77777777" w:rsidR="002E5094" w:rsidRDefault="002E5094">
            <w:pPr>
              <w:pStyle w:val="TAL"/>
            </w:pPr>
            <w:r>
              <w:t>isNullable: False</w:t>
            </w:r>
          </w:p>
        </w:tc>
      </w:tr>
      <w:tr w:rsidR="002E5094" w14:paraId="5C6EBB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E3714" w14:textId="77777777" w:rsidR="002E5094" w:rsidRDefault="002E509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6C3D6CD" w14:textId="77777777" w:rsidR="002E5094" w:rsidRDefault="002E5094">
            <w:pPr>
              <w:pStyle w:val="TAL"/>
            </w:pPr>
            <w:r>
              <w:rPr>
                <w:bCs/>
                <w:lang w:eastAsia="ja-JP"/>
              </w:rPr>
              <w:t>This attribute i</w:t>
            </w:r>
            <w:r>
              <w:t>ndicates whether A2X Policy/Parameter provisioning is supported by the PCF.</w:t>
            </w:r>
          </w:p>
          <w:p w14:paraId="52145CD3" w14:textId="77777777" w:rsidR="002E5094" w:rsidRDefault="002E5094">
            <w:pPr>
              <w:pStyle w:val="TAL"/>
            </w:pPr>
            <w:r>
              <w:rPr>
                <w:rFonts w:cs="Arial"/>
                <w:szCs w:val="18"/>
              </w:rPr>
              <w:t>TRUE</w:t>
            </w:r>
            <w:r>
              <w:t>: Supported</w:t>
            </w:r>
            <w:r>
              <w:br/>
            </w:r>
            <w:r>
              <w:rPr>
                <w:rFonts w:cs="Arial"/>
                <w:szCs w:val="18"/>
              </w:rPr>
              <w:t>FALSE</w:t>
            </w:r>
            <w:r>
              <w:t xml:space="preserve"> (default): Not Supported</w:t>
            </w:r>
          </w:p>
          <w:p w14:paraId="7239E949" w14:textId="77777777" w:rsidR="002E5094" w:rsidRDefault="002E5094">
            <w:pPr>
              <w:pStyle w:val="TAL"/>
            </w:pPr>
          </w:p>
          <w:p w14:paraId="32B77F2B"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9672F5" w14:textId="77777777" w:rsidR="002E5094" w:rsidRDefault="002E5094">
            <w:pPr>
              <w:pStyle w:val="TAL"/>
            </w:pPr>
            <w:r>
              <w:t>type: Boolean</w:t>
            </w:r>
          </w:p>
          <w:p w14:paraId="5AC4EEC7" w14:textId="77777777" w:rsidR="002E5094" w:rsidRDefault="002E5094">
            <w:pPr>
              <w:pStyle w:val="TAL"/>
            </w:pPr>
            <w:r>
              <w:t>multiplicity: 0..1</w:t>
            </w:r>
          </w:p>
          <w:p w14:paraId="500936F6" w14:textId="77777777" w:rsidR="002E5094" w:rsidRDefault="002E5094">
            <w:pPr>
              <w:pStyle w:val="TAL"/>
            </w:pPr>
            <w:r>
              <w:t>isOrdered: N/A</w:t>
            </w:r>
          </w:p>
          <w:p w14:paraId="0C8E6013" w14:textId="77777777" w:rsidR="002E5094" w:rsidRDefault="002E5094">
            <w:pPr>
              <w:pStyle w:val="TAL"/>
            </w:pPr>
            <w:r>
              <w:t>isUnique: N/A</w:t>
            </w:r>
          </w:p>
          <w:p w14:paraId="4D08712C" w14:textId="77777777" w:rsidR="002E5094" w:rsidRDefault="002E5094">
            <w:pPr>
              <w:pStyle w:val="TAL"/>
            </w:pPr>
            <w:r>
              <w:t>defaultValue: FALSE</w:t>
            </w:r>
          </w:p>
          <w:p w14:paraId="57EA8EA2" w14:textId="77777777" w:rsidR="002E5094" w:rsidRDefault="002E5094">
            <w:pPr>
              <w:pStyle w:val="TAL"/>
            </w:pPr>
            <w:r>
              <w:t>isNullable: False</w:t>
            </w:r>
          </w:p>
        </w:tc>
      </w:tr>
      <w:tr w:rsidR="002E5094" w14:paraId="6EB4169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0A2E79" w14:textId="77777777" w:rsidR="002E5094" w:rsidRDefault="002E509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4A5A881" w14:textId="77777777" w:rsidR="002E5094" w:rsidRDefault="002E5094">
            <w:pPr>
              <w:pStyle w:val="TAL"/>
            </w:pPr>
            <w:r>
              <w:t xml:space="preserve">This </w:t>
            </w:r>
            <w:r>
              <w:rPr>
                <w:bCs/>
                <w:lang w:eastAsia="ja-JP"/>
              </w:rPr>
              <w:t>attribute</w:t>
            </w:r>
            <w:r>
              <w:t xml:space="preserve"> shall be present if the PCF supports A2X Capability.</w:t>
            </w:r>
          </w:p>
          <w:p w14:paraId="423E40D1" w14:textId="77777777" w:rsidR="002E5094" w:rsidRDefault="002E5094">
            <w:pPr>
              <w:pStyle w:val="TAL"/>
            </w:pPr>
          </w:p>
          <w:p w14:paraId="6949779A" w14:textId="77777777" w:rsidR="002E5094" w:rsidRDefault="002E5094">
            <w:pPr>
              <w:pStyle w:val="TAL"/>
            </w:pPr>
            <w:r>
              <w:t xml:space="preserve">When present, this </w:t>
            </w:r>
            <w:r>
              <w:rPr>
                <w:bCs/>
                <w:lang w:eastAsia="ja-JP"/>
              </w:rPr>
              <w:t>attribute</w:t>
            </w:r>
            <w:r>
              <w:t xml:space="preserve"> shall indicate the supported A2X Capability by the PCF.</w:t>
            </w:r>
          </w:p>
          <w:p w14:paraId="427E3B71" w14:textId="77777777" w:rsidR="002E5094" w:rsidRDefault="002E5094">
            <w:pPr>
              <w:pStyle w:val="TAL"/>
            </w:pPr>
          </w:p>
          <w:p w14:paraId="7FBB387C" w14:textId="77777777" w:rsidR="002E5094" w:rsidRDefault="002E509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72F677" w14:textId="77777777" w:rsidR="002E5094" w:rsidRDefault="002E5094">
            <w:pPr>
              <w:pStyle w:val="TAL"/>
            </w:pPr>
            <w:r>
              <w:t xml:space="preserve">type: </w:t>
            </w:r>
            <w:r>
              <w:rPr>
                <w:rFonts w:ascii="Courier New" w:hAnsi="Courier New" w:cs="Courier New"/>
                <w:lang w:eastAsia="zh-CN"/>
              </w:rPr>
              <w:t>A2xCapability</w:t>
            </w:r>
          </w:p>
          <w:p w14:paraId="71661229" w14:textId="77777777" w:rsidR="002E5094" w:rsidRDefault="002E5094">
            <w:pPr>
              <w:pStyle w:val="TAL"/>
            </w:pPr>
            <w:r>
              <w:t>multiplicity: 0..1</w:t>
            </w:r>
          </w:p>
          <w:p w14:paraId="73D3B46A" w14:textId="77777777" w:rsidR="002E5094" w:rsidRDefault="002E5094">
            <w:pPr>
              <w:pStyle w:val="TAL"/>
            </w:pPr>
            <w:r>
              <w:t>isOrdered: N/A</w:t>
            </w:r>
          </w:p>
          <w:p w14:paraId="1BBD3AB9" w14:textId="77777777" w:rsidR="002E5094" w:rsidRDefault="002E5094">
            <w:pPr>
              <w:pStyle w:val="TAL"/>
            </w:pPr>
            <w:r>
              <w:t>isUnique: N/A</w:t>
            </w:r>
          </w:p>
          <w:p w14:paraId="45829A8E" w14:textId="77777777" w:rsidR="002E5094" w:rsidRDefault="002E5094">
            <w:pPr>
              <w:pStyle w:val="TAL"/>
            </w:pPr>
            <w:r>
              <w:t>defaultValue: None</w:t>
            </w:r>
          </w:p>
          <w:p w14:paraId="3E702123" w14:textId="77777777" w:rsidR="002E5094" w:rsidRDefault="002E5094">
            <w:pPr>
              <w:pStyle w:val="TAL"/>
            </w:pPr>
            <w:r>
              <w:t>isNullable: False</w:t>
            </w:r>
          </w:p>
        </w:tc>
      </w:tr>
      <w:tr w:rsidR="002E5094" w14:paraId="50E6310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D3F873" w14:textId="77777777" w:rsidR="002E5094" w:rsidRDefault="002E509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7EF19D7" w14:textId="77777777" w:rsidR="002E5094" w:rsidRDefault="002E5094">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4ABEFA36" w14:textId="77777777" w:rsidR="002E5094" w:rsidRDefault="002E5094">
            <w:pPr>
              <w:pStyle w:val="TAL"/>
              <w:rPr>
                <w:rFonts w:cs="Arial"/>
                <w:szCs w:val="18"/>
              </w:rPr>
            </w:pPr>
            <w:r>
              <w:rPr>
                <w:rFonts w:cs="Arial"/>
                <w:szCs w:val="18"/>
              </w:rPr>
              <w:t>TRUE: Supported</w:t>
            </w:r>
            <w:r>
              <w:rPr>
                <w:rFonts w:cs="Arial"/>
                <w:szCs w:val="18"/>
              </w:rPr>
              <w:br/>
              <w:t>FALSE (default): Not Supported</w:t>
            </w:r>
          </w:p>
          <w:p w14:paraId="1B91D0CC" w14:textId="77777777" w:rsidR="002E5094" w:rsidRDefault="002E5094">
            <w:pPr>
              <w:pStyle w:val="TAL"/>
              <w:rPr>
                <w:rFonts w:cs="Arial"/>
                <w:szCs w:val="18"/>
              </w:rPr>
            </w:pPr>
          </w:p>
          <w:p w14:paraId="4403DA28"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2D50546" w14:textId="77777777" w:rsidR="002E5094" w:rsidRDefault="002E5094">
            <w:pPr>
              <w:pStyle w:val="TAL"/>
            </w:pPr>
            <w:r>
              <w:t>type: Boolean</w:t>
            </w:r>
          </w:p>
          <w:p w14:paraId="213838FB" w14:textId="77777777" w:rsidR="002E5094" w:rsidRDefault="002E5094">
            <w:pPr>
              <w:pStyle w:val="TAL"/>
            </w:pPr>
            <w:r>
              <w:t>multiplicity: 0..1</w:t>
            </w:r>
          </w:p>
          <w:p w14:paraId="04EEB3E7" w14:textId="77777777" w:rsidR="002E5094" w:rsidRDefault="002E5094">
            <w:pPr>
              <w:pStyle w:val="TAL"/>
            </w:pPr>
            <w:r>
              <w:t>isOrdered: N/A</w:t>
            </w:r>
          </w:p>
          <w:p w14:paraId="547859AB" w14:textId="77777777" w:rsidR="002E5094" w:rsidRDefault="002E5094">
            <w:pPr>
              <w:pStyle w:val="TAL"/>
            </w:pPr>
            <w:r>
              <w:t>isUnique: N/A</w:t>
            </w:r>
          </w:p>
          <w:p w14:paraId="2814CA2B" w14:textId="77777777" w:rsidR="002E5094" w:rsidRDefault="002E5094">
            <w:pPr>
              <w:pStyle w:val="TAL"/>
            </w:pPr>
            <w:r>
              <w:t xml:space="preserve">defaultValue: </w:t>
            </w:r>
            <w:r>
              <w:rPr>
                <w:rFonts w:cs="Arial"/>
                <w:szCs w:val="18"/>
              </w:rPr>
              <w:t>FALSE</w:t>
            </w:r>
          </w:p>
          <w:p w14:paraId="409C8D51" w14:textId="77777777" w:rsidR="002E5094" w:rsidRDefault="002E5094">
            <w:pPr>
              <w:pStyle w:val="TAL"/>
            </w:pPr>
            <w:r>
              <w:t>isNullable: False</w:t>
            </w:r>
          </w:p>
        </w:tc>
      </w:tr>
      <w:tr w:rsidR="002E5094" w14:paraId="691E146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F3696E" w14:textId="77777777" w:rsidR="002E5094" w:rsidRDefault="002E5094">
            <w:pPr>
              <w:pStyle w:val="TAL"/>
              <w:keepNext w:val="0"/>
              <w:rPr>
                <w:rFonts w:ascii="Courier New" w:hAnsi="Courier New" w:cs="Courier New"/>
                <w:szCs w:val="18"/>
              </w:rPr>
            </w:pPr>
            <w:r>
              <w:rPr>
                <w:rFonts w:ascii="Courier New" w:hAnsi="Courier New" w:cs="Courier New"/>
                <w:lang w:eastAsia="zh-CN"/>
              </w:rPr>
              <w:lastRenderedPageBreak/>
              <w:t>A2xCapability.lteA2x</w:t>
            </w:r>
          </w:p>
        </w:tc>
        <w:tc>
          <w:tcPr>
            <w:tcW w:w="4395" w:type="dxa"/>
            <w:tcBorders>
              <w:top w:val="single" w:sz="4" w:space="0" w:color="auto"/>
              <w:left w:val="single" w:sz="4" w:space="0" w:color="auto"/>
              <w:bottom w:val="single" w:sz="4" w:space="0" w:color="auto"/>
              <w:right w:val="single" w:sz="4" w:space="0" w:color="auto"/>
            </w:tcBorders>
          </w:tcPr>
          <w:p w14:paraId="7A2067EA" w14:textId="77777777" w:rsidR="002E5094" w:rsidRDefault="002E5094">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483F7CBC" w14:textId="77777777" w:rsidR="002E5094" w:rsidRDefault="002E5094">
            <w:pPr>
              <w:pStyle w:val="TAL"/>
              <w:rPr>
                <w:rFonts w:cs="Arial"/>
                <w:szCs w:val="18"/>
              </w:rPr>
            </w:pPr>
          </w:p>
          <w:p w14:paraId="46A11489"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C9D9640"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LTE A2X capability</w:t>
            </w:r>
            <w:r>
              <w:rPr>
                <w:lang w:eastAsia="zh-CN"/>
              </w:rPr>
              <w:t xml:space="preserve"> is not supported by the PCF.</w:t>
            </w:r>
          </w:p>
          <w:p w14:paraId="3499DDDB" w14:textId="77777777" w:rsidR="002E5094" w:rsidRDefault="002E5094">
            <w:pPr>
              <w:pStyle w:val="TAL"/>
              <w:rPr>
                <w:lang w:eastAsia="zh-CN"/>
              </w:rPr>
            </w:pPr>
          </w:p>
          <w:p w14:paraId="0DE0F4C7"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1B1E15" w14:textId="77777777" w:rsidR="002E5094" w:rsidRDefault="002E5094">
            <w:pPr>
              <w:pStyle w:val="TAL"/>
            </w:pPr>
            <w:r>
              <w:t>type: Boolean</w:t>
            </w:r>
          </w:p>
          <w:p w14:paraId="4D5DD06A" w14:textId="77777777" w:rsidR="002E5094" w:rsidRDefault="002E5094">
            <w:pPr>
              <w:pStyle w:val="TAL"/>
            </w:pPr>
            <w:r>
              <w:t>multiplicity: 0..1</w:t>
            </w:r>
          </w:p>
          <w:p w14:paraId="2311429C" w14:textId="77777777" w:rsidR="002E5094" w:rsidRDefault="002E5094">
            <w:pPr>
              <w:pStyle w:val="TAL"/>
            </w:pPr>
            <w:r>
              <w:t>isOrdered: N/A</w:t>
            </w:r>
          </w:p>
          <w:p w14:paraId="683514D0" w14:textId="77777777" w:rsidR="002E5094" w:rsidRDefault="002E5094">
            <w:pPr>
              <w:pStyle w:val="TAL"/>
            </w:pPr>
            <w:r>
              <w:t>isUnique: N/A</w:t>
            </w:r>
          </w:p>
          <w:p w14:paraId="576C6DF7" w14:textId="77777777" w:rsidR="002E5094" w:rsidRDefault="002E5094">
            <w:pPr>
              <w:pStyle w:val="TAL"/>
            </w:pPr>
            <w:r>
              <w:t xml:space="preserve">defaultValue: </w:t>
            </w:r>
            <w:r>
              <w:rPr>
                <w:rFonts w:cs="Arial"/>
                <w:szCs w:val="18"/>
              </w:rPr>
              <w:t>FALSE</w:t>
            </w:r>
          </w:p>
          <w:p w14:paraId="75C386FA" w14:textId="77777777" w:rsidR="002E5094" w:rsidRDefault="002E5094">
            <w:pPr>
              <w:pStyle w:val="TAL"/>
            </w:pPr>
            <w:r>
              <w:t>isNullable: False</w:t>
            </w:r>
          </w:p>
        </w:tc>
      </w:tr>
      <w:tr w:rsidR="002E5094" w14:paraId="19EFC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105A3" w14:textId="77777777" w:rsidR="002E5094" w:rsidRDefault="002E5094">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C4218BB" w14:textId="77777777" w:rsidR="002E5094" w:rsidRDefault="002E5094">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4EBB8198" w14:textId="77777777" w:rsidR="002E5094" w:rsidRDefault="002E5094">
            <w:pPr>
              <w:pStyle w:val="TAL"/>
              <w:rPr>
                <w:rFonts w:cs="Arial"/>
                <w:szCs w:val="18"/>
              </w:rPr>
            </w:pPr>
          </w:p>
          <w:p w14:paraId="0A677EE3"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F7B75B3"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NR A2X capability</w:t>
            </w:r>
            <w:r>
              <w:rPr>
                <w:lang w:eastAsia="zh-CN"/>
              </w:rPr>
              <w:t xml:space="preserve"> is not supported by the PCF.</w:t>
            </w:r>
          </w:p>
          <w:p w14:paraId="7E5F2672" w14:textId="77777777" w:rsidR="002E5094" w:rsidRDefault="002E5094">
            <w:pPr>
              <w:pStyle w:val="TAL"/>
              <w:rPr>
                <w:lang w:eastAsia="zh-CN"/>
              </w:rPr>
            </w:pPr>
          </w:p>
          <w:p w14:paraId="2352DC20" w14:textId="77777777" w:rsidR="002E5094" w:rsidRDefault="002E509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D38314" w14:textId="77777777" w:rsidR="002E5094" w:rsidRDefault="002E5094">
            <w:pPr>
              <w:pStyle w:val="TAL"/>
            </w:pPr>
            <w:r>
              <w:t>type: Boolean</w:t>
            </w:r>
          </w:p>
          <w:p w14:paraId="19586CBC" w14:textId="77777777" w:rsidR="002E5094" w:rsidRDefault="002E5094">
            <w:pPr>
              <w:pStyle w:val="TAL"/>
            </w:pPr>
            <w:r>
              <w:t>multiplicity: 0..1</w:t>
            </w:r>
          </w:p>
          <w:p w14:paraId="7050334C" w14:textId="77777777" w:rsidR="002E5094" w:rsidRDefault="002E5094">
            <w:pPr>
              <w:pStyle w:val="TAL"/>
            </w:pPr>
            <w:r>
              <w:t>isOrdered: N/A</w:t>
            </w:r>
          </w:p>
          <w:p w14:paraId="4FCCE3FE" w14:textId="77777777" w:rsidR="002E5094" w:rsidRDefault="002E5094">
            <w:pPr>
              <w:pStyle w:val="TAL"/>
            </w:pPr>
            <w:r>
              <w:t>isUnique: N/A</w:t>
            </w:r>
          </w:p>
          <w:p w14:paraId="02536B02" w14:textId="77777777" w:rsidR="002E5094" w:rsidRDefault="002E5094">
            <w:pPr>
              <w:pStyle w:val="TAL"/>
            </w:pPr>
            <w:r>
              <w:t xml:space="preserve">defaultValue: </w:t>
            </w:r>
            <w:r>
              <w:rPr>
                <w:rFonts w:cs="Arial"/>
                <w:szCs w:val="18"/>
              </w:rPr>
              <w:t>FALSE</w:t>
            </w:r>
          </w:p>
          <w:p w14:paraId="553CD623" w14:textId="77777777" w:rsidR="002E5094" w:rsidRDefault="002E5094">
            <w:pPr>
              <w:pStyle w:val="TAL"/>
            </w:pPr>
            <w:r>
              <w:t>isNullable: False</w:t>
            </w:r>
          </w:p>
        </w:tc>
      </w:tr>
      <w:tr w:rsidR="002E5094" w14:paraId="56BD508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ED3AF0" w14:textId="77777777" w:rsidR="002E5094" w:rsidRDefault="002E5094">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AFAC760" w14:textId="77777777" w:rsidR="002E5094" w:rsidRDefault="002E5094">
            <w:pPr>
              <w:pStyle w:val="TAL"/>
              <w:rPr>
                <w:rFonts w:cs="Arial"/>
                <w:szCs w:val="18"/>
              </w:rPr>
            </w:pPr>
            <w:r>
              <w:rPr>
                <w:rFonts w:cs="Arial"/>
                <w:szCs w:val="18"/>
              </w:rPr>
              <w:t>This attribute indicates whether the NEF supports Multi-member AF session with required QoS functionality:</w:t>
            </w:r>
          </w:p>
          <w:p w14:paraId="31BFA4F0" w14:textId="77777777" w:rsidR="002E5094" w:rsidRDefault="002E5094">
            <w:pPr>
              <w:pStyle w:val="TAL"/>
              <w:rPr>
                <w:rFonts w:cs="Arial"/>
                <w:szCs w:val="18"/>
              </w:rPr>
            </w:pPr>
          </w:p>
          <w:p w14:paraId="202756CB" w14:textId="77777777" w:rsidR="002E5094" w:rsidRDefault="002E5094">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203967CA"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14:paraId="554F7325" w14:textId="77777777" w:rsidR="002E5094" w:rsidRDefault="002E5094">
            <w:pPr>
              <w:pStyle w:val="TAL"/>
              <w:rPr>
                <w:rFonts w:eastAsia="MS Mincho"/>
                <w:bCs/>
                <w:lang w:eastAsia="ja-JP"/>
              </w:rPr>
            </w:pPr>
          </w:p>
          <w:p w14:paraId="64012636" w14:textId="77777777" w:rsidR="002E5094" w:rsidRDefault="002E5094">
            <w:pPr>
              <w:pStyle w:val="TAL"/>
              <w:rPr>
                <w:rFonts w:eastAsia="SimSun"/>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B23C24E" w14:textId="77777777" w:rsidR="002E5094" w:rsidRDefault="002E5094">
            <w:pPr>
              <w:pStyle w:val="TAL"/>
            </w:pPr>
            <w:r>
              <w:t>type: Boolean</w:t>
            </w:r>
          </w:p>
          <w:p w14:paraId="45E1F843" w14:textId="77777777" w:rsidR="002E5094" w:rsidRDefault="002E5094">
            <w:pPr>
              <w:pStyle w:val="TAL"/>
            </w:pPr>
            <w:r>
              <w:t>multiplicity: 0..1</w:t>
            </w:r>
          </w:p>
          <w:p w14:paraId="08FDF896" w14:textId="77777777" w:rsidR="002E5094" w:rsidRDefault="002E5094">
            <w:pPr>
              <w:pStyle w:val="TAL"/>
            </w:pPr>
            <w:r>
              <w:t>isOrdered: N/A</w:t>
            </w:r>
          </w:p>
          <w:p w14:paraId="12364898" w14:textId="77777777" w:rsidR="002E5094" w:rsidRDefault="002E5094">
            <w:pPr>
              <w:pStyle w:val="TAL"/>
            </w:pPr>
            <w:r>
              <w:t>isUnique: N/A</w:t>
            </w:r>
          </w:p>
          <w:p w14:paraId="478BA83D" w14:textId="77777777" w:rsidR="002E5094" w:rsidRDefault="002E5094">
            <w:pPr>
              <w:pStyle w:val="TAL"/>
            </w:pPr>
            <w:r>
              <w:t xml:space="preserve">defaultValue: </w:t>
            </w:r>
            <w:r>
              <w:rPr>
                <w:rFonts w:cs="Arial"/>
                <w:szCs w:val="18"/>
              </w:rPr>
              <w:t>FALSE</w:t>
            </w:r>
          </w:p>
          <w:p w14:paraId="53C20EC4" w14:textId="77777777" w:rsidR="002E5094" w:rsidRDefault="002E5094">
            <w:pPr>
              <w:pStyle w:val="TAL"/>
            </w:pPr>
            <w:r>
              <w:t>isNullable: False</w:t>
            </w:r>
          </w:p>
        </w:tc>
      </w:tr>
      <w:tr w:rsidR="002E5094" w14:paraId="12BCFFC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7A815" w14:textId="77777777" w:rsidR="002E5094" w:rsidRDefault="002E5094">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1880154" w14:textId="77777777" w:rsidR="002E5094" w:rsidRDefault="002E5094">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59A7A2DE" w14:textId="77777777" w:rsidR="002E5094" w:rsidRDefault="002E5094">
            <w:pPr>
              <w:pStyle w:val="TAL"/>
              <w:rPr>
                <w:rFonts w:cs="Arial"/>
                <w:szCs w:val="18"/>
              </w:rPr>
            </w:pPr>
          </w:p>
          <w:p w14:paraId="0F201710" w14:textId="77777777" w:rsidR="002E5094" w:rsidRDefault="002E5094">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5D217BC8" w14:textId="77777777" w:rsidR="002E5094" w:rsidRDefault="002E5094">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14:paraId="68967F9F" w14:textId="77777777" w:rsidR="002E5094" w:rsidRDefault="002E5094">
            <w:pPr>
              <w:pStyle w:val="TAL"/>
              <w:rPr>
                <w:lang w:eastAsia="zh-CN"/>
              </w:rPr>
            </w:pPr>
          </w:p>
          <w:p w14:paraId="70AADA0A" w14:textId="77777777" w:rsidR="002E5094" w:rsidRDefault="002E5094">
            <w:pPr>
              <w:pStyle w:val="TAL"/>
              <w:rPr>
                <w:lang w:eastAsia="zh-CN"/>
              </w:rPr>
            </w:pPr>
            <w:r>
              <w:rPr>
                <w:rFonts w:cs="Arial"/>
                <w:szCs w:val="18"/>
              </w:rPr>
              <w:t>AllowedValues: TRUE, FALSE</w:t>
            </w:r>
          </w:p>
          <w:p w14:paraId="657BA552" w14:textId="77777777" w:rsidR="002E5094" w:rsidRDefault="002E50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3822603" w14:textId="77777777" w:rsidR="002E5094" w:rsidRDefault="002E5094">
            <w:pPr>
              <w:pStyle w:val="TAL"/>
            </w:pPr>
            <w:r>
              <w:t>type: Boolean</w:t>
            </w:r>
          </w:p>
          <w:p w14:paraId="42F91828" w14:textId="77777777" w:rsidR="002E5094" w:rsidRDefault="002E5094">
            <w:pPr>
              <w:pStyle w:val="TAL"/>
            </w:pPr>
            <w:r>
              <w:t>multiplicity: 0..1</w:t>
            </w:r>
          </w:p>
          <w:p w14:paraId="692092EA" w14:textId="77777777" w:rsidR="002E5094" w:rsidRDefault="002E5094">
            <w:pPr>
              <w:pStyle w:val="TAL"/>
            </w:pPr>
            <w:r>
              <w:t>isOrdered: N/A</w:t>
            </w:r>
          </w:p>
          <w:p w14:paraId="21B119CA" w14:textId="77777777" w:rsidR="002E5094" w:rsidRDefault="002E5094">
            <w:pPr>
              <w:pStyle w:val="TAL"/>
            </w:pPr>
            <w:r>
              <w:t>isUnique: N/A</w:t>
            </w:r>
          </w:p>
          <w:p w14:paraId="22371AC0" w14:textId="77777777" w:rsidR="002E5094" w:rsidRDefault="002E5094">
            <w:pPr>
              <w:pStyle w:val="TAL"/>
            </w:pPr>
            <w:r>
              <w:t xml:space="preserve">defaultValue: </w:t>
            </w:r>
            <w:r>
              <w:rPr>
                <w:rFonts w:cs="Arial"/>
                <w:szCs w:val="18"/>
              </w:rPr>
              <w:t>FALSE</w:t>
            </w:r>
          </w:p>
          <w:p w14:paraId="3709EC5A" w14:textId="77777777" w:rsidR="002E5094" w:rsidRDefault="002E5094">
            <w:pPr>
              <w:pStyle w:val="TAL"/>
            </w:pPr>
            <w:r>
              <w:t>isNullable: False</w:t>
            </w:r>
          </w:p>
        </w:tc>
      </w:tr>
      <w:tr w:rsidR="002E5094" w14:paraId="29214B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AE43C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736AD6C6" w14:textId="77777777" w:rsidR="002E5094" w:rsidRDefault="002E5094">
            <w:pPr>
              <w:pStyle w:val="TAL"/>
              <w:rPr>
                <w:rFonts w:eastAsia="SimSun"/>
                <w:lang w:eastAsia="ja-JP"/>
              </w:rPr>
            </w:pPr>
            <w:r>
              <w:rPr>
                <w:lang w:eastAsia="ja-JP"/>
              </w:rPr>
              <w:t>This attribute represents information of an MB-UPF NF Instance.</w:t>
            </w:r>
          </w:p>
          <w:p w14:paraId="64BE4DA8" w14:textId="77777777" w:rsidR="002E5094" w:rsidRDefault="002E5094">
            <w:pPr>
              <w:pStyle w:val="TAL"/>
              <w:rPr>
                <w:lang w:eastAsia="ja-JP"/>
              </w:rPr>
            </w:pPr>
          </w:p>
          <w:p w14:paraId="73B61D3D"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8CACFD"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2BD53B41"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E4F022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138930"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082AE3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0612050" w14:textId="77777777" w:rsidR="002E5094" w:rsidRDefault="002E5094">
            <w:pPr>
              <w:pStyle w:val="TAL"/>
            </w:pPr>
            <w:r>
              <w:rPr>
                <w:rFonts w:cs="Arial"/>
                <w:szCs w:val="18"/>
              </w:rPr>
              <w:t>isNullable: False</w:t>
            </w:r>
          </w:p>
        </w:tc>
      </w:tr>
      <w:tr w:rsidR="002E5094" w14:paraId="2BE0C1C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5538B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96E2F28" w14:textId="77777777" w:rsidR="002E5094" w:rsidRDefault="002E5094">
            <w:pPr>
              <w:pStyle w:val="TAL"/>
              <w:rPr>
                <w:rFonts w:eastAsia="SimSun"/>
                <w:lang w:eastAsia="ja-JP"/>
              </w:rPr>
            </w:pPr>
            <w:r>
              <w:rPr>
                <w:lang w:eastAsia="ja-JP"/>
              </w:rPr>
              <w:t>This attribute represents the list of parameters supported by the MB-UPF per S-NSSAI.</w:t>
            </w:r>
          </w:p>
          <w:p w14:paraId="2313E77A" w14:textId="77777777" w:rsidR="002E5094" w:rsidRDefault="002E5094">
            <w:pPr>
              <w:pStyle w:val="TAL"/>
              <w:rPr>
                <w:lang w:eastAsia="ja-JP"/>
              </w:rPr>
            </w:pPr>
          </w:p>
          <w:p w14:paraId="4DA3F3E8" w14:textId="77777777" w:rsidR="002E5094" w:rsidRDefault="002E5094">
            <w:pPr>
              <w:pStyle w:val="TAL"/>
              <w:rPr>
                <w:lang w:eastAsia="ja-JP"/>
              </w:rPr>
            </w:pPr>
          </w:p>
          <w:p w14:paraId="25D0FB27"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3FC1E9"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71FEF11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5C7308D1"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4262CA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78B6CF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DF1978" w14:textId="77777777" w:rsidR="002E5094" w:rsidRDefault="002E5094">
            <w:pPr>
              <w:pStyle w:val="TAL"/>
            </w:pPr>
            <w:r>
              <w:rPr>
                <w:rFonts w:cs="Arial"/>
                <w:szCs w:val="18"/>
              </w:rPr>
              <w:t>isNullable: False</w:t>
            </w:r>
          </w:p>
        </w:tc>
      </w:tr>
      <w:tr w:rsidR="002E5094" w14:paraId="129A0083"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59C38"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02F6F666" w14:textId="77777777" w:rsidR="002E5094" w:rsidRDefault="002E5094">
            <w:pPr>
              <w:pStyle w:val="TAL"/>
              <w:rPr>
                <w:rFonts w:eastAsia="SimSun"/>
                <w:lang w:eastAsia="ja-JP"/>
              </w:rPr>
            </w:pPr>
            <w:r>
              <w:rPr>
                <w:lang w:eastAsia="ja-JP"/>
              </w:rPr>
              <w:t>This attribute represents the MB-SMF service area(s) the MB-UPF can serve.</w:t>
            </w:r>
          </w:p>
          <w:p w14:paraId="575769AA" w14:textId="77777777" w:rsidR="002E5094" w:rsidRDefault="002E5094">
            <w:pPr>
              <w:pStyle w:val="TAL"/>
              <w:rPr>
                <w:lang w:eastAsia="ja-JP"/>
              </w:rPr>
            </w:pPr>
            <w:r>
              <w:rPr>
                <w:lang w:eastAsia="ja-JP"/>
              </w:rPr>
              <w:t>If not provided, the MB-UPF can serve any MB-SMF service area.</w:t>
            </w:r>
          </w:p>
          <w:p w14:paraId="4F7D8AF5" w14:textId="77777777" w:rsidR="002E5094" w:rsidRDefault="002E5094">
            <w:pPr>
              <w:pStyle w:val="TAL"/>
              <w:rPr>
                <w:lang w:eastAsia="ja-JP"/>
              </w:rPr>
            </w:pPr>
          </w:p>
          <w:p w14:paraId="1E48AE93"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5E018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26CDCB3"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55B9E44"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6D3450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20B414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D53689" w14:textId="77777777" w:rsidR="002E5094" w:rsidRDefault="002E5094">
            <w:pPr>
              <w:pStyle w:val="TAL"/>
            </w:pPr>
            <w:r>
              <w:rPr>
                <w:rFonts w:cs="Arial"/>
                <w:szCs w:val="18"/>
              </w:rPr>
              <w:t>isNullable: False</w:t>
            </w:r>
          </w:p>
        </w:tc>
      </w:tr>
      <w:tr w:rsidR="002E5094" w14:paraId="3AA6DA7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1253CB"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0F25610D" w14:textId="77777777" w:rsidR="002E5094" w:rsidRDefault="002E5094">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2808DC15" w14:textId="77777777" w:rsidR="002E5094" w:rsidRDefault="002E5094">
            <w:pPr>
              <w:pStyle w:val="TAL"/>
              <w:rPr>
                <w:lang w:eastAsia="ja-JP"/>
              </w:rPr>
            </w:pPr>
          </w:p>
          <w:p w14:paraId="76EFD97B" w14:textId="77777777" w:rsidR="002E5094" w:rsidRDefault="002E5094">
            <w:pPr>
              <w:pStyle w:val="TAL"/>
              <w:rPr>
                <w:lang w:eastAsia="ja-JP"/>
              </w:rPr>
            </w:pPr>
            <w:r>
              <w:rPr>
                <w:lang w:eastAsia="ja-JP"/>
              </w:rPr>
              <w:t>allowedValues: N/A</w:t>
            </w:r>
          </w:p>
          <w:p w14:paraId="6A774B4D"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90C07B" w14:textId="77777777" w:rsidR="002E5094" w:rsidRDefault="002E5094">
            <w:pPr>
              <w:pStyle w:val="TAL"/>
              <w:keepNext w:val="0"/>
            </w:pPr>
            <w:r>
              <w:t xml:space="preserve">type: </w:t>
            </w:r>
            <w:r>
              <w:rPr>
                <w:rFonts w:ascii="Courier New" w:hAnsi="Courier New" w:cs="Courier New"/>
                <w:lang w:eastAsia="zh-CN"/>
              </w:rPr>
              <w:t>InterfaceUpfInfoItem</w:t>
            </w:r>
          </w:p>
          <w:p w14:paraId="35352406" w14:textId="77777777" w:rsidR="002E5094" w:rsidRDefault="002E5094">
            <w:pPr>
              <w:pStyle w:val="TAL"/>
            </w:pPr>
            <w:r>
              <w:t>multiplicity: 0..*</w:t>
            </w:r>
          </w:p>
          <w:p w14:paraId="52B3BF0A" w14:textId="77777777" w:rsidR="002E5094" w:rsidRDefault="002E5094">
            <w:pPr>
              <w:pStyle w:val="TAL"/>
            </w:pPr>
            <w:r>
              <w:t>isOrdered: False</w:t>
            </w:r>
          </w:p>
          <w:p w14:paraId="54B4B9B3" w14:textId="77777777" w:rsidR="002E5094" w:rsidRDefault="002E5094">
            <w:pPr>
              <w:pStyle w:val="TAL"/>
            </w:pPr>
            <w:r>
              <w:t>isUnique: True</w:t>
            </w:r>
          </w:p>
          <w:p w14:paraId="3444E46A" w14:textId="77777777" w:rsidR="002E5094" w:rsidRDefault="002E5094">
            <w:pPr>
              <w:pStyle w:val="TAL"/>
            </w:pPr>
            <w:r>
              <w:t>defaultValue: None</w:t>
            </w:r>
          </w:p>
          <w:p w14:paraId="51FB8EEC" w14:textId="77777777" w:rsidR="002E5094" w:rsidRDefault="002E5094">
            <w:pPr>
              <w:pStyle w:val="TAL"/>
            </w:pPr>
            <w:r>
              <w:t>isNullable: False</w:t>
            </w:r>
          </w:p>
        </w:tc>
      </w:tr>
      <w:tr w:rsidR="002E5094" w14:paraId="66A29E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17BBD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lastRenderedPageBreak/>
              <w:t>mbUpfInfo.taiList</w:t>
            </w:r>
          </w:p>
        </w:tc>
        <w:tc>
          <w:tcPr>
            <w:tcW w:w="4395" w:type="dxa"/>
            <w:tcBorders>
              <w:top w:val="single" w:sz="4" w:space="0" w:color="auto"/>
              <w:left w:val="single" w:sz="4" w:space="0" w:color="auto"/>
              <w:bottom w:val="single" w:sz="4" w:space="0" w:color="auto"/>
              <w:right w:val="single" w:sz="4" w:space="0" w:color="auto"/>
            </w:tcBorders>
          </w:tcPr>
          <w:p w14:paraId="5F8DA17C" w14:textId="77777777" w:rsidR="002E5094" w:rsidRDefault="002E5094">
            <w:pPr>
              <w:pStyle w:val="TAL"/>
              <w:rPr>
                <w:rFonts w:eastAsia="SimSun"/>
                <w:lang w:eastAsia="ja-JP"/>
              </w:rPr>
            </w:pPr>
            <w:r>
              <w:rPr>
                <w:lang w:eastAsia="ja-JP"/>
              </w:rPr>
              <w:t>This attribute represents the list of TAIs the MB-UPF can serve.</w:t>
            </w:r>
          </w:p>
          <w:p w14:paraId="5778FA59" w14:textId="77777777" w:rsidR="002E5094" w:rsidRDefault="002E5094">
            <w:pPr>
              <w:pStyle w:val="TAL"/>
              <w:rPr>
                <w:lang w:eastAsia="ja-JP"/>
              </w:rPr>
            </w:pPr>
          </w:p>
          <w:p w14:paraId="5728FC2D" w14:textId="77777777" w:rsidR="002E5094" w:rsidRDefault="002E509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5A5F2E00" w14:textId="77777777" w:rsidR="002E5094" w:rsidRDefault="002E5094">
            <w:pPr>
              <w:pStyle w:val="TAL"/>
              <w:rPr>
                <w:lang w:eastAsia="ja-JP"/>
              </w:rPr>
            </w:pPr>
          </w:p>
          <w:p w14:paraId="1074A62C"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17963C" w14:textId="77777777" w:rsidR="002E5094" w:rsidRDefault="002E5094">
            <w:pPr>
              <w:pStyle w:val="TAL"/>
              <w:keepNext w:val="0"/>
            </w:pPr>
            <w:r>
              <w:t xml:space="preserve">type: </w:t>
            </w:r>
            <w:r>
              <w:rPr>
                <w:rFonts w:ascii="Courier New" w:hAnsi="Courier New" w:cs="Courier New"/>
                <w:lang w:eastAsia="zh-CN"/>
              </w:rPr>
              <w:t>Tai</w:t>
            </w:r>
          </w:p>
          <w:p w14:paraId="31EB7B1A"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31DE5F3A"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AF7F230"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512E52A"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EE7245" w14:textId="77777777" w:rsidR="002E5094" w:rsidRDefault="002E5094">
            <w:pPr>
              <w:pStyle w:val="TAL"/>
            </w:pPr>
            <w:r>
              <w:rPr>
                <w:rFonts w:cs="Arial"/>
                <w:szCs w:val="18"/>
              </w:rPr>
              <w:t>isNullable: False</w:t>
            </w:r>
          </w:p>
        </w:tc>
      </w:tr>
      <w:tr w:rsidR="002E5094" w14:paraId="50535F2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992265"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8C93E55" w14:textId="77777777" w:rsidR="002E5094" w:rsidRDefault="002E5094">
            <w:pPr>
              <w:pStyle w:val="TAL"/>
              <w:rPr>
                <w:rFonts w:eastAsia="SimSun"/>
                <w:lang w:eastAsia="ja-JP"/>
              </w:rPr>
            </w:pPr>
            <w:r>
              <w:rPr>
                <w:lang w:eastAsia="ja-JP"/>
              </w:rPr>
              <w:t>This attribute represents the range of TAIs the MB-UPF can serve.</w:t>
            </w:r>
          </w:p>
          <w:p w14:paraId="7B68FAD9" w14:textId="77777777" w:rsidR="002E5094" w:rsidRDefault="002E5094">
            <w:pPr>
              <w:pStyle w:val="TAL"/>
              <w:rPr>
                <w:lang w:eastAsia="ja-JP"/>
              </w:rPr>
            </w:pPr>
          </w:p>
          <w:p w14:paraId="056C4AFA" w14:textId="77777777" w:rsidR="002E5094" w:rsidRDefault="002E5094">
            <w:pPr>
              <w:pStyle w:val="TAL"/>
              <w:rPr>
                <w:lang w:eastAsia="ja-JP"/>
              </w:rPr>
            </w:pPr>
            <w:r>
              <w:rPr>
                <w:lang w:eastAsia="ja-JP"/>
              </w:rPr>
              <w:t>The absence of this attribute and the taiList attribute indicates that the MB-UPF can serve the whole MB-SMF service area defined by the MbSmfServingArea attribute.</w:t>
            </w:r>
          </w:p>
          <w:p w14:paraId="2684FAEA" w14:textId="77777777" w:rsidR="002E5094" w:rsidRDefault="002E5094">
            <w:pPr>
              <w:pStyle w:val="TAL"/>
              <w:rPr>
                <w:lang w:eastAsia="ja-JP"/>
              </w:rPr>
            </w:pPr>
          </w:p>
          <w:p w14:paraId="569AAF49"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4359EA" w14:textId="77777777" w:rsidR="002E5094" w:rsidRDefault="002E5094">
            <w:pPr>
              <w:pStyle w:val="TAL"/>
              <w:keepNext w:val="0"/>
            </w:pPr>
            <w:r>
              <w:t xml:space="preserve">type: </w:t>
            </w:r>
            <w:r>
              <w:rPr>
                <w:rFonts w:ascii="Courier New" w:hAnsi="Courier New" w:cs="Courier New"/>
                <w:lang w:eastAsia="zh-CN"/>
              </w:rPr>
              <w:t>Tairange</w:t>
            </w:r>
          </w:p>
          <w:p w14:paraId="3DDD2A0B"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68A2BF23"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468B8512"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717CD7D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D70ED7B" w14:textId="77777777" w:rsidR="002E5094" w:rsidRDefault="002E5094">
            <w:pPr>
              <w:pStyle w:val="TAL"/>
            </w:pPr>
            <w:r>
              <w:rPr>
                <w:rFonts w:cs="Arial"/>
                <w:szCs w:val="18"/>
              </w:rPr>
              <w:t>isNullable: False</w:t>
            </w:r>
          </w:p>
        </w:tc>
      </w:tr>
      <w:tr w:rsidR="002E5094" w14:paraId="4D00A3D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5277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E78D096" w14:textId="77777777" w:rsidR="002E5094" w:rsidRDefault="002E5094">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BE6CCBA" w14:textId="77777777" w:rsidR="002E5094" w:rsidRDefault="002E5094">
            <w:pPr>
              <w:pStyle w:val="TAL"/>
              <w:rPr>
                <w:lang w:eastAsia="ja-JP"/>
              </w:rPr>
            </w:pPr>
            <w:r>
              <w:rPr>
                <w:lang w:eastAsia="ja-JP"/>
              </w:rPr>
              <w:t>See the precedence rules in the description of the priority attribute in NFProfile, if Priority is also present in NFProfile.</w:t>
            </w:r>
          </w:p>
          <w:p w14:paraId="7048EB49" w14:textId="77777777" w:rsidR="002E5094" w:rsidRDefault="002E5094">
            <w:pPr>
              <w:pStyle w:val="TAL"/>
              <w:rPr>
                <w:lang w:eastAsia="ja-JP"/>
              </w:rPr>
            </w:pPr>
            <w:r>
              <w:rPr>
                <w:lang w:eastAsia="ja-JP"/>
              </w:rPr>
              <w:t>The NRF may overwrite the received priority value when exposing an NFProfile with the Nnrf_NFDiscovery service.</w:t>
            </w:r>
          </w:p>
          <w:p w14:paraId="3877490E" w14:textId="77777777" w:rsidR="002E5094" w:rsidRDefault="002E5094">
            <w:pPr>
              <w:pStyle w:val="TAL"/>
              <w:rPr>
                <w:lang w:eastAsia="ja-JP"/>
              </w:rPr>
            </w:pPr>
          </w:p>
          <w:p w14:paraId="533A698A"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EFA99B"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F4A43F3"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1F1D944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CCF225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16551AD"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6FB2D2A" w14:textId="77777777" w:rsidR="002E5094" w:rsidRDefault="002E5094">
            <w:pPr>
              <w:pStyle w:val="TAL"/>
            </w:pPr>
            <w:r>
              <w:rPr>
                <w:rFonts w:cs="Arial"/>
                <w:szCs w:val="18"/>
              </w:rPr>
              <w:t>isNullable: False</w:t>
            </w:r>
          </w:p>
        </w:tc>
      </w:tr>
      <w:tr w:rsidR="002E5094" w14:paraId="199F6FD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9B1593"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4977C65" w14:textId="77777777" w:rsidR="002E5094" w:rsidRDefault="002E5094">
            <w:pPr>
              <w:pStyle w:val="TAL"/>
              <w:rPr>
                <w:rFonts w:eastAsia="SimSun" w:cs="Arial"/>
                <w:szCs w:val="18"/>
              </w:rPr>
            </w:pPr>
            <w:r>
              <w:rPr>
                <w:rFonts w:cs="Arial"/>
                <w:szCs w:val="18"/>
              </w:rPr>
              <w:t>It represents supported S-NSSAI.</w:t>
            </w:r>
          </w:p>
          <w:p w14:paraId="528C2048" w14:textId="77777777" w:rsidR="002E5094" w:rsidRDefault="002E5094">
            <w:pPr>
              <w:pStyle w:val="TAL"/>
              <w:rPr>
                <w:rFonts w:cs="Arial"/>
                <w:szCs w:val="18"/>
              </w:rPr>
            </w:pPr>
          </w:p>
          <w:p w14:paraId="64BF5214"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BCC6FF"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572AF68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40ADB4"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1A54944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9C84E7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477F92F" w14:textId="77777777" w:rsidR="002E5094" w:rsidRDefault="002E5094">
            <w:pPr>
              <w:pStyle w:val="TAL"/>
            </w:pPr>
            <w:r>
              <w:rPr>
                <w:rFonts w:cs="Arial"/>
                <w:szCs w:val="18"/>
              </w:rPr>
              <w:t>isNullable: False</w:t>
            </w:r>
          </w:p>
        </w:tc>
      </w:tr>
      <w:tr w:rsidR="002E5094" w14:paraId="3E8E9C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9371CA"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7811990" w14:textId="77777777" w:rsidR="002E5094" w:rsidRDefault="002E5094">
            <w:pPr>
              <w:pStyle w:val="TAL"/>
              <w:rPr>
                <w:rFonts w:eastAsia="SimSun"/>
                <w:lang w:eastAsia="ja-JP"/>
              </w:rPr>
            </w:pPr>
            <w:r>
              <w:rPr>
                <w:lang w:eastAsia="ja-JP"/>
              </w:rPr>
              <w:t>This attribute represents a list of parameters supported by the UPF per DNN.</w:t>
            </w:r>
          </w:p>
          <w:p w14:paraId="2EBE9895" w14:textId="77777777" w:rsidR="002E5094" w:rsidRDefault="002E5094">
            <w:pPr>
              <w:pStyle w:val="TAL"/>
              <w:rPr>
                <w:lang w:eastAsia="ja-JP"/>
              </w:rPr>
            </w:pPr>
          </w:p>
          <w:p w14:paraId="60F05BED"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037E19" w14:textId="77777777" w:rsidR="002E5094" w:rsidRDefault="002E5094">
            <w:pPr>
              <w:pStyle w:val="TAL"/>
            </w:pPr>
            <w:r>
              <w:t xml:space="preserve">type: </w:t>
            </w:r>
            <w:r>
              <w:rPr>
                <w:rFonts w:ascii="Courier New" w:hAnsi="Courier New" w:cs="Courier New"/>
                <w:lang w:eastAsia="zh-CN"/>
              </w:rPr>
              <w:t>DnnUpfInfoItem</w:t>
            </w:r>
          </w:p>
          <w:p w14:paraId="2109473F" w14:textId="77777777" w:rsidR="002E5094" w:rsidRDefault="002E5094">
            <w:pPr>
              <w:pStyle w:val="TAL"/>
            </w:pPr>
            <w:r>
              <w:t>multiplicity: 1..N</w:t>
            </w:r>
          </w:p>
          <w:p w14:paraId="7BFEFE45" w14:textId="77777777" w:rsidR="002E5094" w:rsidRDefault="002E5094">
            <w:pPr>
              <w:pStyle w:val="TAL"/>
            </w:pPr>
            <w:r>
              <w:t>isOrdered: False</w:t>
            </w:r>
          </w:p>
          <w:p w14:paraId="006DA88D" w14:textId="77777777" w:rsidR="002E5094" w:rsidRDefault="002E5094">
            <w:pPr>
              <w:pStyle w:val="TAL"/>
            </w:pPr>
            <w:r>
              <w:t>isUnique: True</w:t>
            </w:r>
          </w:p>
          <w:p w14:paraId="09E7CE51" w14:textId="77777777" w:rsidR="002E5094" w:rsidRDefault="002E5094">
            <w:pPr>
              <w:pStyle w:val="TAL"/>
            </w:pPr>
            <w:r>
              <w:t>defaultValue: None</w:t>
            </w:r>
          </w:p>
          <w:p w14:paraId="1CE2A989" w14:textId="77777777" w:rsidR="002E5094" w:rsidRDefault="002E5094">
            <w:pPr>
              <w:pStyle w:val="TAL"/>
            </w:pPr>
            <w:r>
              <w:t>isNullable: False</w:t>
            </w:r>
          </w:p>
        </w:tc>
      </w:tr>
      <w:tr w:rsidR="002E5094" w14:paraId="544792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67851" w14:textId="77777777" w:rsidR="002E5094" w:rsidRDefault="002E5094">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EE2792A" w14:textId="77777777" w:rsidR="002E5094" w:rsidRDefault="002E5094">
            <w:pPr>
              <w:pStyle w:val="TAL"/>
              <w:rPr>
                <w:rFonts w:eastAsia="SimSun"/>
                <w:lang w:eastAsia="ja-JP"/>
              </w:rPr>
            </w:pPr>
            <w:r>
              <w:rPr>
                <w:lang w:eastAsia="ja-JP"/>
              </w:rPr>
              <w:t>This attribute indicates whether the UPF supports redundant transport path on the transport layer in the corresponding network slice.</w:t>
            </w:r>
          </w:p>
          <w:p w14:paraId="314F33E0" w14:textId="77777777" w:rsidR="002E5094" w:rsidRDefault="002E5094">
            <w:pPr>
              <w:pStyle w:val="TAL"/>
              <w:rPr>
                <w:rFonts w:eastAsia="MS Mincho"/>
                <w:lang w:eastAsia="ja-JP"/>
              </w:rPr>
            </w:pPr>
          </w:p>
          <w:p w14:paraId="4685E4A7" w14:textId="77777777" w:rsidR="002E5094" w:rsidRDefault="002E5094">
            <w:pPr>
              <w:pStyle w:val="TAL"/>
              <w:rPr>
                <w:rFonts w:eastAsia="SimSun"/>
                <w:lang w:eastAsia="zh-CN"/>
              </w:rPr>
            </w:pPr>
            <w:r>
              <w:rPr>
                <w:lang w:eastAsia="zh-CN"/>
              </w:rPr>
              <w:t>allowedValues:</w:t>
            </w:r>
          </w:p>
          <w:p w14:paraId="19A1B110" w14:textId="77777777" w:rsidR="002E5094" w:rsidRDefault="002E5094">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6B1276D8" w14:textId="77777777" w:rsidR="002E5094" w:rsidRDefault="002E5094">
            <w:pPr>
              <w:pStyle w:val="TAL"/>
            </w:pPr>
            <w:r>
              <w:t>type: Boolean</w:t>
            </w:r>
          </w:p>
          <w:p w14:paraId="3E6639F9" w14:textId="77777777" w:rsidR="002E5094" w:rsidRDefault="002E5094">
            <w:pPr>
              <w:pStyle w:val="TAL"/>
            </w:pPr>
            <w:r>
              <w:t>multiplicity: 0..1</w:t>
            </w:r>
          </w:p>
          <w:p w14:paraId="72CAE8E2" w14:textId="77777777" w:rsidR="002E5094" w:rsidRDefault="002E5094">
            <w:pPr>
              <w:pStyle w:val="TAL"/>
            </w:pPr>
            <w:r>
              <w:t>isOrdered: N/A</w:t>
            </w:r>
          </w:p>
          <w:p w14:paraId="6D5527BA" w14:textId="77777777" w:rsidR="002E5094" w:rsidRDefault="002E5094">
            <w:pPr>
              <w:pStyle w:val="TAL"/>
            </w:pPr>
            <w:r>
              <w:t>isUnique: N/A</w:t>
            </w:r>
          </w:p>
          <w:p w14:paraId="76E1EDB3" w14:textId="77777777" w:rsidR="002E5094" w:rsidRDefault="002E5094">
            <w:pPr>
              <w:pStyle w:val="TAL"/>
            </w:pPr>
            <w:r>
              <w:t>defaultValue: FALSE</w:t>
            </w:r>
          </w:p>
          <w:p w14:paraId="5468D1DB" w14:textId="77777777" w:rsidR="002E5094" w:rsidRDefault="002E5094">
            <w:pPr>
              <w:pStyle w:val="TAL"/>
            </w:pPr>
            <w:r>
              <w:t>isNullable: False</w:t>
            </w:r>
          </w:p>
        </w:tc>
      </w:tr>
      <w:tr w:rsidR="002E5094" w14:paraId="31F47C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3DC8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2C11345" w14:textId="77777777" w:rsidR="002E5094" w:rsidRDefault="002E5094">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540D162E" w14:textId="77777777" w:rsidR="002E5094" w:rsidRDefault="002E5094">
            <w:pPr>
              <w:pStyle w:val="TAL"/>
              <w:rPr>
                <w:lang w:eastAsia="ja-JP"/>
              </w:rPr>
            </w:pPr>
          </w:p>
          <w:p w14:paraId="1518D3EE" w14:textId="77777777" w:rsidR="002E5094" w:rsidRDefault="002E5094">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7487168B"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78BE77" w14:textId="77777777" w:rsidR="002E5094" w:rsidRDefault="002E5094">
            <w:pPr>
              <w:pStyle w:val="TAL"/>
            </w:pPr>
            <w:r>
              <w:t>type: String</w:t>
            </w:r>
          </w:p>
          <w:p w14:paraId="1C2FD1B2" w14:textId="77777777" w:rsidR="002E5094" w:rsidRDefault="002E5094">
            <w:pPr>
              <w:pStyle w:val="TAL"/>
            </w:pPr>
            <w:r>
              <w:t>multiplicity: 0..N</w:t>
            </w:r>
          </w:p>
          <w:p w14:paraId="718C53E1" w14:textId="77777777" w:rsidR="002E5094" w:rsidRDefault="002E5094">
            <w:pPr>
              <w:pStyle w:val="TAL"/>
            </w:pPr>
            <w:r>
              <w:t>isOrdered: False</w:t>
            </w:r>
          </w:p>
          <w:p w14:paraId="2F7AE41D" w14:textId="77777777" w:rsidR="002E5094" w:rsidRDefault="002E5094">
            <w:pPr>
              <w:pStyle w:val="TAL"/>
            </w:pPr>
            <w:r>
              <w:t>isUnique: True</w:t>
            </w:r>
          </w:p>
          <w:p w14:paraId="188DEC4D" w14:textId="77777777" w:rsidR="002E5094" w:rsidRDefault="002E5094">
            <w:pPr>
              <w:pStyle w:val="TAL"/>
            </w:pPr>
            <w:r>
              <w:t>defaultValue: None</w:t>
            </w:r>
          </w:p>
          <w:p w14:paraId="17AF0F8E" w14:textId="77777777" w:rsidR="002E5094" w:rsidRDefault="002E5094">
            <w:pPr>
              <w:pStyle w:val="TAL"/>
            </w:pPr>
            <w:r>
              <w:t>isNullable: False</w:t>
            </w:r>
          </w:p>
        </w:tc>
      </w:tr>
      <w:tr w:rsidR="002E5094" w14:paraId="07BA524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154E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A335EA9" w14:textId="77777777" w:rsidR="002E5094" w:rsidRDefault="002E5094">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FC36871" w14:textId="77777777" w:rsidR="002E5094" w:rsidRDefault="002E5094">
            <w:pPr>
              <w:pStyle w:val="TAL"/>
              <w:rPr>
                <w:lang w:eastAsia="ja-JP"/>
              </w:rPr>
            </w:pPr>
          </w:p>
          <w:p w14:paraId="768A71DE" w14:textId="77777777" w:rsidR="002E5094" w:rsidRDefault="002E5094">
            <w:pPr>
              <w:pStyle w:val="TAL"/>
              <w:rPr>
                <w:lang w:eastAsia="ja-JP"/>
              </w:rPr>
            </w:pPr>
            <w:r>
              <w:rPr>
                <w:lang w:eastAsia="ja-JP"/>
              </w:rPr>
              <w:t>allowedValues:</w:t>
            </w:r>
          </w:p>
          <w:p w14:paraId="383F420B" w14:textId="77777777" w:rsidR="002E5094" w:rsidRDefault="002E509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6DD56527" w14:textId="77777777" w:rsidR="002E5094" w:rsidRDefault="002E5094">
            <w:pPr>
              <w:pStyle w:val="TAL"/>
            </w:pPr>
            <w:r>
              <w:t xml:space="preserve">type: </w:t>
            </w:r>
            <w:r>
              <w:rPr>
                <w:rFonts w:cs="Arial"/>
                <w:snapToGrid w:val="0"/>
                <w:szCs w:val="18"/>
              </w:rPr>
              <w:t>&lt;&lt;enumeration&gt;&gt;</w:t>
            </w:r>
          </w:p>
          <w:p w14:paraId="2E967C1C" w14:textId="77777777" w:rsidR="002E5094" w:rsidRDefault="002E5094">
            <w:pPr>
              <w:pStyle w:val="TAL"/>
            </w:pPr>
            <w:r>
              <w:t>multiplicity: 0..N</w:t>
            </w:r>
          </w:p>
          <w:p w14:paraId="5E240A39" w14:textId="77777777" w:rsidR="002E5094" w:rsidRDefault="002E5094">
            <w:pPr>
              <w:pStyle w:val="TAL"/>
            </w:pPr>
            <w:r>
              <w:t>isOrdered: False</w:t>
            </w:r>
          </w:p>
          <w:p w14:paraId="27A9148F" w14:textId="77777777" w:rsidR="002E5094" w:rsidRDefault="002E5094">
            <w:pPr>
              <w:pStyle w:val="TAL"/>
            </w:pPr>
            <w:r>
              <w:t>isUnique: True</w:t>
            </w:r>
          </w:p>
          <w:p w14:paraId="1C86825A" w14:textId="77777777" w:rsidR="002E5094" w:rsidRDefault="002E5094">
            <w:pPr>
              <w:pStyle w:val="TAL"/>
            </w:pPr>
            <w:r>
              <w:t>defaultValue: None</w:t>
            </w:r>
          </w:p>
          <w:p w14:paraId="6F436659" w14:textId="77777777" w:rsidR="002E5094" w:rsidRDefault="002E5094">
            <w:pPr>
              <w:pStyle w:val="TAL"/>
            </w:pPr>
            <w:r>
              <w:t>isNullable: False</w:t>
            </w:r>
          </w:p>
        </w:tc>
      </w:tr>
      <w:tr w:rsidR="002E5094" w14:paraId="6DDFCDB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24D13"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78393FE" w14:textId="77777777" w:rsidR="002E5094" w:rsidRDefault="002E5094">
            <w:pPr>
              <w:pStyle w:val="TAL"/>
              <w:rPr>
                <w:rFonts w:eastAsia="SimSun"/>
                <w:lang w:eastAsia="ja-JP"/>
              </w:rPr>
            </w:pPr>
            <w:r>
              <w:rPr>
                <w:lang w:eastAsia="ja-JP"/>
              </w:rPr>
              <w:t xml:space="preserve">This attribute represents a list of ranges of IPv4 addresses handled by UPF. </w:t>
            </w:r>
          </w:p>
          <w:p w14:paraId="2DD132B1" w14:textId="77777777" w:rsidR="002E5094" w:rsidRDefault="002E5094">
            <w:pPr>
              <w:pStyle w:val="TAL"/>
              <w:rPr>
                <w:lang w:eastAsia="ja-JP"/>
              </w:rPr>
            </w:pPr>
          </w:p>
          <w:p w14:paraId="4D928BB6"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06B60A" w14:textId="77777777" w:rsidR="002E5094" w:rsidRDefault="002E5094">
            <w:pPr>
              <w:pStyle w:val="TAL"/>
            </w:pPr>
            <w:r>
              <w:t xml:space="preserve">type: </w:t>
            </w:r>
            <w:r>
              <w:rPr>
                <w:rFonts w:ascii="Courier New" w:hAnsi="Courier New" w:cs="Courier New"/>
                <w:lang w:eastAsia="zh-CN"/>
              </w:rPr>
              <w:t>Ipv4AddressRange</w:t>
            </w:r>
          </w:p>
          <w:p w14:paraId="3E8246D8" w14:textId="77777777" w:rsidR="002E5094" w:rsidRDefault="002E5094">
            <w:pPr>
              <w:pStyle w:val="TAL"/>
            </w:pPr>
            <w:r>
              <w:t>multiplicity: 0..N</w:t>
            </w:r>
          </w:p>
          <w:p w14:paraId="26E4A290" w14:textId="77777777" w:rsidR="002E5094" w:rsidRDefault="002E5094">
            <w:pPr>
              <w:pStyle w:val="TAL"/>
            </w:pPr>
            <w:r>
              <w:t>isOrdered: False</w:t>
            </w:r>
          </w:p>
          <w:p w14:paraId="2C3D3CD7" w14:textId="77777777" w:rsidR="002E5094" w:rsidRDefault="002E5094">
            <w:pPr>
              <w:pStyle w:val="TAL"/>
            </w:pPr>
            <w:r>
              <w:t>isUnique: True</w:t>
            </w:r>
          </w:p>
          <w:p w14:paraId="4453C55E" w14:textId="77777777" w:rsidR="002E5094" w:rsidRDefault="002E5094">
            <w:pPr>
              <w:pStyle w:val="TAL"/>
            </w:pPr>
            <w:r>
              <w:t>defaultValue: None</w:t>
            </w:r>
          </w:p>
          <w:p w14:paraId="5CC78901" w14:textId="77777777" w:rsidR="002E5094" w:rsidRDefault="002E5094">
            <w:pPr>
              <w:pStyle w:val="TAL"/>
            </w:pPr>
            <w:r>
              <w:t>isNullable: False</w:t>
            </w:r>
          </w:p>
        </w:tc>
      </w:tr>
      <w:tr w:rsidR="002E5094" w14:paraId="30F4A60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4DED2"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044EE3E" w14:textId="77777777" w:rsidR="002E5094" w:rsidRDefault="002E5094">
            <w:pPr>
              <w:pStyle w:val="TAL"/>
              <w:rPr>
                <w:rFonts w:eastAsia="SimSun"/>
                <w:lang w:eastAsia="ja-JP"/>
              </w:rPr>
            </w:pPr>
            <w:r>
              <w:rPr>
                <w:lang w:eastAsia="ja-JP"/>
              </w:rPr>
              <w:t xml:space="preserve">This attribute represents a list of ranges of IPv6 prefixes handled by the UPF. </w:t>
            </w:r>
          </w:p>
          <w:p w14:paraId="3F746CBB" w14:textId="77777777" w:rsidR="002E5094" w:rsidRDefault="002E5094">
            <w:pPr>
              <w:pStyle w:val="TAL"/>
              <w:rPr>
                <w:lang w:eastAsia="ja-JP"/>
              </w:rPr>
            </w:pPr>
          </w:p>
          <w:p w14:paraId="707C2237"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9817A" w14:textId="77777777" w:rsidR="002E5094" w:rsidRDefault="002E5094">
            <w:pPr>
              <w:pStyle w:val="TAL"/>
            </w:pPr>
            <w:r>
              <w:t xml:space="preserve">type: </w:t>
            </w:r>
            <w:r>
              <w:rPr>
                <w:rFonts w:ascii="Courier New" w:hAnsi="Courier New" w:cs="Courier New"/>
                <w:lang w:eastAsia="zh-CN"/>
              </w:rPr>
              <w:t>Ipv6PrefixRange</w:t>
            </w:r>
          </w:p>
          <w:p w14:paraId="6A291BEE" w14:textId="77777777" w:rsidR="002E5094" w:rsidRDefault="002E5094">
            <w:pPr>
              <w:pStyle w:val="TAL"/>
            </w:pPr>
            <w:r>
              <w:t>multiplicity: 0..N</w:t>
            </w:r>
          </w:p>
          <w:p w14:paraId="462167E8" w14:textId="77777777" w:rsidR="002E5094" w:rsidRDefault="002E5094">
            <w:pPr>
              <w:pStyle w:val="TAL"/>
            </w:pPr>
            <w:r>
              <w:t>isOrdered: False</w:t>
            </w:r>
          </w:p>
          <w:p w14:paraId="0A9BFF15" w14:textId="77777777" w:rsidR="002E5094" w:rsidRDefault="002E5094">
            <w:pPr>
              <w:pStyle w:val="TAL"/>
            </w:pPr>
            <w:r>
              <w:t>isUnique: True</w:t>
            </w:r>
          </w:p>
          <w:p w14:paraId="1D958D44" w14:textId="77777777" w:rsidR="002E5094" w:rsidRDefault="002E5094">
            <w:pPr>
              <w:pStyle w:val="TAL"/>
            </w:pPr>
            <w:r>
              <w:t>defaultValue: None</w:t>
            </w:r>
          </w:p>
          <w:p w14:paraId="0D592BDE" w14:textId="77777777" w:rsidR="002E5094" w:rsidRDefault="002E5094">
            <w:pPr>
              <w:pStyle w:val="TAL"/>
            </w:pPr>
            <w:r>
              <w:t>isNullable: False</w:t>
            </w:r>
          </w:p>
        </w:tc>
      </w:tr>
      <w:tr w:rsidR="002E5094" w14:paraId="33680F3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927E90"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30E253D" w14:textId="77777777" w:rsidR="002E5094" w:rsidRDefault="002E5094">
            <w:pPr>
              <w:pStyle w:val="TAL"/>
              <w:rPr>
                <w:rFonts w:eastAsia="SimSun"/>
                <w:lang w:eastAsia="ja-JP"/>
              </w:rPr>
            </w:pPr>
            <w:r>
              <w:rPr>
                <w:lang w:eastAsia="ja-JP"/>
              </w:rPr>
              <w:t>This attribute represents a list of ranges of NATed IPv4 addresses.</w:t>
            </w:r>
          </w:p>
          <w:p w14:paraId="00B78794" w14:textId="77777777" w:rsidR="002E5094" w:rsidRDefault="002E5094">
            <w:pPr>
              <w:pStyle w:val="TAL"/>
              <w:rPr>
                <w:lang w:eastAsia="ja-JP"/>
              </w:rPr>
            </w:pPr>
          </w:p>
          <w:p w14:paraId="1BD8FA55"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083FE1" w14:textId="77777777" w:rsidR="002E5094" w:rsidRDefault="002E5094">
            <w:pPr>
              <w:pStyle w:val="TAL"/>
            </w:pPr>
            <w:r>
              <w:t xml:space="preserve">type: </w:t>
            </w:r>
            <w:r>
              <w:rPr>
                <w:rFonts w:ascii="Courier New" w:hAnsi="Courier New" w:cs="Courier New"/>
                <w:lang w:eastAsia="zh-CN"/>
              </w:rPr>
              <w:t>Ipv4AddressRange</w:t>
            </w:r>
          </w:p>
          <w:p w14:paraId="4D879E80" w14:textId="77777777" w:rsidR="002E5094" w:rsidRDefault="002E5094">
            <w:pPr>
              <w:pStyle w:val="TAL"/>
            </w:pPr>
            <w:r>
              <w:t>multiplicity: 0..N</w:t>
            </w:r>
          </w:p>
          <w:p w14:paraId="66D86B31" w14:textId="77777777" w:rsidR="002E5094" w:rsidRDefault="002E5094">
            <w:pPr>
              <w:pStyle w:val="TAL"/>
            </w:pPr>
            <w:r>
              <w:t>isOrdered: False</w:t>
            </w:r>
          </w:p>
          <w:p w14:paraId="179516B6" w14:textId="77777777" w:rsidR="002E5094" w:rsidRDefault="002E5094">
            <w:pPr>
              <w:pStyle w:val="TAL"/>
            </w:pPr>
            <w:r>
              <w:t>isUnique: True</w:t>
            </w:r>
          </w:p>
          <w:p w14:paraId="4D950AC6" w14:textId="77777777" w:rsidR="002E5094" w:rsidRDefault="002E5094">
            <w:pPr>
              <w:pStyle w:val="TAL"/>
            </w:pPr>
            <w:r>
              <w:t>defaultValue: None</w:t>
            </w:r>
          </w:p>
          <w:p w14:paraId="69CB32C8" w14:textId="77777777" w:rsidR="002E5094" w:rsidRDefault="002E5094">
            <w:pPr>
              <w:pStyle w:val="TAL"/>
            </w:pPr>
            <w:r>
              <w:t>isNullable: False</w:t>
            </w:r>
          </w:p>
        </w:tc>
      </w:tr>
      <w:tr w:rsidR="002E5094" w14:paraId="0025B80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1D057A"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667F842" w14:textId="77777777" w:rsidR="002E5094" w:rsidRDefault="002E5094">
            <w:pPr>
              <w:pStyle w:val="TAL"/>
              <w:rPr>
                <w:rFonts w:eastAsia="SimSun"/>
                <w:lang w:eastAsia="ja-JP"/>
              </w:rPr>
            </w:pPr>
            <w:r>
              <w:rPr>
                <w:lang w:eastAsia="ja-JP"/>
              </w:rPr>
              <w:t>This attribute represents a list of ranges of NATed IPv6 prefixes.</w:t>
            </w:r>
          </w:p>
          <w:p w14:paraId="5DABB4C5" w14:textId="77777777" w:rsidR="002E5094" w:rsidRDefault="002E5094">
            <w:pPr>
              <w:pStyle w:val="TAL"/>
              <w:rPr>
                <w:lang w:eastAsia="ja-JP"/>
              </w:rPr>
            </w:pPr>
          </w:p>
          <w:p w14:paraId="1F42DDA2"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D5130" w14:textId="77777777" w:rsidR="002E5094" w:rsidRDefault="002E5094">
            <w:pPr>
              <w:pStyle w:val="TAL"/>
            </w:pPr>
            <w:r>
              <w:t xml:space="preserve">type: </w:t>
            </w:r>
            <w:r>
              <w:rPr>
                <w:rFonts w:ascii="Courier New" w:hAnsi="Courier New" w:cs="Courier New"/>
                <w:lang w:eastAsia="zh-CN"/>
              </w:rPr>
              <w:t>Ipv6PrefixRange</w:t>
            </w:r>
          </w:p>
          <w:p w14:paraId="42608743" w14:textId="77777777" w:rsidR="002E5094" w:rsidRDefault="002E5094">
            <w:pPr>
              <w:pStyle w:val="TAL"/>
            </w:pPr>
            <w:r>
              <w:t>multiplicity: 0..N</w:t>
            </w:r>
          </w:p>
          <w:p w14:paraId="0C31F39A" w14:textId="77777777" w:rsidR="002E5094" w:rsidRDefault="002E5094">
            <w:pPr>
              <w:pStyle w:val="TAL"/>
            </w:pPr>
            <w:r>
              <w:t>isOrdered: False</w:t>
            </w:r>
          </w:p>
          <w:p w14:paraId="735B21C0" w14:textId="77777777" w:rsidR="002E5094" w:rsidRDefault="002E5094">
            <w:pPr>
              <w:pStyle w:val="TAL"/>
            </w:pPr>
            <w:r>
              <w:t>isUnique: True</w:t>
            </w:r>
          </w:p>
          <w:p w14:paraId="0A2AB58B" w14:textId="77777777" w:rsidR="002E5094" w:rsidRDefault="002E5094">
            <w:pPr>
              <w:pStyle w:val="TAL"/>
            </w:pPr>
            <w:r>
              <w:t>defaultValue: None</w:t>
            </w:r>
          </w:p>
          <w:p w14:paraId="23835377" w14:textId="77777777" w:rsidR="002E5094" w:rsidRDefault="002E5094">
            <w:pPr>
              <w:pStyle w:val="TAL"/>
            </w:pPr>
            <w:r>
              <w:t>isNullable: False</w:t>
            </w:r>
          </w:p>
        </w:tc>
      </w:tr>
      <w:tr w:rsidR="002E5094" w14:paraId="6E92F3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19612"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B70CDA" w14:textId="77777777" w:rsidR="002E5094" w:rsidRDefault="002E5094">
            <w:pPr>
              <w:pStyle w:val="TAL"/>
              <w:rPr>
                <w:rFonts w:eastAsia="SimSun"/>
                <w:lang w:eastAsia="ja-JP"/>
              </w:rPr>
            </w:pPr>
            <w:r>
              <w:rPr>
                <w:lang w:eastAsia="ja-JP"/>
              </w:rPr>
              <w:t>This attribute represents a list of Ipv4 Index supported by the UPF.</w:t>
            </w:r>
          </w:p>
          <w:p w14:paraId="0474E708" w14:textId="77777777" w:rsidR="002E5094" w:rsidRDefault="002E5094">
            <w:pPr>
              <w:pStyle w:val="TAL"/>
            </w:pPr>
            <w:r>
              <w:rPr>
                <w:lang w:val="en-US"/>
              </w:rPr>
              <w:t xml:space="preserve">This &lt;&lt;choice&gt;&gt; represents the IP Index to be sent from UDM to the SMF. </w:t>
            </w:r>
            <w:r>
              <w:t>(See clause 6.1.6.2.77 TS 29.503 [97])</w:t>
            </w:r>
          </w:p>
          <w:p w14:paraId="13CFDD99" w14:textId="77777777" w:rsidR="002E5094" w:rsidRDefault="002E5094">
            <w:pPr>
              <w:pStyle w:val="TAL"/>
              <w:rPr>
                <w:lang w:eastAsia="ja-JP"/>
              </w:rPr>
            </w:pPr>
            <w:r>
              <w:t>It is a list of non-exclusive alternatives (Integer or String).</w:t>
            </w:r>
          </w:p>
          <w:p w14:paraId="2874F932" w14:textId="77777777" w:rsidR="002E5094" w:rsidRDefault="002E5094">
            <w:pPr>
              <w:pStyle w:val="TAL"/>
              <w:rPr>
                <w:lang w:eastAsia="ja-JP"/>
              </w:rPr>
            </w:pPr>
          </w:p>
          <w:p w14:paraId="2A88B900"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2DF390" w14:textId="77777777" w:rsidR="002E5094" w:rsidRDefault="002E5094">
            <w:pPr>
              <w:pStyle w:val="TAL"/>
            </w:pPr>
            <w:r>
              <w:t>type: &lt;&lt;choice&gt;&gt;</w:t>
            </w:r>
          </w:p>
          <w:p w14:paraId="2FE5CEDA" w14:textId="77777777" w:rsidR="002E5094" w:rsidRDefault="002E5094">
            <w:pPr>
              <w:pStyle w:val="TAL"/>
            </w:pPr>
            <w:r>
              <w:t>multiplicity: 0..N</w:t>
            </w:r>
          </w:p>
          <w:p w14:paraId="1E3D5E7C" w14:textId="77777777" w:rsidR="002E5094" w:rsidRDefault="002E5094">
            <w:pPr>
              <w:pStyle w:val="TAL"/>
            </w:pPr>
            <w:r>
              <w:t>isOrdered: False</w:t>
            </w:r>
          </w:p>
          <w:p w14:paraId="335E73FE" w14:textId="77777777" w:rsidR="002E5094" w:rsidRDefault="002E5094">
            <w:pPr>
              <w:pStyle w:val="TAL"/>
            </w:pPr>
            <w:r>
              <w:t>isUnique: True</w:t>
            </w:r>
          </w:p>
          <w:p w14:paraId="4994B2E9" w14:textId="77777777" w:rsidR="002E5094" w:rsidRDefault="002E5094">
            <w:pPr>
              <w:pStyle w:val="TAL"/>
            </w:pPr>
            <w:r>
              <w:t>defaultValue: None</w:t>
            </w:r>
          </w:p>
          <w:p w14:paraId="68A0741A" w14:textId="77777777" w:rsidR="002E5094" w:rsidRDefault="002E5094">
            <w:pPr>
              <w:pStyle w:val="TAL"/>
            </w:pPr>
            <w:r>
              <w:t>isNullable: False</w:t>
            </w:r>
          </w:p>
        </w:tc>
      </w:tr>
      <w:tr w:rsidR="002E5094" w14:paraId="3A722E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1DE09"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F2FC33C" w14:textId="77777777" w:rsidR="002E5094" w:rsidRDefault="002E5094">
            <w:pPr>
              <w:pStyle w:val="TAL"/>
              <w:rPr>
                <w:rFonts w:eastAsia="SimSun"/>
                <w:lang w:eastAsia="ja-JP"/>
              </w:rPr>
            </w:pPr>
            <w:r>
              <w:rPr>
                <w:lang w:eastAsia="ja-JP"/>
              </w:rPr>
              <w:t>This attribute represents a list of Ipv6 Index supported by the UPF.</w:t>
            </w:r>
          </w:p>
          <w:p w14:paraId="36617E9C" w14:textId="77777777" w:rsidR="002E5094" w:rsidRDefault="002E5094">
            <w:pPr>
              <w:pStyle w:val="TAL"/>
            </w:pPr>
            <w:r>
              <w:rPr>
                <w:lang w:val="en-US"/>
              </w:rPr>
              <w:t xml:space="preserve">This &lt;&lt;choice&gt;&gt; represents the IP Index to be sent from UDM to the SMF. </w:t>
            </w:r>
            <w:r>
              <w:t>(See clause 6.1.6.2.77 TS 29.503 [97])</w:t>
            </w:r>
          </w:p>
          <w:p w14:paraId="5542E7C9" w14:textId="77777777" w:rsidR="002E5094" w:rsidRDefault="002E5094">
            <w:pPr>
              <w:pStyle w:val="TAL"/>
              <w:rPr>
                <w:lang w:eastAsia="ja-JP"/>
              </w:rPr>
            </w:pPr>
            <w:r>
              <w:t>It is a list of non-exclusive alternatives (Integer or String).</w:t>
            </w:r>
          </w:p>
          <w:p w14:paraId="02C2DDF1" w14:textId="77777777" w:rsidR="002E5094" w:rsidRDefault="002E5094">
            <w:pPr>
              <w:pStyle w:val="TAL"/>
              <w:rPr>
                <w:lang w:eastAsia="ja-JP"/>
              </w:rPr>
            </w:pPr>
          </w:p>
          <w:p w14:paraId="08C92AD0"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C3340" w14:textId="77777777" w:rsidR="002E5094" w:rsidRDefault="002E5094">
            <w:pPr>
              <w:pStyle w:val="TAL"/>
            </w:pPr>
            <w:r>
              <w:t>type: &lt;&lt;choice&gt;&gt;</w:t>
            </w:r>
          </w:p>
          <w:p w14:paraId="3FC6E5DF" w14:textId="77777777" w:rsidR="002E5094" w:rsidRDefault="002E5094">
            <w:pPr>
              <w:pStyle w:val="TAL"/>
            </w:pPr>
            <w:r>
              <w:t>multiplicity: 0..N</w:t>
            </w:r>
          </w:p>
          <w:p w14:paraId="4C6D7F7B" w14:textId="77777777" w:rsidR="002E5094" w:rsidRDefault="002E5094">
            <w:pPr>
              <w:pStyle w:val="TAL"/>
            </w:pPr>
            <w:r>
              <w:t>isOrdered: False</w:t>
            </w:r>
          </w:p>
          <w:p w14:paraId="1FC05D37" w14:textId="77777777" w:rsidR="002E5094" w:rsidRDefault="002E5094">
            <w:pPr>
              <w:pStyle w:val="TAL"/>
            </w:pPr>
            <w:r>
              <w:t>isUnique: True</w:t>
            </w:r>
          </w:p>
          <w:p w14:paraId="31C4BE0E" w14:textId="77777777" w:rsidR="002E5094" w:rsidRDefault="002E5094">
            <w:pPr>
              <w:pStyle w:val="TAL"/>
            </w:pPr>
            <w:r>
              <w:t>defaultValue: None</w:t>
            </w:r>
          </w:p>
          <w:p w14:paraId="63BBE5F7" w14:textId="77777777" w:rsidR="002E5094" w:rsidRDefault="002E5094">
            <w:pPr>
              <w:pStyle w:val="TAL"/>
            </w:pPr>
            <w:r>
              <w:t>isNullable: False</w:t>
            </w:r>
          </w:p>
        </w:tc>
      </w:tr>
      <w:tr w:rsidR="002E5094" w14:paraId="21C83A3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E519E"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283DFCEE" w14:textId="77777777" w:rsidR="002E5094" w:rsidRDefault="002E5094">
            <w:pPr>
              <w:pStyle w:val="TAL"/>
              <w:rPr>
                <w:rFonts w:eastAsia="SimSun"/>
                <w:lang w:eastAsia="ja-JP"/>
              </w:rPr>
            </w:pPr>
            <w:r>
              <w:rPr>
                <w:lang w:eastAsia="ja-JP"/>
              </w:rPr>
              <w:t>This attribute represents the N6 Network Instance (See TS 29.244 [56]) associated with the S-NSSAI and DNN.</w:t>
            </w:r>
            <w:r>
              <w:rPr>
                <w:lang w:eastAsia="ja-JP"/>
              </w:rPr>
              <w:br/>
            </w:r>
          </w:p>
          <w:p w14:paraId="6D1D0AD4"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55517" w14:textId="77777777" w:rsidR="002E5094" w:rsidRDefault="002E5094">
            <w:pPr>
              <w:pStyle w:val="TAL"/>
            </w:pPr>
            <w:r>
              <w:t>type: String</w:t>
            </w:r>
          </w:p>
          <w:p w14:paraId="2F0E0064" w14:textId="77777777" w:rsidR="002E5094" w:rsidRDefault="002E5094">
            <w:pPr>
              <w:pStyle w:val="TAL"/>
            </w:pPr>
            <w:r>
              <w:t>multiplicity: 0..1</w:t>
            </w:r>
          </w:p>
          <w:p w14:paraId="4731B62C" w14:textId="77777777" w:rsidR="002E5094" w:rsidRDefault="002E5094">
            <w:pPr>
              <w:pStyle w:val="TAL"/>
            </w:pPr>
            <w:r>
              <w:t>isOrdered: N/A</w:t>
            </w:r>
          </w:p>
          <w:p w14:paraId="59269884" w14:textId="77777777" w:rsidR="002E5094" w:rsidRDefault="002E5094">
            <w:pPr>
              <w:pStyle w:val="TAL"/>
            </w:pPr>
            <w:r>
              <w:t>isUnique: N/A</w:t>
            </w:r>
          </w:p>
          <w:p w14:paraId="38B5D453" w14:textId="77777777" w:rsidR="002E5094" w:rsidRDefault="002E5094">
            <w:pPr>
              <w:pStyle w:val="TAL"/>
            </w:pPr>
            <w:r>
              <w:t>defaultValue: None</w:t>
            </w:r>
          </w:p>
          <w:p w14:paraId="329F3BDC" w14:textId="77777777" w:rsidR="002E5094" w:rsidRDefault="002E5094">
            <w:pPr>
              <w:pStyle w:val="TAL"/>
            </w:pPr>
            <w:r>
              <w:t>isNullable: False</w:t>
            </w:r>
          </w:p>
        </w:tc>
      </w:tr>
      <w:tr w:rsidR="002E5094" w14:paraId="6AB056F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F35C4" w14:textId="77777777" w:rsidR="002E5094" w:rsidRDefault="002E5094">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6E607E" w14:textId="77777777" w:rsidR="002E5094" w:rsidRDefault="002E5094">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577895C4" w14:textId="77777777" w:rsidR="002E5094" w:rsidRDefault="002E5094">
            <w:pPr>
              <w:pStyle w:val="TAL"/>
              <w:rPr>
                <w:lang w:eastAsia="ja-JP"/>
              </w:rPr>
            </w:pPr>
          </w:p>
          <w:p w14:paraId="481671CB" w14:textId="77777777" w:rsidR="002E5094" w:rsidRDefault="002E5094">
            <w:pPr>
              <w:pStyle w:val="TAL"/>
              <w:rPr>
                <w:lang w:eastAsia="ja-JP"/>
              </w:rPr>
            </w:pPr>
            <w:r>
              <w:rPr>
                <w:lang w:eastAsia="ja-JP"/>
              </w:rPr>
              <w:t>When present, the value of each entry of the map shall contain a N6 network instance that is configured for the DNAI indicated by the key.</w:t>
            </w:r>
          </w:p>
          <w:p w14:paraId="201860AD" w14:textId="77777777" w:rsidR="002E5094" w:rsidRDefault="002E5094">
            <w:pPr>
              <w:pStyle w:val="TAL"/>
              <w:rPr>
                <w:lang w:eastAsia="ja-JP"/>
              </w:rPr>
            </w:pPr>
          </w:p>
          <w:p w14:paraId="62417DD9" w14:textId="77777777" w:rsidR="002E5094" w:rsidRDefault="002E509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85E619" w14:textId="77777777" w:rsidR="002E5094" w:rsidRDefault="002E5094">
            <w:pPr>
              <w:pStyle w:val="TAL"/>
            </w:pPr>
            <w:r>
              <w:t>type: String</w:t>
            </w:r>
          </w:p>
          <w:p w14:paraId="7CD8EEA6" w14:textId="77777777" w:rsidR="002E5094" w:rsidRDefault="002E5094">
            <w:pPr>
              <w:pStyle w:val="TAL"/>
            </w:pPr>
            <w:r>
              <w:t>multiplicity: 0..N</w:t>
            </w:r>
          </w:p>
          <w:p w14:paraId="29483E88" w14:textId="77777777" w:rsidR="002E5094" w:rsidRDefault="002E5094">
            <w:pPr>
              <w:pStyle w:val="TAL"/>
            </w:pPr>
            <w:r>
              <w:t>isOrdered: False</w:t>
            </w:r>
          </w:p>
          <w:p w14:paraId="5393B45B" w14:textId="77777777" w:rsidR="002E5094" w:rsidRDefault="002E5094">
            <w:pPr>
              <w:pStyle w:val="TAL"/>
            </w:pPr>
            <w:r>
              <w:t>isUnique: True</w:t>
            </w:r>
          </w:p>
          <w:p w14:paraId="647AF5CD" w14:textId="77777777" w:rsidR="002E5094" w:rsidRDefault="002E5094">
            <w:pPr>
              <w:pStyle w:val="TAL"/>
            </w:pPr>
            <w:r>
              <w:t>defaultValue: None</w:t>
            </w:r>
          </w:p>
          <w:p w14:paraId="5C34A525" w14:textId="77777777" w:rsidR="002E5094" w:rsidRDefault="002E5094">
            <w:pPr>
              <w:pStyle w:val="TAL"/>
            </w:pPr>
            <w:r>
              <w:t>isNullable: False</w:t>
            </w:r>
          </w:p>
        </w:tc>
      </w:tr>
      <w:tr w:rsidR="002E5094" w14:paraId="38E3E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4B8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22D2C6B" w14:textId="77777777" w:rsidR="002E5094" w:rsidRDefault="002E5094">
            <w:pPr>
              <w:pStyle w:val="TAL"/>
              <w:rPr>
                <w:rFonts w:cs="Arial"/>
                <w:szCs w:val="18"/>
              </w:rPr>
            </w:pPr>
            <w:r>
              <w:rPr>
                <w:rFonts w:cs="Arial"/>
                <w:szCs w:val="18"/>
              </w:rPr>
              <w:t>This attribute represents information of an MB-SMF NF Instance</w:t>
            </w:r>
          </w:p>
          <w:p w14:paraId="4A0DFCD5" w14:textId="77777777" w:rsidR="002E5094" w:rsidRDefault="002E5094">
            <w:pPr>
              <w:pStyle w:val="TAL"/>
              <w:rPr>
                <w:rFonts w:cs="Arial"/>
                <w:szCs w:val="18"/>
              </w:rPr>
            </w:pPr>
          </w:p>
          <w:p w14:paraId="15A949E1" w14:textId="77777777" w:rsidR="002E5094" w:rsidRDefault="002E5094">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3EFB1"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528F208F"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E0DDD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8AAB341"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77ABA90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F7FE795" w14:textId="77777777" w:rsidR="002E5094" w:rsidRDefault="002E5094">
            <w:pPr>
              <w:pStyle w:val="TAL"/>
            </w:pPr>
            <w:r>
              <w:rPr>
                <w:rFonts w:cs="Arial"/>
                <w:szCs w:val="18"/>
              </w:rPr>
              <w:t>isNullable: False</w:t>
            </w:r>
          </w:p>
        </w:tc>
      </w:tr>
      <w:tr w:rsidR="002E5094" w14:paraId="6ED439B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F9005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D8E6052" w14:textId="77777777" w:rsidR="002E5094" w:rsidRDefault="002E5094">
            <w:pPr>
              <w:pStyle w:val="TAL"/>
              <w:rPr>
                <w:rFonts w:cs="Arial"/>
                <w:szCs w:val="18"/>
              </w:rPr>
            </w:pPr>
            <w:r>
              <w:rPr>
                <w:rFonts w:cs="Arial"/>
                <w:szCs w:val="18"/>
              </w:rPr>
              <w:t xml:space="preserve">This attribute represents </w:t>
            </w:r>
            <w:r>
              <w:rPr>
                <w:noProof/>
              </w:rPr>
              <w:t xml:space="preserve">the list of </w:t>
            </w:r>
            <w:r>
              <w:rPr>
                <w:rFonts w:cs="Arial"/>
                <w:szCs w:val="18"/>
              </w:rPr>
              <w:t>S-NSSAIs and DNNs supported by the MB-SMF.</w:t>
            </w:r>
          </w:p>
          <w:p w14:paraId="3A120068" w14:textId="77777777" w:rsidR="002E5094" w:rsidRDefault="002E509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FA66EB8" w14:textId="77777777" w:rsidR="002E5094" w:rsidRDefault="002E5094">
            <w:pPr>
              <w:pStyle w:val="TAL"/>
              <w:rPr>
                <w:rFonts w:cs="Arial"/>
                <w:szCs w:val="18"/>
              </w:rPr>
            </w:pPr>
          </w:p>
          <w:p w14:paraId="0EF279FD"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3E9D08" w14:textId="77777777" w:rsidR="002E5094" w:rsidRDefault="002E5094">
            <w:pPr>
              <w:keepLines/>
              <w:spacing w:after="0"/>
              <w:rPr>
                <w:rFonts w:ascii="Arial" w:hAnsi="Arial" w:cs="Arial"/>
                <w:sz w:val="18"/>
                <w:szCs w:val="18"/>
              </w:rPr>
            </w:pPr>
            <w:r>
              <w:rPr>
                <w:rFonts w:ascii="Arial" w:hAnsi="Arial" w:cs="Arial"/>
                <w:sz w:val="18"/>
                <w:szCs w:val="18"/>
              </w:rPr>
              <w:t>type: NFType</w:t>
            </w:r>
          </w:p>
          <w:p w14:paraId="081ADF47"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09F45015"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CB0EC53"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A671CE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CD4B72" w14:textId="77777777" w:rsidR="002E5094" w:rsidRDefault="002E5094">
            <w:pPr>
              <w:pStyle w:val="TAL"/>
            </w:pPr>
            <w:r>
              <w:rPr>
                <w:rFonts w:cs="Arial"/>
                <w:szCs w:val="18"/>
              </w:rPr>
              <w:t>isNullable: False</w:t>
            </w:r>
          </w:p>
        </w:tc>
      </w:tr>
      <w:tr w:rsidR="002E5094" w14:paraId="47467B1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B7117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272442" w14:textId="77777777" w:rsidR="002E5094" w:rsidRDefault="002E5094">
            <w:pPr>
              <w:pStyle w:val="TAL"/>
              <w:rPr>
                <w:noProof/>
              </w:rPr>
            </w:pPr>
            <w:r>
              <w:rPr>
                <w:rFonts w:cs="Arial"/>
                <w:szCs w:val="18"/>
              </w:rPr>
              <w:t xml:space="preserve">This attribute represents </w:t>
            </w:r>
            <w:r>
              <w:rPr>
                <w:noProof/>
              </w:rPr>
              <w:t>the list of TMGI range(s) supported by the MB-SMF</w:t>
            </w:r>
          </w:p>
          <w:p w14:paraId="68A6B9C3" w14:textId="77777777" w:rsidR="002E5094" w:rsidRDefault="002E5094">
            <w:pPr>
              <w:pStyle w:val="TAL"/>
              <w:rPr>
                <w:rFonts w:cs="Arial"/>
                <w:szCs w:val="18"/>
              </w:rPr>
            </w:pPr>
            <w:r>
              <w:rPr>
                <w:noProof/>
              </w:rPr>
              <w:t>The key of the map shall be a (unique) valid JSON string per clause 7 of IETF RFC 8259 [92], with a maximum of 32 characters.</w:t>
            </w:r>
          </w:p>
          <w:p w14:paraId="5F315A1C" w14:textId="77777777" w:rsidR="002E5094" w:rsidRDefault="002E5094">
            <w:pPr>
              <w:pStyle w:val="TAL"/>
              <w:rPr>
                <w:rFonts w:cs="Arial"/>
                <w:szCs w:val="18"/>
              </w:rPr>
            </w:pPr>
          </w:p>
          <w:p w14:paraId="035AD013"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ED0B9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19E2A3E2"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26B5CA87"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7276414"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D370E3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429EBC4" w14:textId="77777777" w:rsidR="002E5094" w:rsidRDefault="002E5094">
            <w:pPr>
              <w:pStyle w:val="TAL"/>
            </w:pPr>
            <w:r>
              <w:rPr>
                <w:rFonts w:cs="Arial"/>
                <w:szCs w:val="18"/>
              </w:rPr>
              <w:t>isNullable: False</w:t>
            </w:r>
          </w:p>
        </w:tc>
      </w:tr>
      <w:tr w:rsidR="002E5094" w14:paraId="47AD7E1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E219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B8B62B7" w14:textId="77777777" w:rsidR="002E5094" w:rsidRDefault="002E5094">
            <w:pPr>
              <w:pStyle w:val="TAL"/>
              <w:rPr>
                <w:rFonts w:cs="Arial"/>
                <w:szCs w:val="18"/>
              </w:rPr>
            </w:pPr>
            <w:r>
              <w:rPr>
                <w:rFonts w:cs="Arial"/>
                <w:szCs w:val="18"/>
              </w:rPr>
              <w:t>This attribute represents the list of TAIs the MB-SMF can serve.</w:t>
            </w:r>
          </w:p>
          <w:p w14:paraId="3D56DD9F" w14:textId="77777777" w:rsidR="002E5094" w:rsidRDefault="002E5094">
            <w:pPr>
              <w:pStyle w:val="TAL"/>
              <w:rPr>
                <w:rFonts w:cs="Arial"/>
                <w:szCs w:val="18"/>
              </w:rPr>
            </w:pPr>
            <w:r>
              <w:rPr>
                <w:rFonts w:cs="Arial"/>
                <w:szCs w:val="18"/>
              </w:rPr>
              <w:t>The absence of this attribute and the taiRangeList attribute indicates that the MB-SMF can be selected for any TAI in the serving network.</w:t>
            </w:r>
          </w:p>
          <w:p w14:paraId="4881001E" w14:textId="77777777" w:rsidR="002E5094" w:rsidRDefault="002E5094">
            <w:pPr>
              <w:pStyle w:val="TAL"/>
              <w:rPr>
                <w:rFonts w:cs="Arial"/>
                <w:szCs w:val="18"/>
              </w:rPr>
            </w:pPr>
          </w:p>
          <w:p w14:paraId="17EE5332" w14:textId="77777777" w:rsidR="002E5094" w:rsidRDefault="002E5094">
            <w:pPr>
              <w:pStyle w:val="TAL"/>
            </w:pPr>
            <w:r>
              <w:t>allowedValues: N/A</w:t>
            </w:r>
          </w:p>
          <w:p w14:paraId="2CFA65E7"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D24265D" w14:textId="77777777" w:rsidR="002E5094" w:rsidRDefault="002E5094">
            <w:pPr>
              <w:pStyle w:val="TAL"/>
              <w:keepNext w:val="0"/>
            </w:pPr>
            <w:r>
              <w:t xml:space="preserve">type: </w:t>
            </w:r>
            <w:r>
              <w:rPr>
                <w:rFonts w:ascii="Courier New" w:hAnsi="Courier New" w:cs="Courier New"/>
                <w:lang w:eastAsia="zh-CN"/>
              </w:rPr>
              <w:t>TAI</w:t>
            </w:r>
          </w:p>
          <w:p w14:paraId="0EE0704A" w14:textId="77777777" w:rsidR="002E5094" w:rsidRDefault="002E5094">
            <w:pPr>
              <w:pStyle w:val="TAL"/>
            </w:pPr>
            <w:r>
              <w:t>multiplicity: 0..*</w:t>
            </w:r>
          </w:p>
          <w:p w14:paraId="53408AB1" w14:textId="77777777" w:rsidR="002E5094" w:rsidRDefault="002E5094">
            <w:pPr>
              <w:pStyle w:val="TAL"/>
            </w:pPr>
            <w:r>
              <w:t>isOrdered: False</w:t>
            </w:r>
          </w:p>
          <w:p w14:paraId="6E1590E6" w14:textId="77777777" w:rsidR="002E5094" w:rsidRDefault="002E5094">
            <w:pPr>
              <w:pStyle w:val="TAL"/>
            </w:pPr>
            <w:r>
              <w:t>isUnique: True</w:t>
            </w:r>
          </w:p>
          <w:p w14:paraId="4C64B746" w14:textId="77777777" w:rsidR="002E5094" w:rsidRDefault="002E5094">
            <w:pPr>
              <w:pStyle w:val="TAL"/>
            </w:pPr>
            <w:r>
              <w:t>defaultValue: None</w:t>
            </w:r>
          </w:p>
          <w:p w14:paraId="4ED7CBAD" w14:textId="77777777" w:rsidR="002E5094" w:rsidRDefault="002E5094">
            <w:pPr>
              <w:pStyle w:val="TAL"/>
            </w:pPr>
            <w:r>
              <w:t>isNullable: False</w:t>
            </w:r>
          </w:p>
        </w:tc>
      </w:tr>
      <w:tr w:rsidR="002E5094" w14:paraId="597B1F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C2FA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54DAD1A" w14:textId="77777777" w:rsidR="002E5094" w:rsidRDefault="002E5094">
            <w:pPr>
              <w:pStyle w:val="TAL"/>
              <w:rPr>
                <w:rFonts w:cs="Arial"/>
                <w:szCs w:val="18"/>
              </w:rPr>
            </w:pPr>
            <w:r>
              <w:rPr>
                <w:rFonts w:cs="Arial"/>
                <w:szCs w:val="18"/>
              </w:rPr>
              <w:t>This attribute represents the range of TAIs the MB-SMF can serve.</w:t>
            </w:r>
          </w:p>
          <w:p w14:paraId="6FF6B38E" w14:textId="77777777" w:rsidR="002E5094" w:rsidRDefault="002E5094">
            <w:pPr>
              <w:pStyle w:val="TAL"/>
              <w:rPr>
                <w:rFonts w:cs="Arial"/>
                <w:szCs w:val="18"/>
              </w:rPr>
            </w:pPr>
            <w:r>
              <w:rPr>
                <w:rFonts w:cs="Arial"/>
                <w:szCs w:val="18"/>
              </w:rPr>
              <w:t>The absence of this attribute and the taiList attribute indicates that the MB-SMF can be selected for any TAI in the serving network.</w:t>
            </w:r>
          </w:p>
          <w:p w14:paraId="66534B1D" w14:textId="77777777" w:rsidR="002E5094" w:rsidRDefault="002E5094">
            <w:pPr>
              <w:pStyle w:val="TAL"/>
              <w:rPr>
                <w:rFonts w:cs="Arial"/>
                <w:szCs w:val="18"/>
              </w:rPr>
            </w:pPr>
          </w:p>
          <w:p w14:paraId="2475938B"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A0693" w14:textId="77777777" w:rsidR="002E5094" w:rsidRDefault="002E5094">
            <w:pPr>
              <w:pStyle w:val="TAL"/>
              <w:keepNext w:val="0"/>
            </w:pPr>
            <w:r>
              <w:t xml:space="preserve">type: </w:t>
            </w:r>
            <w:r>
              <w:rPr>
                <w:rFonts w:ascii="Courier New" w:hAnsi="Courier New" w:cs="Courier New"/>
                <w:lang w:eastAsia="zh-CN"/>
              </w:rPr>
              <w:t>TAIRange</w:t>
            </w:r>
          </w:p>
          <w:p w14:paraId="0ECB0F65" w14:textId="77777777" w:rsidR="002E5094" w:rsidRDefault="002E5094">
            <w:pPr>
              <w:pStyle w:val="TAL"/>
            </w:pPr>
            <w:r>
              <w:t>multiplicity: 0..*</w:t>
            </w:r>
          </w:p>
          <w:p w14:paraId="1F1A4EF0" w14:textId="77777777" w:rsidR="002E5094" w:rsidRDefault="002E5094">
            <w:pPr>
              <w:pStyle w:val="TAL"/>
            </w:pPr>
            <w:r>
              <w:t>isOrdered: False</w:t>
            </w:r>
          </w:p>
          <w:p w14:paraId="4F531E56" w14:textId="77777777" w:rsidR="002E5094" w:rsidRDefault="002E5094">
            <w:pPr>
              <w:pStyle w:val="TAL"/>
            </w:pPr>
            <w:r>
              <w:t>isUnique: True</w:t>
            </w:r>
          </w:p>
          <w:p w14:paraId="42BF9837" w14:textId="77777777" w:rsidR="002E5094" w:rsidRDefault="002E5094">
            <w:pPr>
              <w:pStyle w:val="TAL"/>
            </w:pPr>
            <w:r>
              <w:t>defaultValue: None</w:t>
            </w:r>
          </w:p>
          <w:p w14:paraId="4B3F610D" w14:textId="77777777" w:rsidR="002E5094" w:rsidRDefault="002E5094">
            <w:pPr>
              <w:pStyle w:val="TAL"/>
            </w:pPr>
            <w:r>
              <w:t>isNullable: False</w:t>
            </w:r>
          </w:p>
        </w:tc>
      </w:tr>
      <w:tr w:rsidR="002E5094" w14:paraId="286B276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69659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D6BE956" w14:textId="77777777" w:rsidR="002E5094" w:rsidRDefault="002E5094">
            <w:pPr>
              <w:pStyle w:val="TAL"/>
              <w:rPr>
                <w:rFonts w:cs="Arial"/>
                <w:szCs w:val="18"/>
              </w:rPr>
            </w:pPr>
            <w:r>
              <w:rPr>
                <w:rFonts w:cs="Arial"/>
                <w:szCs w:val="18"/>
              </w:rPr>
              <w:t>This attribute represents the list of MBS sessions currently served by the MB-SMF</w:t>
            </w:r>
          </w:p>
          <w:p w14:paraId="0FE37604" w14:textId="77777777" w:rsidR="002E5094" w:rsidRDefault="002E509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4332EE7" w14:textId="77777777" w:rsidR="002E5094" w:rsidRDefault="002E5094">
            <w:pPr>
              <w:pStyle w:val="TAL"/>
              <w:rPr>
                <w:rFonts w:cs="Arial"/>
                <w:szCs w:val="18"/>
              </w:rPr>
            </w:pPr>
          </w:p>
          <w:p w14:paraId="5A9B1747"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D8E3F3" w14:textId="77777777" w:rsidR="002E5094" w:rsidRDefault="002E5094">
            <w:pPr>
              <w:pStyle w:val="TAL"/>
              <w:keepNext w:val="0"/>
            </w:pPr>
            <w:r>
              <w:t xml:space="preserve">type: </w:t>
            </w:r>
            <w:r>
              <w:rPr>
                <w:rFonts w:ascii="Courier New" w:hAnsi="Courier New" w:cs="Courier New"/>
                <w:lang w:eastAsia="zh-CN"/>
              </w:rPr>
              <w:t>MbsSession</w:t>
            </w:r>
          </w:p>
          <w:p w14:paraId="3DAD9CFF" w14:textId="77777777" w:rsidR="002E5094" w:rsidRDefault="002E5094">
            <w:pPr>
              <w:pStyle w:val="TAL"/>
            </w:pPr>
            <w:r>
              <w:t>multiplicity: 0..*</w:t>
            </w:r>
          </w:p>
          <w:p w14:paraId="486CB38F" w14:textId="77777777" w:rsidR="002E5094" w:rsidRDefault="002E5094">
            <w:pPr>
              <w:pStyle w:val="TAL"/>
            </w:pPr>
            <w:r>
              <w:t>isOrdered: False</w:t>
            </w:r>
          </w:p>
          <w:p w14:paraId="0D315563" w14:textId="77777777" w:rsidR="002E5094" w:rsidRDefault="002E5094">
            <w:pPr>
              <w:pStyle w:val="TAL"/>
            </w:pPr>
            <w:r>
              <w:t>isUnique: True</w:t>
            </w:r>
          </w:p>
          <w:p w14:paraId="38A561AD" w14:textId="77777777" w:rsidR="002E5094" w:rsidRDefault="002E5094">
            <w:pPr>
              <w:pStyle w:val="TAL"/>
              <w:rPr>
                <w:rFonts w:cs="Arial"/>
                <w:szCs w:val="18"/>
              </w:rPr>
            </w:pPr>
            <w:r>
              <w:rPr>
                <w:rFonts w:cs="Arial"/>
                <w:szCs w:val="18"/>
              </w:rPr>
              <w:t>defaultValue: None</w:t>
            </w:r>
          </w:p>
          <w:p w14:paraId="3BA0F1DB" w14:textId="77777777" w:rsidR="002E5094" w:rsidRDefault="002E5094">
            <w:pPr>
              <w:pStyle w:val="TAL"/>
            </w:pPr>
            <w:r>
              <w:rPr>
                <w:rFonts w:cs="Arial"/>
                <w:szCs w:val="18"/>
              </w:rPr>
              <w:t>isNullable: False</w:t>
            </w:r>
          </w:p>
        </w:tc>
      </w:tr>
      <w:tr w:rsidR="002E5094" w14:paraId="2D84834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2F01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4513DC8" w14:textId="77777777" w:rsidR="002E5094" w:rsidRDefault="002E509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BBBE791" w14:textId="77777777" w:rsidR="002E5094" w:rsidRDefault="002E5094">
            <w:pPr>
              <w:pStyle w:val="TAL"/>
              <w:rPr>
                <w:rFonts w:cs="Arial"/>
                <w:szCs w:val="18"/>
              </w:rPr>
            </w:pPr>
            <w:r>
              <w:rPr>
                <w:rFonts w:cs="Arial"/>
                <w:szCs w:val="18"/>
              </w:rPr>
              <w:t xml:space="preserve">The value shall be coded as defined for the </w:t>
            </w:r>
            <w:r>
              <w:t>mbsServiceId attribute of the Tmgi data type defined in 3GPP TS 29.571 [61].</w:t>
            </w:r>
          </w:p>
          <w:p w14:paraId="32AF6B36" w14:textId="77777777" w:rsidR="002E5094" w:rsidRDefault="002E5094">
            <w:pPr>
              <w:pStyle w:val="TAL"/>
              <w:rPr>
                <w:rFonts w:cs="Arial"/>
                <w:szCs w:val="18"/>
              </w:rPr>
            </w:pPr>
            <w:r>
              <w:rPr>
                <w:lang w:eastAsia="zh-CN"/>
              </w:rPr>
              <w:t xml:space="preserve">Pattern: </w:t>
            </w:r>
            <w:r>
              <w:rPr>
                <w:rFonts w:cs="Arial"/>
                <w:szCs w:val="18"/>
              </w:rPr>
              <w:t>'^[A-Fa-f0-9]{6}$'</w:t>
            </w:r>
            <w:r>
              <w:rPr>
                <w:noProof/>
              </w:rPr>
              <w:t>s.</w:t>
            </w:r>
          </w:p>
          <w:p w14:paraId="0EB0BFAD" w14:textId="77777777" w:rsidR="002E5094" w:rsidRDefault="002E5094">
            <w:pPr>
              <w:pStyle w:val="TAL"/>
              <w:rPr>
                <w:rFonts w:cs="Arial"/>
                <w:szCs w:val="18"/>
              </w:rPr>
            </w:pPr>
          </w:p>
          <w:p w14:paraId="2DB60725"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3CF23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2C258878"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6F11E90"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5B2E5247"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B17511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8E133A" w14:textId="77777777" w:rsidR="002E5094" w:rsidRDefault="002E5094">
            <w:pPr>
              <w:pStyle w:val="TAL"/>
            </w:pPr>
            <w:r>
              <w:rPr>
                <w:rFonts w:cs="Arial"/>
                <w:szCs w:val="18"/>
              </w:rPr>
              <w:t>isNullable: False</w:t>
            </w:r>
          </w:p>
        </w:tc>
      </w:tr>
      <w:tr w:rsidR="002E5094" w14:paraId="5706C5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ADAB5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491F873" w14:textId="77777777" w:rsidR="002E5094" w:rsidRDefault="002E5094">
            <w:pPr>
              <w:pStyle w:val="TAL"/>
              <w:rPr>
                <w:rFonts w:cs="Arial"/>
                <w:szCs w:val="18"/>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7EF52C30" w14:textId="77777777" w:rsidR="002E5094" w:rsidRDefault="002E5094">
            <w:pPr>
              <w:pStyle w:val="TAL"/>
              <w:rPr>
                <w:rFonts w:cs="Arial"/>
                <w:szCs w:val="18"/>
              </w:rPr>
            </w:pPr>
            <w:r>
              <w:rPr>
                <w:rFonts w:cs="Arial"/>
                <w:szCs w:val="18"/>
              </w:rPr>
              <w:t xml:space="preserve">The value shall be coded as defined for the </w:t>
            </w:r>
            <w:r>
              <w:t>mbsServiceId attribute of the Tmgi data type defined in 3GPP TS 29.571 [61].</w:t>
            </w:r>
          </w:p>
          <w:p w14:paraId="1EAD3A88" w14:textId="77777777" w:rsidR="002E5094" w:rsidRDefault="002E5094">
            <w:pPr>
              <w:pStyle w:val="TAL"/>
              <w:rPr>
                <w:rFonts w:cs="Arial"/>
                <w:szCs w:val="18"/>
              </w:rPr>
            </w:pPr>
            <w:r>
              <w:rPr>
                <w:lang w:eastAsia="zh-CN"/>
              </w:rPr>
              <w:t xml:space="preserve">Pattern: </w:t>
            </w:r>
            <w:r>
              <w:rPr>
                <w:rFonts w:cs="Arial"/>
                <w:szCs w:val="18"/>
              </w:rPr>
              <w:t>'^[A-Fa-f0-9]{6}$</w:t>
            </w:r>
          </w:p>
          <w:p w14:paraId="76AB2814" w14:textId="77777777" w:rsidR="002E5094" w:rsidRDefault="002E5094">
            <w:pPr>
              <w:pStyle w:val="TAL"/>
              <w:rPr>
                <w:rFonts w:cs="Arial"/>
                <w:szCs w:val="18"/>
              </w:rPr>
            </w:pPr>
          </w:p>
          <w:p w14:paraId="1F2D7BB5"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EF8CB9"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6F6510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28E44E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6F5BB2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C19258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BC17087" w14:textId="77777777" w:rsidR="002E5094" w:rsidRDefault="002E5094">
            <w:pPr>
              <w:pStyle w:val="TAL"/>
            </w:pPr>
            <w:r>
              <w:rPr>
                <w:rFonts w:cs="Arial"/>
                <w:szCs w:val="18"/>
              </w:rPr>
              <w:t>isNullable: False</w:t>
            </w:r>
          </w:p>
        </w:tc>
      </w:tr>
      <w:tr w:rsidR="002E5094" w14:paraId="2E59CD8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8A27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46DE1F3A" w14:textId="77777777" w:rsidR="002E5094" w:rsidRDefault="002E5094">
            <w:pPr>
              <w:pStyle w:val="TAL"/>
            </w:pPr>
            <w:r>
              <w:rPr>
                <w:rFonts w:cs="Arial"/>
                <w:szCs w:val="18"/>
              </w:rPr>
              <w:t>This attribute represents MBS Service ID</w:t>
            </w:r>
            <w:r>
              <w:t xml:space="preserve"> consisting of a 6-digit fixed-length hexadecimal number between 000000 and FFFFFF.</w:t>
            </w:r>
          </w:p>
          <w:p w14:paraId="5260C60B" w14:textId="77777777" w:rsidR="002E5094" w:rsidRDefault="002E5094">
            <w:pPr>
              <w:pStyle w:val="TAL"/>
              <w:rPr>
                <w:lang w:eastAsia="zh-CN"/>
              </w:rPr>
            </w:pPr>
          </w:p>
          <w:p w14:paraId="659A62E5" w14:textId="77777777" w:rsidR="002E5094" w:rsidRDefault="002E509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D0CF4B" w14:textId="77777777" w:rsidR="002E5094" w:rsidRDefault="002E5094">
            <w:pPr>
              <w:pStyle w:val="TAL"/>
              <w:rPr>
                <w:lang w:eastAsia="zh-CN"/>
              </w:rPr>
            </w:pPr>
          </w:p>
          <w:p w14:paraId="5BAD63DC" w14:textId="77777777" w:rsidR="002E5094" w:rsidRDefault="002E5094">
            <w:pPr>
              <w:pStyle w:val="TAL"/>
              <w:rPr>
                <w:rFonts w:cs="Arial"/>
                <w:szCs w:val="18"/>
              </w:rPr>
            </w:pPr>
            <w:r>
              <w:rPr>
                <w:lang w:eastAsia="zh-CN"/>
              </w:rPr>
              <w:t xml:space="preserve">Pattern: </w:t>
            </w:r>
            <w:r>
              <w:rPr>
                <w:rFonts w:cs="Arial"/>
                <w:szCs w:val="18"/>
              </w:rPr>
              <w:t>'^[A-Fa-f0-9]{6}$'</w:t>
            </w:r>
          </w:p>
          <w:p w14:paraId="25DCD341"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12068"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7650DA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ACA5BC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030728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DA79C83"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22C08C9" w14:textId="77777777" w:rsidR="002E5094" w:rsidRDefault="002E5094">
            <w:pPr>
              <w:pStyle w:val="TAL"/>
            </w:pPr>
            <w:r>
              <w:rPr>
                <w:rFonts w:cs="Arial"/>
                <w:szCs w:val="18"/>
              </w:rPr>
              <w:t>isNullable: False</w:t>
            </w:r>
          </w:p>
        </w:tc>
      </w:tr>
      <w:tr w:rsidR="002E5094" w14:paraId="382D10F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2E8AF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295CDD2" w14:textId="77777777" w:rsidR="002E5094" w:rsidRDefault="002E5094">
            <w:pPr>
              <w:pStyle w:val="TAL"/>
              <w:rPr>
                <w:rFonts w:cs="Arial"/>
                <w:szCs w:val="18"/>
              </w:rPr>
            </w:pPr>
            <w:r>
              <w:rPr>
                <w:rFonts w:cs="Arial"/>
                <w:szCs w:val="18"/>
              </w:rPr>
              <w:t>This attribute represents IP unicast address used as source address in IP packets for identifying the source of the multicast service (e.g. AF/AS).</w:t>
            </w:r>
          </w:p>
          <w:p w14:paraId="4805AB95" w14:textId="77777777" w:rsidR="002E5094" w:rsidRDefault="002E5094">
            <w:pPr>
              <w:pStyle w:val="TAL"/>
              <w:rPr>
                <w:rFonts w:cs="Arial"/>
                <w:szCs w:val="18"/>
              </w:rPr>
            </w:pPr>
          </w:p>
          <w:p w14:paraId="1C94591C"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2B59D2"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54218E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65839BB"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1AB7C33"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AC86C0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5E4DE33" w14:textId="77777777" w:rsidR="002E5094" w:rsidRDefault="002E5094">
            <w:pPr>
              <w:pStyle w:val="TAL"/>
            </w:pPr>
            <w:r>
              <w:rPr>
                <w:rFonts w:cs="Arial"/>
                <w:szCs w:val="18"/>
              </w:rPr>
              <w:t>isNullable: False</w:t>
            </w:r>
          </w:p>
        </w:tc>
      </w:tr>
      <w:tr w:rsidR="002E5094" w14:paraId="37066CA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07D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C045F00" w14:textId="77777777" w:rsidR="002E5094" w:rsidRDefault="002E509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EBD3CEC" w14:textId="77777777" w:rsidR="002E5094" w:rsidRDefault="002E5094">
            <w:pPr>
              <w:pStyle w:val="TAL"/>
              <w:rPr>
                <w:rFonts w:cs="Arial"/>
                <w:szCs w:val="18"/>
              </w:rPr>
            </w:pPr>
          </w:p>
          <w:p w14:paraId="7CD6ECDE"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49F742" w14:textId="77777777" w:rsidR="002E5094" w:rsidRDefault="002E5094">
            <w:pPr>
              <w:keepLines/>
              <w:spacing w:after="0"/>
              <w:rPr>
                <w:rFonts w:ascii="Arial" w:hAnsi="Arial" w:cs="Arial"/>
                <w:sz w:val="18"/>
                <w:szCs w:val="18"/>
              </w:rPr>
            </w:pPr>
            <w:r>
              <w:rPr>
                <w:rFonts w:ascii="Arial" w:hAnsi="Arial" w:cs="Arial"/>
                <w:sz w:val="18"/>
                <w:szCs w:val="18"/>
              </w:rPr>
              <w:t>type: IpAddr</w:t>
            </w:r>
          </w:p>
          <w:p w14:paraId="1C9F8D80"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00417E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815DFCC"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A3757A5"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82A3A2B" w14:textId="77777777" w:rsidR="002E5094" w:rsidRDefault="002E5094">
            <w:pPr>
              <w:pStyle w:val="TAL"/>
            </w:pPr>
            <w:r>
              <w:rPr>
                <w:rFonts w:cs="Arial"/>
                <w:szCs w:val="18"/>
              </w:rPr>
              <w:t>isNullable: False</w:t>
            </w:r>
          </w:p>
        </w:tc>
      </w:tr>
      <w:tr w:rsidR="002E5094" w14:paraId="24FD9F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3CF4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7B40454" w14:textId="77777777" w:rsidR="002E5094" w:rsidRDefault="002E5094">
            <w:pPr>
              <w:pStyle w:val="TAL"/>
              <w:rPr>
                <w:rFonts w:cs="Arial"/>
                <w:szCs w:val="18"/>
              </w:rPr>
            </w:pPr>
            <w:r>
              <w:rPr>
                <w:rFonts w:cs="Arial"/>
                <w:szCs w:val="18"/>
              </w:rPr>
              <w:t>This attribute represents the MBS Session Identifier.</w:t>
            </w:r>
          </w:p>
          <w:p w14:paraId="1016D812" w14:textId="77777777" w:rsidR="002E5094" w:rsidRDefault="002E5094">
            <w:pPr>
              <w:pStyle w:val="TAL"/>
              <w:rPr>
                <w:rFonts w:cs="Arial"/>
                <w:szCs w:val="18"/>
              </w:rPr>
            </w:pPr>
          </w:p>
          <w:p w14:paraId="576BDDF0" w14:textId="77777777" w:rsidR="002E5094" w:rsidRDefault="002E5094">
            <w:pPr>
              <w:pStyle w:val="TAL"/>
              <w:rPr>
                <w:rFonts w:cs="Arial"/>
                <w:szCs w:val="18"/>
              </w:rPr>
            </w:pPr>
          </w:p>
          <w:p w14:paraId="602E3141" w14:textId="77777777" w:rsidR="002E5094" w:rsidRDefault="002E5094">
            <w:pPr>
              <w:pStyle w:val="TAL"/>
              <w:rPr>
                <w:rFonts w:cs="Arial"/>
                <w:szCs w:val="18"/>
              </w:rPr>
            </w:pPr>
          </w:p>
          <w:p w14:paraId="6724681F" w14:textId="77777777" w:rsidR="002E5094" w:rsidRDefault="002E5094">
            <w:pPr>
              <w:pStyle w:val="TAL"/>
              <w:rPr>
                <w:rFonts w:cs="Arial"/>
                <w:szCs w:val="18"/>
              </w:rPr>
            </w:pPr>
          </w:p>
          <w:p w14:paraId="7ABB6179"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975499" w14:textId="77777777" w:rsidR="002E5094" w:rsidRDefault="002E5094">
            <w:pPr>
              <w:pStyle w:val="TAL"/>
              <w:keepNext w:val="0"/>
            </w:pPr>
            <w:r>
              <w:t xml:space="preserve">type: </w:t>
            </w:r>
            <w:r>
              <w:rPr>
                <w:rFonts w:ascii="Courier New" w:hAnsi="Courier New" w:cs="Courier New"/>
                <w:lang w:eastAsia="zh-CN"/>
              </w:rPr>
              <w:t>MbsSessionId</w:t>
            </w:r>
          </w:p>
          <w:p w14:paraId="25952BF4" w14:textId="77777777" w:rsidR="002E5094" w:rsidRDefault="002E5094">
            <w:pPr>
              <w:pStyle w:val="TAL"/>
            </w:pPr>
            <w:r>
              <w:t>multiplicity: 1</w:t>
            </w:r>
          </w:p>
          <w:p w14:paraId="66C3F639" w14:textId="77777777" w:rsidR="002E5094" w:rsidRDefault="002E5094">
            <w:pPr>
              <w:pStyle w:val="TAL"/>
            </w:pPr>
            <w:r>
              <w:t>isOrdered: N/A</w:t>
            </w:r>
          </w:p>
          <w:p w14:paraId="06C9D219" w14:textId="77777777" w:rsidR="002E5094" w:rsidRDefault="002E5094">
            <w:pPr>
              <w:pStyle w:val="TAL"/>
            </w:pPr>
            <w:r>
              <w:t>isUnique: N/A</w:t>
            </w:r>
          </w:p>
          <w:p w14:paraId="078DBBBD" w14:textId="77777777" w:rsidR="002E5094" w:rsidRDefault="002E5094">
            <w:pPr>
              <w:pStyle w:val="TAL"/>
              <w:rPr>
                <w:rFonts w:cs="Arial"/>
                <w:szCs w:val="18"/>
              </w:rPr>
            </w:pPr>
            <w:r>
              <w:rPr>
                <w:rFonts w:cs="Arial"/>
                <w:szCs w:val="18"/>
              </w:rPr>
              <w:t>defaultValue: None</w:t>
            </w:r>
          </w:p>
          <w:p w14:paraId="6367ED0B" w14:textId="77777777" w:rsidR="002E5094" w:rsidRDefault="002E5094">
            <w:pPr>
              <w:pStyle w:val="TAL"/>
            </w:pPr>
            <w:r>
              <w:rPr>
                <w:rFonts w:cs="Arial"/>
                <w:szCs w:val="18"/>
              </w:rPr>
              <w:t>isNullable: False</w:t>
            </w:r>
          </w:p>
        </w:tc>
      </w:tr>
      <w:tr w:rsidR="002E5094" w14:paraId="20561A1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D7302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4A5F8762" w14:textId="77777777" w:rsidR="002E5094" w:rsidRDefault="002E5094">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DD9A96C" w14:textId="77777777" w:rsidR="002E5094" w:rsidRDefault="002E5094">
            <w:pPr>
              <w:pStyle w:val="TAL"/>
            </w:pPr>
            <w:r>
              <w:t>For an MBS session with location dependent content, one map entry shall be registered for each MBS Service Area served by the MBS session.</w:t>
            </w:r>
          </w:p>
          <w:p w14:paraId="32456083" w14:textId="77777777" w:rsidR="002E5094" w:rsidRDefault="002E5094">
            <w:pPr>
              <w:pStyle w:val="TAL"/>
              <w:rPr>
                <w:lang w:val="en-US"/>
              </w:rPr>
            </w:pPr>
            <w:r>
              <w:rPr>
                <w:rFonts w:cs="Arial"/>
                <w:szCs w:val="18"/>
                <w:lang w:eastAsia="zh-CN"/>
              </w:rPr>
              <w:t xml:space="preserve">The key of the map shall be the </w:t>
            </w:r>
            <w:r>
              <w:rPr>
                <w:lang w:eastAsia="zh-CN"/>
              </w:rPr>
              <w:t>areaSessionId</w:t>
            </w:r>
            <w:r>
              <w:rPr>
                <w:lang w:val="en-US"/>
              </w:rPr>
              <w:t>.</w:t>
            </w:r>
          </w:p>
          <w:p w14:paraId="2A9457FC" w14:textId="77777777" w:rsidR="002E5094" w:rsidRDefault="002E5094">
            <w:pPr>
              <w:pStyle w:val="TAL"/>
              <w:rPr>
                <w:lang w:val="en-US"/>
              </w:rPr>
            </w:pPr>
          </w:p>
          <w:p w14:paraId="18002296"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83B8545" w14:textId="77777777" w:rsidR="002E5094" w:rsidRDefault="002E5094">
            <w:pPr>
              <w:pStyle w:val="TAL"/>
              <w:keepNext w:val="0"/>
            </w:pPr>
            <w:r>
              <w:t xml:space="preserve">type: </w:t>
            </w:r>
            <w:r>
              <w:rPr>
                <w:rFonts w:ascii="Courier New" w:hAnsi="Courier New" w:cs="Courier New"/>
                <w:lang w:eastAsia="zh-CN"/>
              </w:rPr>
              <w:t>MbsServiceAreaInfo</w:t>
            </w:r>
          </w:p>
          <w:p w14:paraId="7E748B6B" w14:textId="77777777" w:rsidR="002E5094" w:rsidRDefault="002E5094">
            <w:pPr>
              <w:pStyle w:val="TAL"/>
            </w:pPr>
            <w:r>
              <w:t>multiplicity: 0..*</w:t>
            </w:r>
          </w:p>
          <w:p w14:paraId="58158287" w14:textId="77777777" w:rsidR="002E5094" w:rsidRDefault="002E5094">
            <w:pPr>
              <w:pStyle w:val="TAL"/>
            </w:pPr>
            <w:r>
              <w:t>isOrdered: False</w:t>
            </w:r>
          </w:p>
          <w:p w14:paraId="4C3D5C38" w14:textId="77777777" w:rsidR="002E5094" w:rsidRDefault="002E5094">
            <w:pPr>
              <w:pStyle w:val="TAL"/>
            </w:pPr>
            <w:r>
              <w:t>isUnique: True</w:t>
            </w:r>
          </w:p>
          <w:p w14:paraId="6907AEC0" w14:textId="77777777" w:rsidR="002E5094" w:rsidRDefault="002E5094">
            <w:pPr>
              <w:pStyle w:val="TAL"/>
              <w:rPr>
                <w:rFonts w:cs="Arial"/>
                <w:szCs w:val="18"/>
              </w:rPr>
            </w:pPr>
            <w:r>
              <w:rPr>
                <w:rFonts w:cs="Arial"/>
                <w:szCs w:val="18"/>
              </w:rPr>
              <w:t>defaultValue: None</w:t>
            </w:r>
          </w:p>
          <w:p w14:paraId="66C7F6DB" w14:textId="77777777" w:rsidR="002E5094" w:rsidRDefault="002E5094">
            <w:pPr>
              <w:pStyle w:val="TAL"/>
            </w:pPr>
            <w:r>
              <w:rPr>
                <w:rFonts w:cs="Arial"/>
                <w:szCs w:val="18"/>
              </w:rPr>
              <w:t>isNullable: False</w:t>
            </w:r>
          </w:p>
        </w:tc>
      </w:tr>
      <w:tr w:rsidR="002E5094" w14:paraId="77C329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462E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EC27994" w14:textId="77777777" w:rsidR="002E5094" w:rsidRDefault="002E5094">
            <w:pPr>
              <w:pStyle w:val="TAL"/>
              <w:rPr>
                <w:rFonts w:cs="Arial"/>
                <w:szCs w:val="18"/>
              </w:rPr>
            </w:pPr>
            <w:r>
              <w:rPr>
                <w:rFonts w:cs="Arial"/>
                <w:szCs w:val="18"/>
              </w:rPr>
              <w:t xml:space="preserve">This attribute represents Area Session Identifier used for MBS session with location dependent content. </w:t>
            </w:r>
          </w:p>
          <w:p w14:paraId="15BEF7D0" w14:textId="77777777" w:rsidR="002E5094" w:rsidRDefault="002E5094">
            <w:pPr>
              <w:pStyle w:val="TAL"/>
              <w:rPr>
                <w:rFonts w:cs="Arial"/>
                <w:szCs w:val="18"/>
              </w:rPr>
            </w:pPr>
          </w:p>
          <w:p w14:paraId="5A35A042" w14:textId="77777777" w:rsidR="002E5094" w:rsidRDefault="002E5094">
            <w:pPr>
              <w:pStyle w:val="TAL"/>
              <w:rPr>
                <w:rFonts w:cs="Arial"/>
                <w:szCs w:val="18"/>
              </w:rPr>
            </w:pPr>
          </w:p>
          <w:p w14:paraId="5651D892" w14:textId="77777777" w:rsidR="002E5094" w:rsidRDefault="002E5094">
            <w:pPr>
              <w:pStyle w:val="TAL"/>
            </w:pPr>
            <w:r>
              <w:t>allowedValues: 0..65535</w:t>
            </w:r>
          </w:p>
          <w:p w14:paraId="1CEE35A7"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98D0E9F" w14:textId="77777777" w:rsidR="002E5094" w:rsidRDefault="002E5094">
            <w:pPr>
              <w:keepLines/>
              <w:spacing w:after="0"/>
              <w:rPr>
                <w:rFonts w:ascii="Arial" w:hAnsi="Arial" w:cs="Arial"/>
                <w:sz w:val="18"/>
                <w:szCs w:val="18"/>
              </w:rPr>
            </w:pPr>
            <w:r>
              <w:rPr>
                <w:rFonts w:ascii="Arial" w:hAnsi="Arial" w:cs="Arial"/>
                <w:sz w:val="18"/>
                <w:szCs w:val="18"/>
              </w:rPr>
              <w:t>type: Integer</w:t>
            </w:r>
          </w:p>
          <w:p w14:paraId="3376EA7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40E99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F293FC8"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1C80CAC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3EFF628" w14:textId="77777777" w:rsidR="002E5094" w:rsidRDefault="002E5094">
            <w:pPr>
              <w:pStyle w:val="TAL"/>
            </w:pPr>
            <w:r>
              <w:rPr>
                <w:rFonts w:cs="Arial"/>
                <w:szCs w:val="18"/>
              </w:rPr>
              <w:t>isNullable: False</w:t>
            </w:r>
          </w:p>
        </w:tc>
      </w:tr>
      <w:tr w:rsidR="002E5094" w14:paraId="141EC06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18628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389D174" w14:textId="77777777" w:rsidR="002E5094" w:rsidRDefault="002E5094">
            <w:pPr>
              <w:pStyle w:val="TAL"/>
              <w:rPr>
                <w:rFonts w:cs="Arial"/>
                <w:szCs w:val="18"/>
              </w:rPr>
            </w:pPr>
            <w:r>
              <w:rPr>
                <w:rFonts w:cs="Arial"/>
                <w:szCs w:val="18"/>
              </w:rPr>
              <w:t>This attribute represents MBS Service Area for MBS session with location dependent content.</w:t>
            </w:r>
          </w:p>
          <w:p w14:paraId="39353040" w14:textId="77777777" w:rsidR="002E5094" w:rsidRDefault="002E5094">
            <w:pPr>
              <w:pStyle w:val="TAL"/>
              <w:rPr>
                <w:rFonts w:cs="Arial"/>
                <w:szCs w:val="18"/>
              </w:rPr>
            </w:pPr>
          </w:p>
          <w:p w14:paraId="4888CA50" w14:textId="77777777" w:rsidR="002E5094" w:rsidRDefault="002E5094">
            <w:pPr>
              <w:pStyle w:val="TAL"/>
              <w:rPr>
                <w:rFonts w:cs="Arial"/>
                <w:szCs w:val="18"/>
              </w:rPr>
            </w:pPr>
          </w:p>
          <w:p w14:paraId="42C62858" w14:textId="77777777" w:rsidR="002E5094" w:rsidRDefault="002E5094">
            <w:pPr>
              <w:pStyle w:val="TAL"/>
              <w:rPr>
                <w:rFonts w:cs="Arial"/>
                <w:szCs w:val="18"/>
              </w:rPr>
            </w:pPr>
          </w:p>
          <w:p w14:paraId="4706842C" w14:textId="77777777" w:rsidR="002E5094" w:rsidRDefault="002E5094">
            <w:pPr>
              <w:pStyle w:val="TAL"/>
            </w:pPr>
            <w:r>
              <w:t>allowedValues: N/A</w:t>
            </w:r>
          </w:p>
          <w:p w14:paraId="60095B68"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204934C" w14:textId="77777777" w:rsidR="002E5094" w:rsidRDefault="002E5094">
            <w:pPr>
              <w:pStyle w:val="TAL"/>
              <w:keepNext w:val="0"/>
            </w:pPr>
            <w:r>
              <w:t xml:space="preserve">type: </w:t>
            </w:r>
            <w:r>
              <w:rPr>
                <w:rFonts w:ascii="Courier New" w:hAnsi="Courier New" w:cs="Courier New"/>
                <w:lang w:eastAsia="zh-CN"/>
              </w:rPr>
              <w:t>MbsServiceArea</w:t>
            </w:r>
          </w:p>
          <w:p w14:paraId="6493C7BD" w14:textId="77777777" w:rsidR="002E5094" w:rsidRDefault="002E5094">
            <w:pPr>
              <w:pStyle w:val="TAL"/>
            </w:pPr>
            <w:r>
              <w:t>multiplicity: 0..*</w:t>
            </w:r>
          </w:p>
          <w:p w14:paraId="1462848A" w14:textId="77777777" w:rsidR="002E5094" w:rsidRDefault="002E5094">
            <w:pPr>
              <w:pStyle w:val="TAL"/>
            </w:pPr>
            <w:r>
              <w:t>isOrdered: False</w:t>
            </w:r>
          </w:p>
          <w:p w14:paraId="228364AC" w14:textId="77777777" w:rsidR="002E5094" w:rsidRDefault="002E5094">
            <w:pPr>
              <w:pStyle w:val="TAL"/>
            </w:pPr>
            <w:r>
              <w:t>isUnique: True</w:t>
            </w:r>
          </w:p>
          <w:p w14:paraId="25B9D95A" w14:textId="77777777" w:rsidR="002E5094" w:rsidRDefault="002E5094">
            <w:pPr>
              <w:pStyle w:val="TAL"/>
              <w:rPr>
                <w:rFonts w:cs="Arial"/>
                <w:szCs w:val="18"/>
              </w:rPr>
            </w:pPr>
            <w:r>
              <w:rPr>
                <w:rFonts w:cs="Arial"/>
                <w:szCs w:val="18"/>
              </w:rPr>
              <w:t>defaultValue: None</w:t>
            </w:r>
          </w:p>
          <w:p w14:paraId="65D41461" w14:textId="77777777" w:rsidR="002E5094" w:rsidRDefault="002E5094">
            <w:pPr>
              <w:pStyle w:val="TAL"/>
            </w:pPr>
            <w:r>
              <w:rPr>
                <w:rFonts w:cs="Arial"/>
                <w:szCs w:val="18"/>
              </w:rPr>
              <w:t>isNullable: False</w:t>
            </w:r>
          </w:p>
        </w:tc>
      </w:tr>
      <w:tr w:rsidR="002E5094" w14:paraId="317F5C9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C8103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234E9E" w14:textId="77777777" w:rsidR="002E5094" w:rsidRDefault="002E5094">
            <w:pPr>
              <w:pStyle w:val="TAL"/>
              <w:rPr>
                <w:rFonts w:cs="Arial"/>
                <w:szCs w:val="18"/>
              </w:rPr>
            </w:pPr>
            <w:r>
              <w:rPr>
                <w:rFonts w:cs="Arial"/>
                <w:szCs w:val="18"/>
              </w:rPr>
              <w:t>This attribute represents a list of NR cell ids with their pertaining TAIs.</w:t>
            </w:r>
          </w:p>
          <w:p w14:paraId="2D8C039A" w14:textId="77777777" w:rsidR="002E5094" w:rsidRDefault="002E5094">
            <w:pPr>
              <w:pStyle w:val="TAL"/>
              <w:rPr>
                <w:rFonts w:cs="Arial"/>
                <w:szCs w:val="18"/>
              </w:rPr>
            </w:pPr>
          </w:p>
          <w:p w14:paraId="6F72FC9D" w14:textId="77777777" w:rsidR="002E5094" w:rsidRDefault="002E5094">
            <w:pPr>
              <w:pStyle w:val="TAL"/>
              <w:rPr>
                <w:rFonts w:cs="Arial"/>
                <w:szCs w:val="18"/>
              </w:rPr>
            </w:pPr>
          </w:p>
          <w:p w14:paraId="295212CA" w14:textId="77777777" w:rsidR="002E5094" w:rsidRDefault="002E5094">
            <w:pPr>
              <w:pStyle w:val="TAL"/>
              <w:rPr>
                <w:rFonts w:cs="Arial"/>
                <w:szCs w:val="18"/>
              </w:rPr>
            </w:pPr>
          </w:p>
          <w:p w14:paraId="4CA79DAF" w14:textId="77777777" w:rsidR="002E5094" w:rsidRDefault="002E5094">
            <w:pPr>
              <w:pStyle w:val="TAL"/>
            </w:pPr>
            <w:r>
              <w:t>allowedValues: N/A</w:t>
            </w:r>
          </w:p>
          <w:p w14:paraId="5559154B"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592CC77" w14:textId="77777777" w:rsidR="002E5094" w:rsidRDefault="002E5094">
            <w:pPr>
              <w:pStyle w:val="TAL"/>
              <w:keepNext w:val="0"/>
            </w:pPr>
            <w:r>
              <w:t xml:space="preserve">type: </w:t>
            </w:r>
            <w:r>
              <w:rPr>
                <w:rFonts w:ascii="Courier New" w:hAnsi="Courier New" w:cs="Courier New"/>
                <w:lang w:eastAsia="zh-CN"/>
              </w:rPr>
              <w:t>Ncgi</w:t>
            </w:r>
          </w:p>
          <w:p w14:paraId="7BBAD27C" w14:textId="77777777" w:rsidR="002E5094" w:rsidRDefault="002E5094">
            <w:pPr>
              <w:pStyle w:val="TAL"/>
            </w:pPr>
            <w:r>
              <w:t>multiplicity: 0..*</w:t>
            </w:r>
          </w:p>
          <w:p w14:paraId="4929D668" w14:textId="77777777" w:rsidR="002E5094" w:rsidRDefault="002E5094">
            <w:pPr>
              <w:pStyle w:val="TAL"/>
            </w:pPr>
            <w:r>
              <w:t>isOrdered: False</w:t>
            </w:r>
          </w:p>
          <w:p w14:paraId="65133B41" w14:textId="77777777" w:rsidR="002E5094" w:rsidRDefault="002E5094">
            <w:pPr>
              <w:pStyle w:val="TAL"/>
            </w:pPr>
            <w:r>
              <w:t>isUnique: True</w:t>
            </w:r>
          </w:p>
          <w:p w14:paraId="2DD526E6" w14:textId="77777777" w:rsidR="002E5094" w:rsidRDefault="002E5094">
            <w:pPr>
              <w:pStyle w:val="TAL"/>
              <w:rPr>
                <w:rFonts w:cs="Arial"/>
                <w:szCs w:val="18"/>
              </w:rPr>
            </w:pPr>
            <w:r>
              <w:rPr>
                <w:rFonts w:cs="Arial"/>
                <w:szCs w:val="18"/>
              </w:rPr>
              <w:t>defaultValue: None</w:t>
            </w:r>
          </w:p>
          <w:p w14:paraId="654209D0" w14:textId="77777777" w:rsidR="002E5094" w:rsidRDefault="002E5094">
            <w:pPr>
              <w:pStyle w:val="TAL"/>
            </w:pPr>
            <w:r>
              <w:rPr>
                <w:rFonts w:cs="Arial"/>
                <w:szCs w:val="18"/>
              </w:rPr>
              <w:t>isNullable: False</w:t>
            </w:r>
          </w:p>
        </w:tc>
      </w:tr>
      <w:tr w:rsidR="002E5094" w14:paraId="6B3E3A8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0A3A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5F63862D" w14:textId="77777777" w:rsidR="002E5094" w:rsidRDefault="002E5094">
            <w:pPr>
              <w:pStyle w:val="TAL"/>
              <w:rPr>
                <w:rFonts w:cs="Arial"/>
                <w:szCs w:val="18"/>
              </w:rPr>
            </w:pPr>
            <w:r>
              <w:rPr>
                <w:rFonts w:cs="Arial"/>
                <w:szCs w:val="18"/>
              </w:rPr>
              <w:t>This attribute represents a PLMN Identity.</w:t>
            </w:r>
          </w:p>
          <w:p w14:paraId="081F48E3" w14:textId="77777777" w:rsidR="002E5094" w:rsidRDefault="002E5094">
            <w:pPr>
              <w:pStyle w:val="TAL"/>
              <w:rPr>
                <w:rFonts w:cs="Arial"/>
                <w:szCs w:val="18"/>
              </w:rPr>
            </w:pPr>
          </w:p>
          <w:p w14:paraId="333BEC74" w14:textId="77777777" w:rsidR="002E5094" w:rsidRDefault="002E5094">
            <w:pPr>
              <w:pStyle w:val="TAL"/>
              <w:rPr>
                <w:rFonts w:cs="Arial"/>
                <w:szCs w:val="18"/>
              </w:rPr>
            </w:pPr>
          </w:p>
          <w:p w14:paraId="1CEAFCA1" w14:textId="77777777" w:rsidR="002E5094" w:rsidRDefault="002E5094">
            <w:pPr>
              <w:pStyle w:val="TAL"/>
              <w:rPr>
                <w:rFonts w:cs="Arial"/>
                <w:szCs w:val="18"/>
              </w:rPr>
            </w:pPr>
          </w:p>
          <w:p w14:paraId="7DEA61D5" w14:textId="77777777" w:rsidR="002E5094" w:rsidRDefault="002E5094">
            <w:pPr>
              <w:pStyle w:val="TAL"/>
            </w:pPr>
            <w:r>
              <w:t>allowedValues: N/A</w:t>
            </w:r>
          </w:p>
          <w:p w14:paraId="23B8352C" w14:textId="77777777" w:rsidR="002E5094" w:rsidRDefault="002E50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CDC9826" w14:textId="77777777" w:rsidR="002E5094" w:rsidRDefault="002E509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5C5C85D" w14:textId="77777777" w:rsidR="002E5094" w:rsidRDefault="002E5094">
            <w:pPr>
              <w:keepNext/>
              <w:keepLines/>
              <w:spacing w:after="0"/>
              <w:rPr>
                <w:rFonts w:ascii="Arial" w:hAnsi="Arial"/>
                <w:sz w:val="18"/>
                <w:szCs w:val="18"/>
                <w:lang w:eastAsia="zh-CN"/>
              </w:rPr>
            </w:pPr>
            <w:r>
              <w:rPr>
                <w:rFonts w:ascii="Arial" w:hAnsi="Arial"/>
                <w:sz w:val="18"/>
                <w:szCs w:val="18"/>
              </w:rPr>
              <w:t>multiplicity: 1</w:t>
            </w:r>
          </w:p>
          <w:p w14:paraId="6FA47A9D" w14:textId="77777777" w:rsidR="002E5094" w:rsidRDefault="002E5094">
            <w:pPr>
              <w:keepNext/>
              <w:keepLines/>
              <w:spacing w:after="0"/>
              <w:rPr>
                <w:rFonts w:ascii="Arial" w:hAnsi="Arial"/>
                <w:sz w:val="18"/>
                <w:szCs w:val="18"/>
              </w:rPr>
            </w:pPr>
            <w:r>
              <w:rPr>
                <w:rFonts w:ascii="Arial" w:hAnsi="Arial"/>
                <w:sz w:val="18"/>
                <w:szCs w:val="18"/>
              </w:rPr>
              <w:t>isOrdered: N/A</w:t>
            </w:r>
          </w:p>
          <w:p w14:paraId="1400C948" w14:textId="77777777" w:rsidR="002E5094" w:rsidRDefault="002E5094">
            <w:pPr>
              <w:keepNext/>
              <w:keepLines/>
              <w:spacing w:after="0"/>
              <w:rPr>
                <w:rFonts w:ascii="Arial" w:hAnsi="Arial"/>
                <w:sz w:val="18"/>
                <w:szCs w:val="18"/>
              </w:rPr>
            </w:pPr>
            <w:r>
              <w:rPr>
                <w:rFonts w:ascii="Arial" w:hAnsi="Arial"/>
                <w:sz w:val="18"/>
                <w:szCs w:val="18"/>
              </w:rPr>
              <w:t>isUnique: N/A</w:t>
            </w:r>
          </w:p>
          <w:p w14:paraId="7D368686" w14:textId="77777777" w:rsidR="002E5094" w:rsidRDefault="002E5094">
            <w:pPr>
              <w:keepNext/>
              <w:keepLines/>
              <w:spacing w:after="0"/>
              <w:rPr>
                <w:rFonts w:ascii="Arial" w:hAnsi="Arial"/>
                <w:sz w:val="18"/>
                <w:szCs w:val="18"/>
              </w:rPr>
            </w:pPr>
            <w:r>
              <w:rPr>
                <w:rFonts w:ascii="Arial" w:hAnsi="Arial"/>
                <w:sz w:val="18"/>
                <w:szCs w:val="18"/>
              </w:rPr>
              <w:t>defaultValue: None</w:t>
            </w:r>
          </w:p>
          <w:p w14:paraId="2FD3CBCD" w14:textId="77777777" w:rsidR="002E5094" w:rsidRDefault="002E5094">
            <w:pPr>
              <w:pStyle w:val="TAL"/>
            </w:pPr>
            <w:r>
              <w:rPr>
                <w:szCs w:val="18"/>
              </w:rPr>
              <w:t>isNullable: False</w:t>
            </w:r>
          </w:p>
        </w:tc>
      </w:tr>
      <w:tr w:rsidR="002E5094" w14:paraId="19385CD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8630D"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2DCB613" w14:textId="77777777" w:rsidR="002E5094" w:rsidRDefault="002E5094">
            <w:pPr>
              <w:pStyle w:val="TAL"/>
              <w:rPr>
                <w:rFonts w:cs="Arial"/>
                <w:szCs w:val="18"/>
              </w:rPr>
            </w:pPr>
            <w:r>
              <w:rPr>
                <w:rFonts w:cs="Arial"/>
                <w:szCs w:val="18"/>
              </w:rPr>
              <w:t>This attribute represents NR Cell Identity.</w:t>
            </w:r>
          </w:p>
          <w:p w14:paraId="7841D443" w14:textId="77777777" w:rsidR="002E5094" w:rsidRDefault="002E5094">
            <w:pPr>
              <w:pStyle w:val="TAL"/>
              <w:rPr>
                <w:rFonts w:cs="Arial"/>
                <w:szCs w:val="18"/>
              </w:rPr>
            </w:pPr>
          </w:p>
          <w:p w14:paraId="1078F49F" w14:textId="77777777" w:rsidR="002E5094" w:rsidRDefault="002E509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B4D28FE" w14:textId="77777777" w:rsidR="002E5094" w:rsidRDefault="002E5094">
            <w:pPr>
              <w:pStyle w:val="TAL"/>
              <w:rPr>
                <w:lang w:eastAsia="zh-CN"/>
              </w:rPr>
            </w:pPr>
          </w:p>
          <w:p w14:paraId="2A2A58B7" w14:textId="77777777" w:rsidR="002E5094" w:rsidRDefault="002E5094">
            <w:pPr>
              <w:pStyle w:val="TAL"/>
              <w:rPr>
                <w:rFonts w:cs="Arial"/>
                <w:szCs w:val="18"/>
              </w:rPr>
            </w:pPr>
            <w:r>
              <w:rPr>
                <w:lang w:eastAsia="zh-CN"/>
              </w:rPr>
              <w:t xml:space="preserve">Pattern: </w:t>
            </w:r>
            <w:r>
              <w:rPr>
                <w:rFonts w:cs="Arial"/>
                <w:szCs w:val="18"/>
              </w:rPr>
              <w:t>'^[A-Fa-f0-9]{9}$'</w:t>
            </w:r>
          </w:p>
          <w:p w14:paraId="359A200D" w14:textId="77777777" w:rsidR="002E5094" w:rsidRDefault="002E5094">
            <w:pPr>
              <w:pStyle w:val="TAL"/>
              <w:rPr>
                <w:lang w:eastAsia="zh-CN"/>
              </w:rPr>
            </w:pPr>
          </w:p>
          <w:p w14:paraId="74CC55B5" w14:textId="77777777" w:rsidR="002E5094" w:rsidRDefault="002E5094">
            <w:pPr>
              <w:pStyle w:val="TAL"/>
              <w:rPr>
                <w:lang w:eastAsia="zh-CN"/>
              </w:rPr>
            </w:pPr>
            <w:r>
              <w:rPr>
                <w:lang w:eastAsia="zh-CN"/>
              </w:rPr>
              <w:t>Example:</w:t>
            </w:r>
          </w:p>
          <w:p w14:paraId="5E00E96D" w14:textId="77777777" w:rsidR="002E5094" w:rsidRDefault="002E5094">
            <w:pPr>
              <w:pStyle w:val="TAL"/>
              <w:rPr>
                <w:rFonts w:cs="Arial"/>
                <w:szCs w:val="18"/>
              </w:rPr>
            </w:pPr>
            <w:r>
              <w:rPr>
                <w:lang w:eastAsia="zh-CN"/>
              </w:rPr>
              <w:t>An NR Cell Id 0x225BD6007 shall be encoded as "225BD6007".</w:t>
            </w:r>
          </w:p>
          <w:p w14:paraId="6407F15B" w14:textId="77777777" w:rsidR="002E5094" w:rsidRDefault="002E5094">
            <w:pPr>
              <w:pStyle w:val="TAL"/>
              <w:rPr>
                <w:rFonts w:cs="Arial"/>
                <w:szCs w:val="18"/>
              </w:rPr>
            </w:pPr>
          </w:p>
          <w:p w14:paraId="1FC32C71" w14:textId="77777777" w:rsidR="002E5094" w:rsidRDefault="002E509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8CB29C"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9ACD00E"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5B68A92"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6EEC294"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0AB82CF"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EC5E6E9" w14:textId="77777777" w:rsidR="002E5094" w:rsidRDefault="002E5094">
            <w:pPr>
              <w:pStyle w:val="TAL"/>
            </w:pPr>
            <w:r>
              <w:rPr>
                <w:rFonts w:cs="Arial"/>
                <w:szCs w:val="18"/>
              </w:rPr>
              <w:t>isNullable: False</w:t>
            </w:r>
          </w:p>
        </w:tc>
      </w:tr>
      <w:tr w:rsidR="002E5094" w14:paraId="3267A49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4DEA5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223BD5C" w14:textId="77777777" w:rsidR="002E5094" w:rsidRDefault="002E5094">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50243D46" w14:textId="77777777" w:rsidR="002E5094" w:rsidRDefault="002E5094">
            <w:pPr>
              <w:pStyle w:val="TAL"/>
              <w:rPr>
                <w:rFonts w:cs="Arial"/>
                <w:szCs w:val="18"/>
              </w:rPr>
            </w:pPr>
            <w:r>
              <w:rPr>
                <w:rFonts w:cs="Arial"/>
                <w:szCs w:val="18"/>
              </w:rPr>
              <w:t>If not provided, the HSS instance does not pertain to any HSS group.</w:t>
            </w:r>
          </w:p>
          <w:p w14:paraId="194F91E1" w14:textId="77777777" w:rsidR="002E5094" w:rsidRDefault="002E5094">
            <w:pPr>
              <w:pStyle w:val="TAL"/>
              <w:rPr>
                <w:rFonts w:cs="Arial"/>
                <w:szCs w:val="18"/>
              </w:rPr>
            </w:pPr>
          </w:p>
          <w:p w14:paraId="1C9C2A5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1685B" w14:textId="77777777" w:rsidR="002E5094" w:rsidRDefault="002E5094">
            <w:pPr>
              <w:pStyle w:val="TAL"/>
            </w:pPr>
            <w:r>
              <w:t>type: String</w:t>
            </w:r>
          </w:p>
          <w:p w14:paraId="6CDD4498" w14:textId="77777777" w:rsidR="002E5094" w:rsidRDefault="002E5094">
            <w:pPr>
              <w:pStyle w:val="TAL"/>
            </w:pPr>
            <w:r>
              <w:t>multiplicity: 0..1</w:t>
            </w:r>
          </w:p>
          <w:p w14:paraId="7F9D7DBE" w14:textId="77777777" w:rsidR="002E5094" w:rsidRDefault="002E5094">
            <w:pPr>
              <w:pStyle w:val="TAL"/>
            </w:pPr>
            <w:r>
              <w:t>isOrdered: N/A</w:t>
            </w:r>
          </w:p>
          <w:p w14:paraId="57EDCC0C" w14:textId="77777777" w:rsidR="002E5094" w:rsidRDefault="002E5094">
            <w:pPr>
              <w:pStyle w:val="TAL"/>
            </w:pPr>
            <w:r>
              <w:t>isUnique: N/A</w:t>
            </w:r>
          </w:p>
          <w:p w14:paraId="58B9C319" w14:textId="77777777" w:rsidR="002E5094" w:rsidRDefault="002E5094">
            <w:pPr>
              <w:pStyle w:val="TAL"/>
            </w:pPr>
            <w:r>
              <w:t>defaultValue: None</w:t>
            </w:r>
          </w:p>
          <w:p w14:paraId="697E6EA5"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9F84CD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2A10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48877C3" w14:textId="77777777" w:rsidR="002E5094" w:rsidRDefault="002E509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2675519" w14:textId="77777777" w:rsidR="002E5094" w:rsidRDefault="002E5094">
            <w:pPr>
              <w:pStyle w:val="TAL"/>
              <w:rPr>
                <w:rFonts w:cs="Arial"/>
                <w:szCs w:val="18"/>
              </w:rPr>
            </w:pPr>
          </w:p>
          <w:p w14:paraId="11387115"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56F3AB" w14:textId="77777777" w:rsidR="002E5094" w:rsidRDefault="002E5094">
            <w:pPr>
              <w:pStyle w:val="TAL"/>
            </w:pPr>
            <w:r>
              <w:t xml:space="preserve">type: </w:t>
            </w:r>
            <w:r>
              <w:rPr>
                <w:rFonts w:ascii="Courier New" w:hAnsi="Courier New" w:cs="Courier New"/>
                <w:lang w:eastAsia="zh-CN"/>
              </w:rPr>
              <w:t>ImsiRange</w:t>
            </w:r>
          </w:p>
          <w:p w14:paraId="4BCEB412" w14:textId="77777777" w:rsidR="002E5094" w:rsidRDefault="002E5094">
            <w:pPr>
              <w:pStyle w:val="TAL"/>
            </w:pPr>
            <w:r>
              <w:t>multiplicity: 1..*</w:t>
            </w:r>
          </w:p>
          <w:p w14:paraId="53DF0548" w14:textId="77777777" w:rsidR="002E5094" w:rsidRDefault="002E5094">
            <w:pPr>
              <w:pStyle w:val="TAL"/>
            </w:pPr>
            <w:r>
              <w:t>isOrdered: False</w:t>
            </w:r>
          </w:p>
          <w:p w14:paraId="2DDA86D4" w14:textId="77777777" w:rsidR="002E5094" w:rsidRDefault="002E5094">
            <w:pPr>
              <w:pStyle w:val="TAL"/>
            </w:pPr>
            <w:r>
              <w:t>isUnique: True</w:t>
            </w:r>
          </w:p>
          <w:p w14:paraId="33734D88" w14:textId="77777777" w:rsidR="002E5094" w:rsidRDefault="002E5094">
            <w:pPr>
              <w:pStyle w:val="TAL"/>
            </w:pPr>
            <w:r>
              <w:t>defaultValue: None</w:t>
            </w:r>
          </w:p>
          <w:p w14:paraId="69721E10"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5991FA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8A5B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1E9BCD0" w14:textId="77777777" w:rsidR="002E5094" w:rsidRDefault="002E509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EFD49E9" w14:textId="77777777" w:rsidR="002E5094" w:rsidRDefault="002E5094">
            <w:pPr>
              <w:pStyle w:val="TAL"/>
              <w:rPr>
                <w:rFonts w:cs="Arial"/>
                <w:szCs w:val="18"/>
              </w:rPr>
            </w:pPr>
          </w:p>
          <w:p w14:paraId="26093B0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2A24AE" w14:textId="77777777" w:rsidR="002E5094" w:rsidRDefault="002E5094">
            <w:pPr>
              <w:pStyle w:val="TAL"/>
            </w:pPr>
            <w:r>
              <w:t xml:space="preserve">type: </w:t>
            </w:r>
            <w:r>
              <w:rPr>
                <w:rFonts w:ascii="Courier New" w:hAnsi="Courier New" w:cs="Courier New"/>
                <w:lang w:eastAsia="zh-CN"/>
              </w:rPr>
              <w:t>IdentityRange</w:t>
            </w:r>
          </w:p>
          <w:p w14:paraId="2ACDF656" w14:textId="77777777" w:rsidR="002E5094" w:rsidRDefault="002E5094">
            <w:pPr>
              <w:pStyle w:val="TAL"/>
            </w:pPr>
            <w:r>
              <w:t>multiplicity: 1..*</w:t>
            </w:r>
          </w:p>
          <w:p w14:paraId="3A7013E4" w14:textId="77777777" w:rsidR="002E5094" w:rsidRDefault="002E5094">
            <w:pPr>
              <w:pStyle w:val="TAL"/>
            </w:pPr>
            <w:r>
              <w:t>isOrdered: False</w:t>
            </w:r>
          </w:p>
          <w:p w14:paraId="78B7D2B7" w14:textId="77777777" w:rsidR="002E5094" w:rsidRDefault="002E5094">
            <w:pPr>
              <w:pStyle w:val="TAL"/>
            </w:pPr>
            <w:r>
              <w:t>isUnique: True</w:t>
            </w:r>
          </w:p>
          <w:p w14:paraId="3F1B9BDC" w14:textId="77777777" w:rsidR="002E5094" w:rsidRDefault="002E5094">
            <w:pPr>
              <w:pStyle w:val="TAL"/>
            </w:pPr>
            <w:r>
              <w:t>defaultValue: None</w:t>
            </w:r>
          </w:p>
          <w:p w14:paraId="2137179F"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438D934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BC65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2033FEAC" w14:textId="77777777" w:rsidR="002E5094" w:rsidRDefault="002E509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5BDDFE2" w14:textId="77777777" w:rsidR="002E5094" w:rsidRDefault="002E5094">
            <w:pPr>
              <w:pStyle w:val="TAL"/>
              <w:rPr>
                <w:rFonts w:cs="Arial"/>
                <w:szCs w:val="18"/>
              </w:rPr>
            </w:pPr>
          </w:p>
          <w:p w14:paraId="60429AF2" w14:textId="77777777" w:rsidR="002E5094" w:rsidRDefault="002E5094">
            <w:pPr>
              <w:pStyle w:val="TAL"/>
              <w:rPr>
                <w:rFonts w:cs="Arial"/>
                <w:szCs w:val="18"/>
              </w:rPr>
            </w:pPr>
          </w:p>
          <w:p w14:paraId="763F1871"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9A1C8" w14:textId="77777777" w:rsidR="002E5094" w:rsidRDefault="002E5094">
            <w:pPr>
              <w:pStyle w:val="TAL"/>
            </w:pPr>
            <w:r>
              <w:t xml:space="preserve">type: </w:t>
            </w:r>
            <w:r>
              <w:rPr>
                <w:rFonts w:ascii="Courier New" w:hAnsi="Courier New" w:cs="Courier New"/>
                <w:lang w:eastAsia="zh-CN"/>
              </w:rPr>
              <w:t>IdentityRange</w:t>
            </w:r>
          </w:p>
          <w:p w14:paraId="39E063E0" w14:textId="77777777" w:rsidR="002E5094" w:rsidRDefault="002E5094">
            <w:pPr>
              <w:pStyle w:val="TAL"/>
            </w:pPr>
            <w:r>
              <w:t>multiplicity: 1..*</w:t>
            </w:r>
          </w:p>
          <w:p w14:paraId="706469B4" w14:textId="77777777" w:rsidR="002E5094" w:rsidRDefault="002E5094">
            <w:pPr>
              <w:pStyle w:val="TAL"/>
            </w:pPr>
            <w:r>
              <w:t>isOrdered: False</w:t>
            </w:r>
          </w:p>
          <w:p w14:paraId="57381CB8" w14:textId="77777777" w:rsidR="002E5094" w:rsidRDefault="002E5094">
            <w:pPr>
              <w:pStyle w:val="TAL"/>
            </w:pPr>
            <w:r>
              <w:t>isUnique: True</w:t>
            </w:r>
          </w:p>
          <w:p w14:paraId="1EB2A247" w14:textId="77777777" w:rsidR="002E5094" w:rsidRDefault="002E5094">
            <w:pPr>
              <w:pStyle w:val="TAL"/>
            </w:pPr>
            <w:r>
              <w:t>defaultValue: None</w:t>
            </w:r>
          </w:p>
          <w:p w14:paraId="460832B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22D774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5808F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15D0DCD" w14:textId="77777777" w:rsidR="002E5094" w:rsidRDefault="002E509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9E7470A" w14:textId="77777777" w:rsidR="002E5094" w:rsidRDefault="002E5094">
            <w:pPr>
              <w:pStyle w:val="TAL"/>
              <w:rPr>
                <w:rFonts w:cs="Arial"/>
                <w:szCs w:val="18"/>
              </w:rPr>
            </w:pPr>
          </w:p>
          <w:p w14:paraId="189D351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0B2AEB" w14:textId="77777777" w:rsidR="002E5094" w:rsidRDefault="002E5094">
            <w:pPr>
              <w:pStyle w:val="TAL"/>
            </w:pPr>
            <w:r>
              <w:t xml:space="preserve">type: </w:t>
            </w:r>
            <w:r>
              <w:rPr>
                <w:rFonts w:ascii="Courier New" w:hAnsi="Courier New" w:cs="Courier New"/>
                <w:lang w:eastAsia="zh-CN"/>
              </w:rPr>
              <w:t>IdentityRange</w:t>
            </w:r>
          </w:p>
          <w:p w14:paraId="617A589A" w14:textId="77777777" w:rsidR="002E5094" w:rsidRDefault="002E5094">
            <w:pPr>
              <w:pStyle w:val="TAL"/>
            </w:pPr>
            <w:r>
              <w:t>multiplicity: 1..*</w:t>
            </w:r>
          </w:p>
          <w:p w14:paraId="2DA606FB" w14:textId="77777777" w:rsidR="002E5094" w:rsidRDefault="002E5094">
            <w:pPr>
              <w:pStyle w:val="TAL"/>
            </w:pPr>
            <w:r>
              <w:t>isOrdered: False</w:t>
            </w:r>
          </w:p>
          <w:p w14:paraId="55668866" w14:textId="77777777" w:rsidR="002E5094" w:rsidRDefault="002E5094">
            <w:pPr>
              <w:pStyle w:val="TAL"/>
            </w:pPr>
            <w:r>
              <w:t>isUnique: True</w:t>
            </w:r>
          </w:p>
          <w:p w14:paraId="598B9A41" w14:textId="77777777" w:rsidR="002E5094" w:rsidRDefault="002E5094">
            <w:pPr>
              <w:pStyle w:val="TAL"/>
            </w:pPr>
            <w:r>
              <w:t>defaultValue: None</w:t>
            </w:r>
          </w:p>
          <w:p w14:paraId="5BA98A5A"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E318E5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4513A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0F4D4C" w14:textId="77777777" w:rsidR="002E5094" w:rsidRDefault="002E509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154AD4" w14:textId="77777777" w:rsidR="002E5094" w:rsidRDefault="002E5094">
            <w:pPr>
              <w:pStyle w:val="TAL"/>
              <w:rPr>
                <w:rFonts w:cs="Arial"/>
                <w:szCs w:val="18"/>
              </w:rPr>
            </w:pPr>
            <w:r>
              <w:rPr>
                <w:rFonts w:cs="Arial"/>
                <w:szCs w:val="18"/>
              </w:rPr>
              <w:t>If not provided, the HSS instance does not serve any external groups.</w:t>
            </w:r>
          </w:p>
          <w:p w14:paraId="7FE48858" w14:textId="77777777" w:rsidR="002E5094" w:rsidRDefault="002E5094">
            <w:pPr>
              <w:pStyle w:val="TAL"/>
              <w:rPr>
                <w:rFonts w:cs="Arial"/>
                <w:szCs w:val="18"/>
              </w:rPr>
            </w:pPr>
          </w:p>
          <w:p w14:paraId="7D4F964B" w14:textId="77777777" w:rsidR="002E5094" w:rsidRDefault="002E5094">
            <w:pPr>
              <w:pStyle w:val="TAL"/>
              <w:rPr>
                <w:rFonts w:cs="Arial"/>
                <w:szCs w:val="18"/>
              </w:rPr>
            </w:pPr>
          </w:p>
          <w:p w14:paraId="7145C50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4EBF9" w14:textId="77777777" w:rsidR="002E5094" w:rsidRDefault="002E5094">
            <w:pPr>
              <w:pStyle w:val="TAL"/>
            </w:pPr>
            <w:r>
              <w:t xml:space="preserve">type: </w:t>
            </w:r>
            <w:r>
              <w:rPr>
                <w:rFonts w:ascii="Courier New" w:hAnsi="Courier New" w:cs="Courier New"/>
                <w:lang w:eastAsia="zh-CN"/>
              </w:rPr>
              <w:t>IdentityRange</w:t>
            </w:r>
          </w:p>
          <w:p w14:paraId="7DFD731D" w14:textId="77777777" w:rsidR="002E5094" w:rsidRDefault="002E5094">
            <w:pPr>
              <w:pStyle w:val="TAL"/>
            </w:pPr>
            <w:r>
              <w:t>multiplicity: 1..*</w:t>
            </w:r>
          </w:p>
          <w:p w14:paraId="7F36208F" w14:textId="77777777" w:rsidR="002E5094" w:rsidRDefault="002E5094">
            <w:pPr>
              <w:pStyle w:val="TAL"/>
            </w:pPr>
            <w:r>
              <w:t>isOrdered: False</w:t>
            </w:r>
          </w:p>
          <w:p w14:paraId="5A8C060F" w14:textId="77777777" w:rsidR="002E5094" w:rsidRDefault="002E5094">
            <w:pPr>
              <w:pStyle w:val="TAL"/>
            </w:pPr>
            <w:r>
              <w:t>isUnique: True</w:t>
            </w:r>
          </w:p>
          <w:p w14:paraId="48D14DE2" w14:textId="77777777" w:rsidR="002E5094" w:rsidRDefault="002E5094">
            <w:pPr>
              <w:pStyle w:val="TAL"/>
            </w:pPr>
            <w:r>
              <w:t>defaultValue: None</w:t>
            </w:r>
          </w:p>
          <w:p w14:paraId="20A5A82D"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639F42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F01E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0C685096" w14:textId="77777777" w:rsidR="002E5094" w:rsidRDefault="002E5094">
            <w:pPr>
              <w:pStyle w:val="TAL"/>
              <w:rPr>
                <w:rFonts w:cs="Arial"/>
                <w:szCs w:val="18"/>
              </w:rPr>
            </w:pPr>
            <w:r>
              <w:rPr>
                <w:bCs/>
                <w:lang w:eastAsia="ja-JP"/>
              </w:rPr>
              <w:t>This attribute defines</w:t>
            </w:r>
            <w:r>
              <w:rPr>
                <w:rFonts w:cs="Arial"/>
                <w:szCs w:val="18"/>
              </w:rPr>
              <w:t xml:space="preserve"> the Diameter Address of the HSS</w:t>
            </w:r>
          </w:p>
          <w:p w14:paraId="18E84C48" w14:textId="77777777" w:rsidR="002E5094" w:rsidRDefault="002E5094">
            <w:pPr>
              <w:pStyle w:val="TAL"/>
              <w:rPr>
                <w:rFonts w:cs="Arial"/>
                <w:szCs w:val="18"/>
              </w:rPr>
            </w:pPr>
          </w:p>
          <w:p w14:paraId="22C32C11" w14:textId="77777777" w:rsidR="002E5094" w:rsidRDefault="002E5094">
            <w:pPr>
              <w:pStyle w:val="TAL"/>
              <w:rPr>
                <w:rFonts w:cs="Arial"/>
                <w:szCs w:val="18"/>
              </w:rPr>
            </w:pPr>
          </w:p>
          <w:p w14:paraId="347E4DB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78082B" w14:textId="77777777" w:rsidR="002E5094" w:rsidRDefault="002E5094">
            <w:pPr>
              <w:keepNext/>
              <w:keepLines/>
              <w:spacing w:after="0"/>
              <w:rPr>
                <w:rFonts w:ascii="Arial" w:eastAsia="DengXian" w:hAnsi="Arial"/>
                <w:sz w:val="18"/>
              </w:rPr>
            </w:pPr>
            <w:r>
              <w:rPr>
                <w:rFonts w:ascii="Arial" w:eastAsia="DengXian" w:hAnsi="Arial"/>
                <w:sz w:val="18"/>
              </w:rPr>
              <w:t xml:space="preserve">type: </w:t>
            </w:r>
            <w:r>
              <w:rPr>
                <w:rFonts w:ascii="Courier New" w:hAnsi="Courier New" w:cs="Courier New"/>
                <w:lang w:eastAsia="zh-CN"/>
              </w:rPr>
              <w:t>NetworkNodeDiameterAddress</w:t>
            </w:r>
          </w:p>
          <w:p w14:paraId="53DE5DA5" w14:textId="77777777" w:rsidR="002E5094" w:rsidRDefault="002E5094">
            <w:pPr>
              <w:keepNext/>
              <w:keepLines/>
              <w:spacing w:after="0"/>
              <w:rPr>
                <w:rFonts w:ascii="Arial" w:eastAsia="DengXian" w:hAnsi="Arial"/>
                <w:sz w:val="18"/>
              </w:rPr>
            </w:pPr>
            <w:r>
              <w:rPr>
                <w:rFonts w:ascii="Arial" w:eastAsia="DengXian" w:hAnsi="Arial"/>
                <w:sz w:val="18"/>
              </w:rPr>
              <w:t>multiplicity: 0..1</w:t>
            </w:r>
          </w:p>
          <w:p w14:paraId="14BB5EE2" w14:textId="77777777" w:rsidR="002E5094" w:rsidRDefault="002E5094">
            <w:pPr>
              <w:keepNext/>
              <w:keepLines/>
              <w:spacing w:after="0"/>
              <w:rPr>
                <w:rFonts w:ascii="Arial" w:eastAsia="DengXian" w:hAnsi="Arial"/>
                <w:sz w:val="18"/>
              </w:rPr>
            </w:pPr>
            <w:r>
              <w:rPr>
                <w:rFonts w:ascii="Arial" w:eastAsia="DengXian" w:hAnsi="Arial"/>
                <w:sz w:val="18"/>
              </w:rPr>
              <w:t>isOrdered: N/A</w:t>
            </w:r>
          </w:p>
          <w:p w14:paraId="7333B2B4" w14:textId="77777777" w:rsidR="002E5094" w:rsidRDefault="002E5094">
            <w:pPr>
              <w:keepNext/>
              <w:keepLines/>
              <w:spacing w:after="0"/>
              <w:rPr>
                <w:rFonts w:ascii="Arial" w:eastAsia="DengXian" w:hAnsi="Arial"/>
                <w:sz w:val="18"/>
              </w:rPr>
            </w:pPr>
            <w:r>
              <w:rPr>
                <w:rFonts w:ascii="Arial" w:eastAsia="DengXian" w:hAnsi="Arial"/>
                <w:sz w:val="18"/>
              </w:rPr>
              <w:t>isUnique: N/A</w:t>
            </w:r>
          </w:p>
          <w:p w14:paraId="215BA2D9" w14:textId="77777777" w:rsidR="002E5094" w:rsidRDefault="002E5094">
            <w:pPr>
              <w:keepNext/>
              <w:keepLines/>
              <w:spacing w:after="0"/>
              <w:rPr>
                <w:rFonts w:ascii="Arial" w:eastAsia="DengXian" w:hAnsi="Arial"/>
                <w:sz w:val="18"/>
              </w:rPr>
            </w:pPr>
            <w:r>
              <w:rPr>
                <w:rFonts w:ascii="Arial" w:eastAsia="DengXian" w:hAnsi="Arial"/>
                <w:sz w:val="18"/>
              </w:rPr>
              <w:t>defaultValue: None</w:t>
            </w:r>
          </w:p>
          <w:p w14:paraId="53831142" w14:textId="77777777" w:rsidR="002E5094" w:rsidRDefault="002E5094">
            <w:pPr>
              <w:keepLines/>
              <w:spacing w:after="0"/>
              <w:rPr>
                <w:rFonts w:ascii="Arial" w:eastAsia="SimSun" w:hAnsi="Arial" w:cs="Arial"/>
                <w:sz w:val="18"/>
                <w:szCs w:val="18"/>
              </w:rPr>
            </w:pPr>
            <w:r>
              <w:rPr>
                <w:rFonts w:ascii="Arial" w:eastAsia="DengXian" w:hAnsi="Arial"/>
                <w:sz w:val="18"/>
              </w:rPr>
              <w:t>isNullable: False</w:t>
            </w:r>
          </w:p>
        </w:tc>
      </w:tr>
      <w:tr w:rsidR="002E5094" w14:paraId="070FC17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9756E"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AFAEC4D" w14:textId="77777777" w:rsidR="002E5094" w:rsidRDefault="002E5094">
            <w:pPr>
              <w:pStyle w:val="TAL"/>
              <w:rPr>
                <w:rFonts w:cs="Arial"/>
                <w:szCs w:val="18"/>
              </w:rPr>
            </w:pPr>
            <w:r>
              <w:rPr>
                <w:bCs/>
                <w:lang w:eastAsia="ja-JP"/>
              </w:rPr>
              <w:t>This attribute defines</w:t>
            </w:r>
            <w:r>
              <w:rPr>
                <w:rFonts w:cs="Arial"/>
                <w:szCs w:val="18"/>
              </w:rPr>
              <w:t xml:space="preserve"> the Additional Diameter Addresses of the HSS;</w:t>
            </w:r>
          </w:p>
          <w:p w14:paraId="07484308" w14:textId="77777777" w:rsidR="002E5094" w:rsidRDefault="002E5094">
            <w:pPr>
              <w:pStyle w:val="TAL"/>
              <w:rPr>
                <w:rFonts w:cs="Arial"/>
                <w:szCs w:val="18"/>
              </w:rPr>
            </w:pPr>
            <w:r>
              <w:rPr>
                <w:rFonts w:cs="Arial"/>
                <w:szCs w:val="18"/>
              </w:rPr>
              <w:t>may be present if hssDiameterAddress is present</w:t>
            </w:r>
          </w:p>
          <w:p w14:paraId="7A404386" w14:textId="77777777" w:rsidR="002E5094" w:rsidRDefault="002E5094">
            <w:pPr>
              <w:pStyle w:val="TAL"/>
              <w:rPr>
                <w:rFonts w:cs="Arial"/>
                <w:szCs w:val="18"/>
              </w:rPr>
            </w:pPr>
          </w:p>
          <w:p w14:paraId="0E6B5FAC"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4203DA" w14:textId="77777777" w:rsidR="002E5094" w:rsidRDefault="002E5094">
            <w:pPr>
              <w:pStyle w:val="TAL"/>
            </w:pPr>
            <w:r>
              <w:t xml:space="preserve">type: </w:t>
            </w:r>
            <w:r>
              <w:rPr>
                <w:rFonts w:ascii="Courier New" w:hAnsi="Courier New" w:cs="Courier New"/>
                <w:lang w:eastAsia="zh-CN"/>
              </w:rPr>
              <w:t>NetworkNodeDiameterAddress</w:t>
            </w:r>
          </w:p>
          <w:p w14:paraId="279AAF25" w14:textId="77777777" w:rsidR="002E5094" w:rsidRDefault="002E5094">
            <w:pPr>
              <w:pStyle w:val="TAL"/>
            </w:pPr>
            <w:r>
              <w:t>multiplicity: 1..*</w:t>
            </w:r>
          </w:p>
          <w:p w14:paraId="743DD5F6" w14:textId="77777777" w:rsidR="002E5094" w:rsidRDefault="002E5094">
            <w:pPr>
              <w:pStyle w:val="TAL"/>
            </w:pPr>
            <w:r>
              <w:t>isOrdered: False</w:t>
            </w:r>
          </w:p>
          <w:p w14:paraId="03462F10" w14:textId="77777777" w:rsidR="002E5094" w:rsidRDefault="002E5094">
            <w:pPr>
              <w:pStyle w:val="TAL"/>
            </w:pPr>
            <w:r>
              <w:t>isUnique: True</w:t>
            </w:r>
          </w:p>
          <w:p w14:paraId="3688337B" w14:textId="77777777" w:rsidR="002E5094" w:rsidRDefault="002E5094">
            <w:pPr>
              <w:keepNext/>
              <w:keepLines/>
              <w:spacing w:after="0"/>
              <w:rPr>
                <w:rFonts w:ascii="Arial" w:eastAsia="DengXian" w:hAnsi="Arial"/>
                <w:sz w:val="18"/>
              </w:rPr>
            </w:pPr>
            <w:r>
              <w:t xml:space="preserve">defaultValue: </w:t>
            </w:r>
            <w:r>
              <w:rPr>
                <w:rFonts w:ascii="Arial" w:eastAsia="DengXian" w:hAnsi="Arial"/>
                <w:sz w:val="18"/>
              </w:rPr>
              <w:t>None</w:t>
            </w:r>
          </w:p>
          <w:p w14:paraId="222BD825" w14:textId="77777777" w:rsidR="002E5094" w:rsidRDefault="002E5094">
            <w:pPr>
              <w:keepLines/>
              <w:spacing w:after="0"/>
              <w:rPr>
                <w:rFonts w:ascii="Arial" w:eastAsia="SimSun" w:hAnsi="Arial" w:cs="Arial"/>
                <w:sz w:val="18"/>
                <w:szCs w:val="18"/>
              </w:rPr>
            </w:pPr>
            <w:r>
              <w:rPr>
                <w:rFonts w:ascii="Arial" w:hAnsi="Arial" w:cs="Arial"/>
                <w:sz w:val="18"/>
                <w:szCs w:val="18"/>
              </w:rPr>
              <w:t>isNullable: False</w:t>
            </w:r>
          </w:p>
        </w:tc>
      </w:tr>
      <w:tr w:rsidR="002E5094" w14:paraId="2F206D7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E74D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853FCF8" w14:textId="77777777" w:rsidR="002E5094" w:rsidRDefault="002E5094">
            <w:pPr>
              <w:pStyle w:val="TAL"/>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591C92C8" w14:textId="77777777" w:rsidR="002E5094" w:rsidRDefault="002E5094">
            <w:pPr>
              <w:pStyle w:val="TAL"/>
              <w:rPr>
                <w:rFonts w:cs="Arial"/>
                <w:szCs w:val="18"/>
              </w:rPr>
            </w:pPr>
          </w:p>
          <w:p w14:paraId="3837E796"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BC32AB"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5F0A767"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2C532017"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C02EDF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77108B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668D78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025AB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3726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7179D0D" w14:textId="77777777" w:rsidR="002E5094" w:rsidRDefault="002E5094">
            <w:pPr>
              <w:pStyle w:val="TAL"/>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4FF0BCD6" w14:textId="77777777" w:rsidR="002E5094" w:rsidRDefault="002E5094">
            <w:pPr>
              <w:pStyle w:val="TAL"/>
              <w:rPr>
                <w:rFonts w:cs="Arial"/>
                <w:szCs w:val="18"/>
              </w:rPr>
            </w:pPr>
          </w:p>
          <w:p w14:paraId="618931A9"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430B04"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120A8481"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889F97E"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20352C3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2ED3057"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064399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692CE12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E871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671D6DF" w14:textId="77777777" w:rsidR="002E5094" w:rsidRDefault="002E5094">
            <w:pPr>
              <w:pStyle w:val="TAL"/>
              <w:rPr>
                <w:rFonts w:cs="Arial"/>
                <w:szCs w:val="18"/>
              </w:rPr>
            </w:pPr>
            <w:r>
              <w:rPr>
                <w:rFonts w:cs="Arial"/>
                <w:szCs w:val="18"/>
              </w:rPr>
              <w:t>This attribute indicates the first value identifying the start of a IMSI range.</w:t>
            </w:r>
          </w:p>
          <w:p w14:paraId="084D0E78" w14:textId="77777777" w:rsidR="002E5094" w:rsidRDefault="002E5094">
            <w:pPr>
              <w:pStyle w:val="TAL"/>
              <w:rPr>
                <w:rFonts w:cs="Arial"/>
                <w:szCs w:val="18"/>
              </w:rPr>
            </w:pPr>
          </w:p>
          <w:p w14:paraId="0F30C2FA" w14:textId="77777777" w:rsidR="002E5094" w:rsidRDefault="002E5094">
            <w:pPr>
              <w:pStyle w:val="TAL"/>
              <w:rPr>
                <w:rFonts w:cs="Arial"/>
                <w:szCs w:val="18"/>
                <w:lang w:eastAsia="zh-CN"/>
              </w:rPr>
            </w:pPr>
            <w:r>
              <w:rPr>
                <w:rFonts w:cs="Arial"/>
                <w:szCs w:val="18"/>
              </w:rPr>
              <w:t>Pattern: "^[0-9]+$"</w:t>
            </w:r>
          </w:p>
          <w:p w14:paraId="5CB498D5" w14:textId="77777777" w:rsidR="002E5094" w:rsidRDefault="002E5094">
            <w:pPr>
              <w:pStyle w:val="TAL"/>
              <w:rPr>
                <w:rFonts w:cs="Arial"/>
                <w:szCs w:val="18"/>
                <w:lang w:eastAsia="zh-CN"/>
              </w:rPr>
            </w:pPr>
          </w:p>
          <w:p w14:paraId="1757FD1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945F47"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817E21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57484D4A"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BC9E2A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5B09FC09"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916C268"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02B26F16"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6790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E1EA011" w14:textId="77777777" w:rsidR="002E5094" w:rsidRDefault="002E5094">
            <w:pPr>
              <w:pStyle w:val="TAL"/>
              <w:rPr>
                <w:rFonts w:cs="Arial"/>
                <w:szCs w:val="18"/>
              </w:rPr>
            </w:pPr>
            <w:r>
              <w:rPr>
                <w:rFonts w:cs="Arial"/>
                <w:szCs w:val="18"/>
              </w:rPr>
              <w:t>This attribute indicates the last value identifying the end of a IMSI range.</w:t>
            </w:r>
          </w:p>
          <w:p w14:paraId="07EF9CCC" w14:textId="77777777" w:rsidR="002E5094" w:rsidRDefault="002E5094">
            <w:pPr>
              <w:pStyle w:val="TAL"/>
              <w:rPr>
                <w:rFonts w:cs="Arial"/>
                <w:szCs w:val="18"/>
              </w:rPr>
            </w:pPr>
          </w:p>
          <w:p w14:paraId="0E5EF1D0" w14:textId="77777777" w:rsidR="002E5094" w:rsidRDefault="002E5094">
            <w:pPr>
              <w:pStyle w:val="TAL"/>
              <w:rPr>
                <w:rFonts w:cs="Arial"/>
                <w:szCs w:val="18"/>
              </w:rPr>
            </w:pPr>
            <w:r>
              <w:rPr>
                <w:rFonts w:cs="Arial"/>
                <w:szCs w:val="18"/>
              </w:rPr>
              <w:t>Pattern: "^[0-9]+$"</w:t>
            </w:r>
          </w:p>
          <w:p w14:paraId="6B6F78C6" w14:textId="77777777" w:rsidR="002E5094" w:rsidRDefault="002E5094">
            <w:pPr>
              <w:pStyle w:val="TAL"/>
              <w:rPr>
                <w:rFonts w:cs="Arial"/>
                <w:szCs w:val="18"/>
                <w:lang w:eastAsia="zh-CN"/>
              </w:rPr>
            </w:pPr>
          </w:p>
          <w:p w14:paraId="2E793752"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C142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0AD6A44"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7D28DBF"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3394801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6303234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A6C9590"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68291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C543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B16B44A" w14:textId="77777777" w:rsidR="002E5094" w:rsidRDefault="002E5094">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10F7F95" w14:textId="77777777" w:rsidR="002E5094" w:rsidRDefault="002E5094">
            <w:pPr>
              <w:pStyle w:val="TAL"/>
              <w:rPr>
                <w:rFonts w:cs="Arial"/>
                <w:szCs w:val="18"/>
              </w:rPr>
            </w:pPr>
          </w:p>
          <w:p w14:paraId="3A9E44FB" w14:textId="77777777" w:rsidR="002E5094" w:rsidRDefault="002E5094">
            <w:pPr>
              <w:pStyle w:val="TAL"/>
              <w:rPr>
                <w:rFonts w:cs="Arial"/>
                <w:szCs w:val="18"/>
              </w:rPr>
            </w:pPr>
            <w:r>
              <w:t>Either the start and end attributes, or the pattern attribute, shall be present.</w:t>
            </w:r>
          </w:p>
          <w:p w14:paraId="64C92075" w14:textId="77777777" w:rsidR="002E5094" w:rsidRDefault="002E5094">
            <w:pPr>
              <w:pStyle w:val="TAL"/>
              <w:rPr>
                <w:rFonts w:cs="Arial"/>
                <w:szCs w:val="18"/>
                <w:lang w:eastAsia="zh-CN"/>
              </w:rPr>
            </w:pPr>
          </w:p>
          <w:p w14:paraId="12EF0917"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3C7000"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64A19620"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60939A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F5379F"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C63AFF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5761A0F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2262DD7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FC8A7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0595C96" w14:textId="77777777" w:rsidR="002E5094" w:rsidRDefault="002E5094">
            <w:pPr>
              <w:pStyle w:val="TAL"/>
              <w:rPr>
                <w:rFonts w:cs="Arial"/>
                <w:szCs w:val="18"/>
              </w:rPr>
            </w:pPr>
            <w:r>
              <w:rPr>
                <w:rFonts w:cs="Arial"/>
                <w:szCs w:val="18"/>
              </w:rPr>
              <w:t>This attribute represents information of an MNPF NF Instance</w:t>
            </w:r>
          </w:p>
          <w:p w14:paraId="5F41C068" w14:textId="77777777" w:rsidR="002E5094" w:rsidRDefault="002E5094">
            <w:pPr>
              <w:pStyle w:val="TAL"/>
              <w:rPr>
                <w:rFonts w:cs="Arial"/>
                <w:szCs w:val="18"/>
              </w:rPr>
            </w:pPr>
          </w:p>
          <w:p w14:paraId="787F2E6B" w14:textId="77777777" w:rsidR="002E5094" w:rsidRDefault="002E509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24BA81" w14:textId="77777777" w:rsidR="002E5094" w:rsidRDefault="002E5094">
            <w:pPr>
              <w:pStyle w:val="TAL"/>
              <w:keepNext w:val="0"/>
              <w:rPr>
                <w:rFonts w:cs="Arial"/>
                <w:szCs w:val="18"/>
              </w:rPr>
            </w:pPr>
            <w:r>
              <w:rPr>
                <w:rFonts w:cs="Arial"/>
                <w:szCs w:val="18"/>
              </w:rPr>
              <w:t xml:space="preserve">type: </w:t>
            </w:r>
            <w:r>
              <w:rPr>
                <w:rFonts w:ascii="Courier New" w:hAnsi="Courier New" w:cs="Courier New"/>
                <w:lang w:eastAsia="zh-CN"/>
              </w:rPr>
              <w:t>MnpfInfo</w:t>
            </w:r>
          </w:p>
          <w:p w14:paraId="1613B59E"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0D2B1E3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4A32866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F5A411C"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4808B0B"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71CDFFA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802F7"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AF68F8E" w14:textId="77777777" w:rsidR="002E5094" w:rsidRDefault="002E5094">
            <w:pPr>
              <w:pStyle w:val="TAL"/>
              <w:rPr>
                <w:rFonts w:cs="Arial"/>
                <w:szCs w:val="18"/>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2FEDFB8D" w14:textId="77777777" w:rsidR="002E5094" w:rsidRDefault="002E5094">
            <w:pPr>
              <w:pStyle w:val="TAL"/>
              <w:rPr>
                <w:rFonts w:cs="Arial"/>
                <w:szCs w:val="18"/>
              </w:rPr>
            </w:pPr>
          </w:p>
          <w:p w14:paraId="57D81634" w14:textId="77777777" w:rsidR="002E5094" w:rsidRDefault="002E5094">
            <w:pPr>
              <w:pStyle w:val="TAL"/>
              <w:rPr>
                <w:rFonts w:cs="Arial"/>
                <w:szCs w:val="18"/>
              </w:rPr>
            </w:pPr>
          </w:p>
          <w:p w14:paraId="17D8BBC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A7C668" w14:textId="77777777" w:rsidR="002E5094" w:rsidRDefault="002E5094">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6F73882D"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3E3C250D"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2466438F"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023A84A4"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9FF4A3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134757C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4E5C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30801448" w14:textId="77777777" w:rsidR="002E5094" w:rsidRDefault="002E5094">
            <w:pPr>
              <w:pStyle w:val="TAL"/>
            </w:pPr>
            <w:r>
              <w:t>It describes the activation status.</w:t>
            </w:r>
          </w:p>
          <w:p w14:paraId="3C96D3D7" w14:textId="77777777" w:rsidR="002E5094" w:rsidRDefault="002E5094">
            <w:pPr>
              <w:pStyle w:val="TAL"/>
            </w:pPr>
          </w:p>
          <w:p w14:paraId="0149B61A" w14:textId="77777777" w:rsidR="002E5094" w:rsidRDefault="002E509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03DBB281" w14:textId="77777777" w:rsidR="002E5094" w:rsidRDefault="002E5094">
            <w:pPr>
              <w:tabs>
                <w:tab w:val="center" w:pos="1333"/>
              </w:tabs>
              <w:spacing w:after="0"/>
              <w:rPr>
                <w:rFonts w:ascii="Arial" w:hAnsi="Arial"/>
                <w:sz w:val="18"/>
              </w:rPr>
            </w:pPr>
            <w:r>
              <w:rPr>
                <w:rFonts w:ascii="Arial" w:hAnsi="Arial"/>
                <w:sz w:val="18"/>
              </w:rPr>
              <w:t>Type: Enum</w:t>
            </w:r>
          </w:p>
          <w:p w14:paraId="1E5BB50A" w14:textId="77777777" w:rsidR="002E5094" w:rsidRDefault="002E5094">
            <w:pPr>
              <w:tabs>
                <w:tab w:val="center" w:pos="1333"/>
              </w:tabs>
              <w:spacing w:after="0"/>
              <w:rPr>
                <w:rFonts w:ascii="Arial" w:hAnsi="Arial"/>
                <w:sz w:val="18"/>
              </w:rPr>
            </w:pPr>
            <w:r>
              <w:rPr>
                <w:rFonts w:ascii="Arial" w:hAnsi="Arial"/>
                <w:sz w:val="18"/>
              </w:rPr>
              <w:t>multiplicity: 1</w:t>
            </w:r>
          </w:p>
          <w:p w14:paraId="3F3D0C1E" w14:textId="77777777" w:rsidR="002E5094" w:rsidRDefault="002E5094">
            <w:pPr>
              <w:tabs>
                <w:tab w:val="center" w:pos="1333"/>
              </w:tabs>
              <w:spacing w:after="0"/>
              <w:rPr>
                <w:rFonts w:ascii="Arial" w:hAnsi="Arial"/>
                <w:sz w:val="18"/>
              </w:rPr>
            </w:pPr>
            <w:r>
              <w:rPr>
                <w:rFonts w:ascii="Arial" w:hAnsi="Arial"/>
                <w:sz w:val="18"/>
              </w:rPr>
              <w:t>isOrdered: N/A</w:t>
            </w:r>
          </w:p>
          <w:p w14:paraId="2406C064" w14:textId="77777777" w:rsidR="002E5094" w:rsidRDefault="002E5094">
            <w:pPr>
              <w:tabs>
                <w:tab w:val="center" w:pos="1333"/>
              </w:tabs>
              <w:spacing w:after="0"/>
              <w:rPr>
                <w:rFonts w:ascii="Arial" w:hAnsi="Arial"/>
                <w:sz w:val="18"/>
              </w:rPr>
            </w:pPr>
            <w:r>
              <w:rPr>
                <w:rFonts w:ascii="Arial" w:hAnsi="Arial"/>
                <w:sz w:val="18"/>
              </w:rPr>
              <w:t>isUnique: N/A</w:t>
            </w:r>
          </w:p>
          <w:p w14:paraId="320F8443" w14:textId="77777777" w:rsidR="002E5094" w:rsidRDefault="002E5094">
            <w:pPr>
              <w:tabs>
                <w:tab w:val="center" w:pos="1333"/>
              </w:tabs>
              <w:spacing w:after="0"/>
              <w:rPr>
                <w:rFonts w:ascii="Arial" w:hAnsi="Arial"/>
                <w:sz w:val="18"/>
              </w:rPr>
            </w:pPr>
            <w:r>
              <w:rPr>
                <w:rFonts w:ascii="Arial" w:hAnsi="Arial"/>
                <w:sz w:val="18"/>
              </w:rPr>
              <w:t xml:space="preserve">defaultValue: None </w:t>
            </w:r>
          </w:p>
          <w:p w14:paraId="1851C034" w14:textId="77777777" w:rsidR="002E5094" w:rsidRDefault="002E5094">
            <w:pPr>
              <w:keepLines/>
              <w:spacing w:after="0"/>
              <w:rPr>
                <w:rFonts w:ascii="Arial" w:hAnsi="Arial" w:cs="Arial"/>
                <w:sz w:val="18"/>
                <w:szCs w:val="18"/>
              </w:rPr>
            </w:pPr>
            <w:r>
              <w:t>isNullable: False</w:t>
            </w:r>
          </w:p>
        </w:tc>
      </w:tr>
      <w:tr w:rsidR="002E5094" w14:paraId="4B20FD4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FEE1FB"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730239C" w14:textId="77777777" w:rsidR="002E5094" w:rsidRDefault="002E5094">
            <w:pPr>
              <w:pStyle w:val="TAL"/>
              <w:rPr>
                <w:rFonts w:cs="Arial"/>
                <w:szCs w:val="18"/>
              </w:rPr>
            </w:pPr>
            <w:r>
              <w:rPr>
                <w:rFonts w:cs="Arial"/>
                <w:szCs w:val="18"/>
              </w:rPr>
              <w:t>It represents S-NSSAIs and DNNs supported by the trust AF.</w:t>
            </w:r>
          </w:p>
          <w:p w14:paraId="0CD3182D" w14:textId="77777777" w:rsidR="002E5094" w:rsidRDefault="002E5094">
            <w:pPr>
              <w:pStyle w:val="TAL"/>
              <w:rPr>
                <w:rFonts w:cs="Arial"/>
                <w:szCs w:val="18"/>
              </w:rPr>
            </w:pPr>
          </w:p>
          <w:p w14:paraId="19533D9B" w14:textId="77777777" w:rsidR="002E5094" w:rsidRDefault="002E5094">
            <w:pPr>
              <w:pStyle w:val="TAL"/>
              <w:rPr>
                <w:rFonts w:cs="Arial"/>
                <w:szCs w:val="18"/>
              </w:rPr>
            </w:pPr>
          </w:p>
          <w:p w14:paraId="296F332F" w14:textId="77777777" w:rsidR="002E5094" w:rsidRDefault="002E5094">
            <w:pPr>
              <w:pStyle w:val="TAL"/>
              <w:rPr>
                <w:rFonts w:cs="Arial"/>
                <w:szCs w:val="18"/>
              </w:rPr>
            </w:pPr>
          </w:p>
          <w:p w14:paraId="2A0B5DAE" w14:textId="77777777" w:rsidR="002E5094" w:rsidRDefault="002E5094">
            <w:pPr>
              <w:pStyle w:val="TAL"/>
              <w:rPr>
                <w:rFonts w:cs="Arial"/>
                <w:szCs w:val="18"/>
              </w:rPr>
            </w:pPr>
          </w:p>
          <w:p w14:paraId="11159A41"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CB7261" w14:textId="77777777" w:rsidR="002E5094" w:rsidRDefault="002E5094">
            <w:pPr>
              <w:keepLines/>
              <w:spacing w:after="0"/>
              <w:rPr>
                <w:rFonts w:ascii="Arial" w:hAnsi="Arial" w:cs="Arial"/>
                <w:sz w:val="18"/>
                <w:szCs w:val="18"/>
              </w:rPr>
            </w:pPr>
            <w:r>
              <w:rPr>
                <w:rFonts w:ascii="Arial" w:hAnsi="Arial" w:cs="Arial"/>
                <w:sz w:val="18"/>
                <w:szCs w:val="18"/>
              </w:rPr>
              <w:t>type: SnssaiInfoItem</w:t>
            </w:r>
          </w:p>
          <w:p w14:paraId="0BEFA0A6"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2F2B6A2"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4550C6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3DCA14C1"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C8AFD38"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3CF0DC4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2300A"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819CAE6" w14:textId="77777777" w:rsidR="002E5094" w:rsidRDefault="002E5094">
            <w:pPr>
              <w:pStyle w:val="TAL"/>
              <w:rPr>
                <w:rFonts w:cs="Arial"/>
                <w:szCs w:val="18"/>
              </w:rPr>
            </w:pPr>
            <w:r>
              <w:rPr>
                <w:rFonts w:cs="Arial"/>
                <w:szCs w:val="18"/>
              </w:rPr>
              <w:t>It represents list of parameters supported by the TSCTSF per DNN.</w:t>
            </w:r>
          </w:p>
          <w:p w14:paraId="0089962D" w14:textId="77777777" w:rsidR="002E5094" w:rsidRDefault="002E5094">
            <w:pPr>
              <w:pStyle w:val="TAL"/>
              <w:rPr>
                <w:rFonts w:cs="Arial"/>
                <w:szCs w:val="18"/>
              </w:rPr>
            </w:pPr>
          </w:p>
          <w:p w14:paraId="3952EDCD" w14:textId="77777777" w:rsidR="002E5094" w:rsidRDefault="002E5094">
            <w:pPr>
              <w:pStyle w:val="TAL"/>
              <w:rPr>
                <w:rFonts w:cs="Arial"/>
                <w:szCs w:val="18"/>
              </w:rPr>
            </w:pPr>
          </w:p>
          <w:p w14:paraId="3D79A6D1" w14:textId="77777777" w:rsidR="002E5094" w:rsidRDefault="002E5094">
            <w:pPr>
              <w:pStyle w:val="TAL"/>
              <w:rPr>
                <w:rFonts w:cs="Arial"/>
                <w:szCs w:val="18"/>
              </w:rPr>
            </w:pPr>
          </w:p>
          <w:p w14:paraId="7F0180F4"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BD1975" w14:textId="77777777" w:rsidR="002E5094" w:rsidRDefault="002E5094">
            <w:pPr>
              <w:keepLines/>
              <w:spacing w:after="0"/>
              <w:rPr>
                <w:rFonts w:ascii="Arial" w:hAnsi="Arial" w:cs="Arial"/>
                <w:sz w:val="18"/>
                <w:szCs w:val="18"/>
              </w:rPr>
            </w:pPr>
            <w:r>
              <w:rPr>
                <w:rFonts w:ascii="Arial" w:hAnsi="Arial" w:cs="Arial"/>
                <w:sz w:val="18"/>
                <w:szCs w:val="18"/>
              </w:rPr>
              <w:t>type: DnnTsctsfInfoItem</w:t>
            </w:r>
          </w:p>
          <w:p w14:paraId="2C86916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41858FB6"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BE70ACA"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2995C0C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71113A27"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180DC8F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FA891" w14:textId="77777777" w:rsidR="002E5094" w:rsidRDefault="002E509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832D0E4" w14:textId="77777777" w:rsidR="002E5094" w:rsidRDefault="002E5094">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48B60" w14:textId="77777777" w:rsidR="002E5094" w:rsidRDefault="002E5094">
            <w:pPr>
              <w:pStyle w:val="TAL"/>
              <w:rPr>
                <w:rFonts w:cs="Arial"/>
                <w:szCs w:val="18"/>
              </w:rPr>
            </w:pPr>
          </w:p>
          <w:p w14:paraId="57E3C5D4" w14:textId="77777777" w:rsidR="002E5094" w:rsidRDefault="002E509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93BB1"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40E3E1C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015A298D"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7AF8C2E9"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345A69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0B996D96" w14:textId="77777777" w:rsidR="002E5094" w:rsidRDefault="002E5094">
            <w:pPr>
              <w:tabs>
                <w:tab w:val="center" w:pos="1333"/>
              </w:tabs>
              <w:spacing w:after="0"/>
              <w:rPr>
                <w:rFonts w:ascii="Arial" w:hAnsi="Arial"/>
                <w:sz w:val="18"/>
              </w:rPr>
            </w:pPr>
            <w:r>
              <w:rPr>
                <w:rFonts w:ascii="Arial" w:hAnsi="Arial" w:cs="Arial"/>
                <w:sz w:val="18"/>
                <w:szCs w:val="18"/>
              </w:rPr>
              <w:t>isNullable: False</w:t>
            </w:r>
          </w:p>
        </w:tc>
      </w:tr>
      <w:tr w:rsidR="002E5094" w14:paraId="60EB024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48646" w14:textId="77777777" w:rsidR="002E5094" w:rsidRDefault="002E509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10008A4" w14:textId="77777777" w:rsidR="002E5094" w:rsidRDefault="002E509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95853EC" w14:textId="77777777" w:rsidR="002E5094" w:rsidRDefault="002E5094">
            <w:pPr>
              <w:pStyle w:val="TAL"/>
              <w:rPr>
                <w:bCs/>
                <w:lang w:eastAsia="ja-JP"/>
              </w:rPr>
            </w:pPr>
          </w:p>
          <w:p w14:paraId="1C983E22" w14:textId="77777777" w:rsidR="002E5094" w:rsidRDefault="002E5094">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7945713"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0DD3AA3"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321F44AD" w14:textId="77777777" w:rsidR="002E5094" w:rsidRDefault="002E5094">
            <w:pPr>
              <w:keepLines/>
              <w:spacing w:after="0"/>
              <w:rPr>
                <w:rFonts w:ascii="Arial" w:hAnsi="Arial" w:cs="Arial"/>
                <w:sz w:val="18"/>
                <w:szCs w:val="18"/>
              </w:rPr>
            </w:pPr>
            <w:r>
              <w:rPr>
                <w:rFonts w:ascii="Arial" w:hAnsi="Arial" w:cs="Arial"/>
                <w:sz w:val="18"/>
                <w:szCs w:val="18"/>
              </w:rPr>
              <w:t>multiplicity: 0..*</w:t>
            </w:r>
          </w:p>
          <w:p w14:paraId="749A62EE"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61D24C9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5BD1B1CB"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169EB0A2" w14:textId="77777777" w:rsidR="002E5094" w:rsidRDefault="002E5094">
            <w:pPr>
              <w:keepLines/>
              <w:spacing w:after="0"/>
              <w:rPr>
                <w:rFonts w:ascii="Arial" w:hAnsi="Arial" w:cs="Arial"/>
                <w:sz w:val="18"/>
                <w:szCs w:val="18"/>
              </w:rPr>
            </w:pPr>
            <w:r>
              <w:rPr>
                <w:rFonts w:cs="Arial"/>
                <w:szCs w:val="18"/>
              </w:rPr>
              <w:t>isNullable: False</w:t>
            </w:r>
          </w:p>
        </w:tc>
      </w:tr>
      <w:tr w:rsidR="002E5094" w14:paraId="5F7DF94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C440CE" w14:textId="77777777" w:rsidR="002E5094" w:rsidRDefault="002E509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DF6E9D7" w14:textId="77777777" w:rsidR="002E5094" w:rsidRDefault="002E5094">
            <w:pPr>
              <w:pStyle w:val="TAL"/>
              <w:rPr>
                <w:bCs/>
                <w:lang w:eastAsia="ja-JP"/>
              </w:rPr>
            </w:pPr>
            <w:r>
              <w:rPr>
                <w:bCs/>
                <w:lang w:eastAsia="ja-JP"/>
              </w:rPr>
              <w:t>This attribute defines the federated learning capability type supported by NWDAF containing MTLF.</w:t>
            </w:r>
          </w:p>
          <w:p w14:paraId="7475B020" w14:textId="77777777" w:rsidR="002E5094" w:rsidRDefault="002E5094">
            <w:pPr>
              <w:pStyle w:val="TAL"/>
              <w:rPr>
                <w:bCs/>
                <w:lang w:eastAsia="ja-JP"/>
              </w:rPr>
            </w:pPr>
          </w:p>
          <w:p w14:paraId="61F29F5A" w14:textId="77777777" w:rsidR="002E5094" w:rsidRDefault="002E5094">
            <w:pPr>
              <w:pStyle w:val="TAL"/>
              <w:rPr>
                <w:rFonts w:eastAsia="DengXian" w:cs="Arial"/>
                <w:szCs w:val="18"/>
              </w:rPr>
            </w:pPr>
            <w:r>
              <w:rPr>
                <w:rFonts w:eastAsia="DengXian" w:cs="Arial"/>
                <w:szCs w:val="18"/>
              </w:rPr>
              <w:t>allowedValues:</w:t>
            </w:r>
          </w:p>
          <w:p w14:paraId="33D836E8" w14:textId="77777777" w:rsidR="002E5094" w:rsidRDefault="002E5094">
            <w:pPr>
              <w:pStyle w:val="TAL"/>
              <w:rPr>
                <w:rFonts w:eastAsia="DengXian" w:cs="Arial"/>
                <w:szCs w:val="18"/>
              </w:rPr>
            </w:pPr>
            <w:r>
              <w:rPr>
                <w:rFonts w:eastAsia="DengXian" w:cs="Arial"/>
                <w:szCs w:val="18"/>
              </w:rPr>
              <w:t>“FL_SERVER” indicates NWDAF containing MTLF as Federated Learning Server,</w:t>
            </w:r>
          </w:p>
          <w:p w14:paraId="08BF3BC0" w14:textId="77777777" w:rsidR="002E5094" w:rsidRDefault="002E5094">
            <w:pPr>
              <w:pStyle w:val="TAL"/>
              <w:rPr>
                <w:rFonts w:eastAsia="DengXian" w:cs="Arial"/>
                <w:szCs w:val="18"/>
              </w:rPr>
            </w:pPr>
            <w:r>
              <w:rPr>
                <w:rFonts w:eastAsia="DengXian" w:cs="Arial"/>
                <w:szCs w:val="18"/>
              </w:rPr>
              <w:t>“FL_CLIENT” indicates NWDAF containing MTLF as Federated Learning Client,</w:t>
            </w:r>
          </w:p>
          <w:p w14:paraId="2B63E395" w14:textId="77777777" w:rsidR="002E5094" w:rsidRDefault="002E5094">
            <w:pPr>
              <w:pStyle w:val="TAL"/>
              <w:rPr>
                <w:rFonts w:eastAsia="SimSun" w:cs="Arial"/>
                <w:szCs w:val="18"/>
              </w:rPr>
            </w:pPr>
            <w:r>
              <w:rPr>
                <w:rFonts w:eastAsia="DengXian" w:cs="Arial"/>
                <w:szCs w:val="18"/>
              </w:rPr>
              <w:t>“FL_SERVER_AND_CLIENT” indicates NWDAF containing MTLF as Federated Learning Server and Client.</w:t>
            </w:r>
          </w:p>
          <w:p w14:paraId="321E92C3"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9F10F31" w14:textId="77777777" w:rsidR="002E5094" w:rsidRDefault="002E5094">
            <w:pPr>
              <w:pStyle w:val="TAL"/>
            </w:pPr>
            <w:r>
              <w:t>type: ENUM</w:t>
            </w:r>
          </w:p>
          <w:p w14:paraId="0FE0A82A" w14:textId="77777777" w:rsidR="002E5094" w:rsidRDefault="002E5094">
            <w:pPr>
              <w:pStyle w:val="TAL"/>
            </w:pPr>
            <w:r>
              <w:t>multiplicity: 0..1</w:t>
            </w:r>
          </w:p>
          <w:p w14:paraId="38A0132C" w14:textId="77777777" w:rsidR="002E5094" w:rsidRDefault="002E5094">
            <w:pPr>
              <w:pStyle w:val="TAL"/>
            </w:pPr>
            <w:r>
              <w:t>isOrdered: N/A</w:t>
            </w:r>
          </w:p>
          <w:p w14:paraId="700C567F" w14:textId="77777777" w:rsidR="002E5094" w:rsidRDefault="002E5094">
            <w:pPr>
              <w:pStyle w:val="TAL"/>
            </w:pPr>
            <w:r>
              <w:t>isUnique: N/A</w:t>
            </w:r>
          </w:p>
          <w:p w14:paraId="245F4C56" w14:textId="77777777" w:rsidR="002E5094" w:rsidRDefault="002E5094">
            <w:pPr>
              <w:pStyle w:val="TAL"/>
            </w:pPr>
            <w:r>
              <w:t>defaultValue: None</w:t>
            </w:r>
          </w:p>
          <w:p w14:paraId="77003F01"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577E0B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20D8F" w14:textId="77777777" w:rsidR="002E5094" w:rsidRDefault="002E5094">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B5F1A30" w14:textId="77777777" w:rsidR="002E5094" w:rsidRDefault="002E509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6A7C8B5C" w14:textId="77777777" w:rsidR="002E5094" w:rsidRDefault="002E5094">
            <w:pPr>
              <w:pStyle w:val="TAL"/>
              <w:rPr>
                <w:rFonts w:ascii="Courier New" w:hAnsi="Courier New" w:cs="Courier New"/>
                <w:lang w:eastAsia="zh-CN"/>
              </w:rPr>
            </w:pPr>
          </w:p>
          <w:p w14:paraId="46FB4627" w14:textId="77777777" w:rsidR="002E5094" w:rsidRDefault="002E5094">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30BF1811" w14:textId="77777777" w:rsidR="002E5094" w:rsidRDefault="002E5094">
            <w:pPr>
              <w:keepLines/>
              <w:spacing w:after="0"/>
              <w:rPr>
                <w:rFonts w:ascii="Arial" w:hAnsi="Arial" w:cs="Arial"/>
                <w:sz w:val="18"/>
                <w:szCs w:val="18"/>
              </w:rPr>
            </w:pPr>
            <w:r>
              <w:rPr>
                <w:rFonts w:ascii="Arial" w:hAnsi="Arial" w:cs="Arial"/>
                <w:sz w:val="18"/>
                <w:szCs w:val="18"/>
              </w:rPr>
              <w:t xml:space="preserve">type: TimeWindow </w:t>
            </w:r>
          </w:p>
          <w:p w14:paraId="2E0B0C1C"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8DC5008"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36F73626"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44E5115E"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22D81A84" w14:textId="77777777" w:rsidR="002E5094" w:rsidRDefault="002E5094">
            <w:pPr>
              <w:keepLines/>
              <w:spacing w:after="0"/>
              <w:rPr>
                <w:rFonts w:ascii="Arial" w:hAnsi="Arial" w:cs="Arial"/>
                <w:sz w:val="18"/>
                <w:szCs w:val="18"/>
              </w:rPr>
            </w:pPr>
            <w:r>
              <w:rPr>
                <w:rFonts w:ascii="Arial" w:hAnsi="Arial" w:cs="Arial"/>
                <w:sz w:val="18"/>
                <w:szCs w:val="18"/>
              </w:rPr>
              <w:t>isNullable: True</w:t>
            </w:r>
          </w:p>
        </w:tc>
      </w:tr>
      <w:tr w:rsidR="002E5094" w14:paraId="39D17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97221"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EBC1DDA" w14:textId="77777777" w:rsidR="002E5094" w:rsidRDefault="002E50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01D20113" w14:textId="77777777" w:rsidR="002E5094" w:rsidRDefault="002E5094">
            <w:pPr>
              <w:pStyle w:val="TAL"/>
              <w:rPr>
                <w:rFonts w:cs="Arial"/>
                <w:szCs w:val="18"/>
                <w:lang w:eastAsia="zh-CN"/>
              </w:rPr>
            </w:pPr>
            <w:r>
              <w:rPr>
                <w:rFonts w:cs="Arial"/>
                <w:szCs w:val="18"/>
                <w:lang w:eastAsia="zh-CN"/>
              </w:rPr>
              <w:t xml:space="preserve">AllowedValues: </w:t>
            </w:r>
          </w:p>
          <w:p w14:paraId="707FF750" w14:textId="77777777" w:rsidR="002E5094" w:rsidRDefault="002E5094">
            <w:pPr>
              <w:pStyle w:val="TAL"/>
              <w:rPr>
                <w:rFonts w:cs="Arial"/>
                <w:szCs w:val="18"/>
                <w:lang w:eastAsia="zh-CN"/>
              </w:rPr>
            </w:pPr>
          </w:p>
          <w:p w14:paraId="783FA7DB" w14:textId="77777777" w:rsidR="002E5094" w:rsidRDefault="002E5094">
            <w:pPr>
              <w:pStyle w:val="TAL"/>
              <w:rPr>
                <w:rFonts w:eastAsia="MS Mincho"/>
                <w:bCs/>
                <w:lang w:eastAsia="ja-JP"/>
              </w:rPr>
            </w:pPr>
            <w:r>
              <w:rPr>
                <w:rFonts w:eastAsia="MS Mincho"/>
                <w:bCs/>
                <w:lang w:eastAsia="ja-JP"/>
              </w:rPr>
              <w:t>"DYNAMIC_GEO"</w:t>
            </w:r>
          </w:p>
          <w:p w14:paraId="3D176DC7" w14:textId="77777777" w:rsidR="002E5094" w:rsidRDefault="002E5094">
            <w:pPr>
              <w:pStyle w:val="TAL"/>
              <w:rPr>
                <w:rFonts w:eastAsia="MS Mincho"/>
                <w:bCs/>
                <w:lang w:eastAsia="ja-JP"/>
              </w:rPr>
            </w:pPr>
            <w:r>
              <w:rPr>
                <w:rFonts w:eastAsia="MS Mincho"/>
                <w:bCs/>
                <w:lang w:eastAsia="ja-JP"/>
              </w:rPr>
              <w:t>"DYNAMIC_MEO"</w:t>
            </w:r>
          </w:p>
          <w:p w14:paraId="46DB3074" w14:textId="77777777" w:rsidR="002E5094" w:rsidRDefault="002E5094">
            <w:pPr>
              <w:pStyle w:val="TAL"/>
              <w:rPr>
                <w:rFonts w:eastAsia="MS Mincho"/>
                <w:bCs/>
                <w:lang w:eastAsia="ja-JP"/>
              </w:rPr>
            </w:pPr>
            <w:r>
              <w:rPr>
                <w:rFonts w:eastAsia="MS Mincho"/>
                <w:bCs/>
                <w:lang w:eastAsia="ja-JP"/>
              </w:rPr>
              <w:t>"DYNAMIC_LEO"</w:t>
            </w:r>
          </w:p>
          <w:p w14:paraId="61DE9EB7" w14:textId="77777777" w:rsidR="002E5094" w:rsidRDefault="002E5094">
            <w:pPr>
              <w:pStyle w:val="TAL"/>
              <w:rPr>
                <w:rFonts w:eastAsia="MS Mincho"/>
                <w:bCs/>
                <w:lang w:eastAsia="ja-JP"/>
              </w:rPr>
            </w:pPr>
            <w:r>
              <w:rPr>
                <w:rFonts w:eastAsia="MS Mincho"/>
                <w:bCs/>
                <w:lang w:eastAsia="ja-JP"/>
              </w:rPr>
              <w:t>"DYNAMIC_OTHER_SAT"</w:t>
            </w:r>
          </w:p>
          <w:p w14:paraId="347BC4BF" w14:textId="77777777" w:rsidR="002E5094" w:rsidRDefault="002E5094">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B37AD4E" w14:textId="77777777" w:rsidR="002E5094" w:rsidRDefault="002E5094">
            <w:pPr>
              <w:keepLines/>
              <w:spacing w:after="0"/>
              <w:rPr>
                <w:rFonts w:ascii="Arial" w:hAnsi="Arial" w:cs="Arial"/>
                <w:strike/>
                <w:sz w:val="18"/>
                <w:szCs w:val="18"/>
              </w:rPr>
            </w:pPr>
            <w:r>
              <w:rPr>
                <w:rFonts w:ascii="Arial" w:hAnsi="Arial" w:cs="Arial"/>
                <w:sz w:val="18"/>
                <w:szCs w:val="18"/>
              </w:rPr>
              <w:t>type: Enumeration</w:t>
            </w:r>
          </w:p>
          <w:p w14:paraId="72003B9C" w14:textId="77777777" w:rsidR="002E5094" w:rsidRDefault="002E5094">
            <w:pPr>
              <w:keepLines/>
              <w:spacing w:after="0"/>
              <w:rPr>
                <w:rFonts w:ascii="Arial" w:hAnsi="Arial" w:cs="Arial"/>
                <w:sz w:val="18"/>
                <w:szCs w:val="18"/>
              </w:rPr>
            </w:pPr>
            <w:r>
              <w:rPr>
                <w:rFonts w:ascii="Arial" w:hAnsi="Arial" w:cs="Arial"/>
                <w:sz w:val="18"/>
                <w:szCs w:val="18"/>
              </w:rPr>
              <w:t>multiplicity: *</w:t>
            </w:r>
          </w:p>
          <w:p w14:paraId="0DFBCB4F"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0FB33E17"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6A61A828"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F7D0263" w14:textId="77777777" w:rsidR="002E5094" w:rsidRDefault="002E5094">
            <w:pPr>
              <w:keepLines/>
              <w:spacing w:after="0"/>
              <w:rPr>
                <w:rFonts w:ascii="Arial" w:hAnsi="Arial" w:cs="Arial"/>
                <w:sz w:val="18"/>
                <w:szCs w:val="18"/>
              </w:rPr>
            </w:pPr>
            <w:r>
              <w:rPr>
                <w:rFonts w:ascii="Arial" w:hAnsi="Arial" w:cs="Arial"/>
                <w:sz w:val="18"/>
                <w:szCs w:val="18"/>
              </w:rPr>
              <w:t>isNullable: False</w:t>
            </w:r>
          </w:p>
        </w:tc>
      </w:tr>
      <w:tr w:rsidR="002E5094" w14:paraId="3026143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7A4D3" w14:textId="77777777" w:rsidR="002E5094" w:rsidRDefault="002E5094">
            <w:pPr>
              <w:pStyle w:val="TAL"/>
              <w:keepNext w:val="0"/>
              <w:rPr>
                <w:rFonts w:ascii="Courier New" w:hAnsi="Courier New" w:cs="Courier New"/>
                <w:lang w:eastAsia="zh-CN"/>
              </w:rPr>
            </w:pPr>
            <w:r>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E8B1183"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This provides information related to a network slice validity.</w:t>
            </w:r>
          </w:p>
          <w:p w14:paraId="182BA6C8" w14:textId="77777777" w:rsidR="002E5094" w:rsidRDefault="002E509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AA187A"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 xml:space="preserve">type: </w:t>
            </w:r>
            <w:r>
              <w:rPr>
                <w:rStyle w:val="normaltextrun"/>
                <w:rFonts w:ascii="Courier New" w:hAnsi="Courier New" w:cs="Courier New"/>
                <w:sz w:val="18"/>
                <w:szCs w:val="18"/>
              </w:rPr>
              <w:t>SliceExpiryInfo</w:t>
            </w:r>
          </w:p>
          <w:p w14:paraId="6179E7A5"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multiplicity: *</w:t>
            </w:r>
          </w:p>
          <w:p w14:paraId="1CB8914A"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isOrdered: False</w:t>
            </w:r>
          </w:p>
          <w:p w14:paraId="6FAA9062"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isUnique: True</w:t>
            </w:r>
          </w:p>
          <w:p w14:paraId="7D71EAE5"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164D5798" w14:textId="77777777" w:rsidR="002E5094" w:rsidRDefault="002E5094">
            <w:pPr>
              <w:keepLines/>
              <w:spacing w:after="0"/>
              <w:rPr>
                <w:rFonts w:ascii="Arial" w:hAnsi="Arial" w:cs="Arial"/>
                <w:sz w:val="18"/>
                <w:szCs w:val="18"/>
              </w:rPr>
            </w:pPr>
            <w:r>
              <w:rPr>
                <w:rStyle w:val="normaltextrun"/>
                <w:rFonts w:ascii="Arial" w:hAnsi="Arial" w:cs="Arial"/>
                <w:sz w:val="18"/>
                <w:szCs w:val="18"/>
              </w:rPr>
              <w:t>isNullable: False</w:t>
            </w:r>
          </w:p>
        </w:tc>
      </w:tr>
      <w:tr w:rsidR="002E5094" w14:paraId="21912CF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1A1EC" w14:textId="77777777" w:rsidR="002E5094" w:rsidRDefault="002E5094">
            <w:pPr>
              <w:pStyle w:val="TAL"/>
              <w:keepNext w:val="0"/>
              <w:rPr>
                <w:rFonts w:ascii="Courier New" w:hAnsi="Courier New" w:cs="Courier New"/>
                <w:lang w:eastAsia="zh-CN"/>
              </w:rPr>
            </w:pPr>
            <w:r>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4E0DB9D1"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This attribute provides information about the time at which the slice is scheduled to be expired as it is not required anymore.</w:t>
            </w:r>
          </w:p>
          <w:p w14:paraId="7F9E7405" w14:textId="77777777" w:rsidR="002E5094" w:rsidRDefault="002E5094">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rPr>
              <w:t xml:space="preserve">This attribute will be set based on the </w:t>
            </w:r>
            <w:r>
              <w:rPr>
                <w:rStyle w:val="normaltextrun"/>
                <w:rFonts w:ascii="Courier New" w:hAnsi="Courier New" w:cs="Courier New"/>
                <w:sz w:val="18"/>
                <w:szCs w:val="18"/>
              </w:rPr>
              <w:t>sliceAvailability</w:t>
            </w:r>
            <w:r>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7CD5CFA3"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 xml:space="preserve">type: </w:t>
            </w:r>
            <w:r>
              <w:rPr>
                <w:rStyle w:val="normaltextrun"/>
                <w:rFonts w:ascii="Courier New" w:hAnsi="Courier New" w:cs="Courier New"/>
                <w:sz w:val="21"/>
                <w:szCs w:val="21"/>
              </w:rPr>
              <w:t>DateTime</w:t>
            </w:r>
          </w:p>
          <w:p w14:paraId="318B88BE"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multiplicity: 0..1</w:t>
            </w:r>
          </w:p>
          <w:p w14:paraId="5109A37C"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isOrdered: N/A</w:t>
            </w:r>
          </w:p>
          <w:p w14:paraId="79D1AA4E"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isUnique: N/A</w:t>
            </w:r>
          </w:p>
          <w:p w14:paraId="7B7F5F81" w14:textId="77777777" w:rsidR="002E5094" w:rsidRDefault="002E5094">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607FCABA" w14:textId="77777777" w:rsidR="002E5094" w:rsidRDefault="002E5094">
            <w:pPr>
              <w:keepLines/>
              <w:spacing w:after="0"/>
              <w:rPr>
                <w:rFonts w:ascii="Arial" w:hAnsi="Arial" w:cs="Arial"/>
                <w:sz w:val="18"/>
                <w:szCs w:val="18"/>
              </w:rPr>
            </w:pPr>
            <w:r>
              <w:rPr>
                <w:rStyle w:val="normaltextrun"/>
                <w:rFonts w:ascii="Arial" w:hAnsi="Arial" w:cs="Arial"/>
                <w:sz w:val="18"/>
                <w:szCs w:val="18"/>
              </w:rPr>
              <w:t>isNullable: False</w:t>
            </w:r>
          </w:p>
        </w:tc>
      </w:tr>
      <w:tr w:rsidR="002E5094" w14:paraId="5AF290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5FE8E" w14:textId="77777777" w:rsidR="002E5094" w:rsidRDefault="002E5094">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EB361BC" w14:textId="77777777" w:rsidR="002E5094" w:rsidRDefault="002E5094">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62B91C19" w14:textId="77777777" w:rsidR="002E5094" w:rsidRDefault="002E5094">
            <w:pPr>
              <w:pStyle w:val="TAL"/>
            </w:pPr>
          </w:p>
          <w:p w14:paraId="7277CAC3"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AA9951" w14:textId="77777777" w:rsidR="002E5094" w:rsidRDefault="002E5094">
            <w:pPr>
              <w:keepLines/>
              <w:spacing w:after="0"/>
            </w:pPr>
            <w:r>
              <w:rPr>
                <w:rFonts w:ascii="Arial" w:hAnsi="Arial"/>
                <w:sz w:val="18"/>
              </w:rPr>
              <w:t>type: AttributeValuePair</w:t>
            </w:r>
          </w:p>
          <w:p w14:paraId="43C8A9A4" w14:textId="77777777" w:rsidR="002E5094" w:rsidRDefault="002E5094">
            <w:pPr>
              <w:keepLines/>
              <w:spacing w:after="0"/>
              <w:rPr>
                <w:rFonts w:ascii="Arial" w:hAnsi="Arial"/>
                <w:sz w:val="18"/>
              </w:rPr>
            </w:pPr>
            <w:r>
              <w:rPr>
                <w:rFonts w:ascii="Arial" w:hAnsi="Arial"/>
                <w:sz w:val="18"/>
              </w:rPr>
              <w:t>multiplicity: 0..*</w:t>
            </w:r>
          </w:p>
          <w:p w14:paraId="0420E41B" w14:textId="059E0303" w:rsidR="002E5094" w:rsidRDefault="002E5094">
            <w:pPr>
              <w:keepLines/>
              <w:spacing w:after="0"/>
              <w:rPr>
                <w:rFonts w:ascii="Arial" w:hAnsi="Arial"/>
                <w:sz w:val="18"/>
              </w:rPr>
            </w:pPr>
            <w:del w:id="74" w:author="Mark Scott" w:date="2024-04-07T07:15:00Z">
              <w:r w:rsidDel="00651F01">
                <w:rPr>
                  <w:rFonts w:ascii="Arial" w:hAnsi="Arial"/>
                  <w:sz w:val="18"/>
                </w:rPr>
                <w:delText>isOredred</w:delText>
              </w:r>
            </w:del>
            <w:ins w:id="75" w:author="Mark Scott" w:date="2024-04-07T07:15:00Z">
              <w:r w:rsidR="00651F01">
                <w:rPr>
                  <w:rFonts w:ascii="Arial" w:hAnsi="Arial"/>
                  <w:sz w:val="18"/>
                </w:rPr>
                <w:t>isOrdered</w:t>
              </w:r>
            </w:ins>
            <w:r>
              <w:rPr>
                <w:rFonts w:ascii="Arial" w:hAnsi="Arial"/>
                <w:sz w:val="18"/>
              </w:rPr>
              <w:t>: False</w:t>
            </w:r>
          </w:p>
          <w:p w14:paraId="7CDB8605" w14:textId="77777777" w:rsidR="002E5094" w:rsidRDefault="002E5094">
            <w:pPr>
              <w:keepLines/>
              <w:spacing w:after="0"/>
              <w:rPr>
                <w:rFonts w:ascii="Arial" w:hAnsi="Arial"/>
                <w:sz w:val="18"/>
              </w:rPr>
            </w:pPr>
            <w:r>
              <w:rPr>
                <w:rFonts w:ascii="Arial" w:hAnsi="Arial"/>
                <w:sz w:val="18"/>
              </w:rPr>
              <w:t>isUnique: True</w:t>
            </w:r>
          </w:p>
          <w:p w14:paraId="0CB16016" w14:textId="77777777" w:rsidR="002E5094" w:rsidRDefault="002E5094">
            <w:pPr>
              <w:keepLines/>
              <w:spacing w:after="0"/>
              <w:rPr>
                <w:rFonts w:ascii="Arial" w:hAnsi="Arial"/>
                <w:sz w:val="18"/>
              </w:rPr>
            </w:pPr>
            <w:r>
              <w:rPr>
                <w:rFonts w:ascii="Arial" w:hAnsi="Arial"/>
                <w:sz w:val="18"/>
              </w:rPr>
              <w:t>defaultValue: None</w:t>
            </w:r>
          </w:p>
          <w:p w14:paraId="0BBFDF9F"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57363A9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B6DE0"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E02F959" w14:textId="77777777" w:rsidR="002E5094" w:rsidRDefault="002E509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324B667" w14:textId="77777777" w:rsidR="002E5094" w:rsidRDefault="002E5094">
            <w:pPr>
              <w:pStyle w:val="TAL"/>
            </w:pPr>
          </w:p>
          <w:p w14:paraId="12767CEA"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A2DB45" w14:textId="77777777" w:rsidR="002E5094" w:rsidRDefault="002E5094">
            <w:pPr>
              <w:keepLines/>
              <w:spacing w:after="0"/>
            </w:pPr>
            <w:r>
              <w:rPr>
                <w:rFonts w:ascii="Arial" w:hAnsi="Arial"/>
                <w:sz w:val="18"/>
              </w:rPr>
              <w:t>type: AttributeValuePair</w:t>
            </w:r>
          </w:p>
          <w:p w14:paraId="10C2E419" w14:textId="77777777" w:rsidR="002E5094" w:rsidRDefault="002E5094">
            <w:pPr>
              <w:keepLines/>
              <w:spacing w:after="0"/>
              <w:rPr>
                <w:rFonts w:ascii="Arial" w:hAnsi="Arial"/>
                <w:sz w:val="18"/>
              </w:rPr>
            </w:pPr>
            <w:r>
              <w:rPr>
                <w:rFonts w:ascii="Arial" w:hAnsi="Arial"/>
                <w:sz w:val="18"/>
              </w:rPr>
              <w:t>multiplicity: 0..*</w:t>
            </w:r>
          </w:p>
          <w:p w14:paraId="1FB55A7E" w14:textId="19E63FD1" w:rsidR="002E5094" w:rsidRDefault="002E5094">
            <w:pPr>
              <w:keepLines/>
              <w:spacing w:after="0"/>
              <w:rPr>
                <w:rFonts w:ascii="Arial" w:hAnsi="Arial"/>
                <w:sz w:val="18"/>
              </w:rPr>
            </w:pPr>
            <w:del w:id="76" w:author="Mark Scott" w:date="2024-04-07T07:15:00Z">
              <w:r w:rsidDel="00651F01">
                <w:rPr>
                  <w:rFonts w:ascii="Arial" w:hAnsi="Arial"/>
                  <w:sz w:val="18"/>
                </w:rPr>
                <w:delText>isOredred</w:delText>
              </w:r>
            </w:del>
            <w:ins w:id="77" w:author="Mark Scott" w:date="2024-04-07T07:15:00Z">
              <w:r w:rsidR="00651F01">
                <w:rPr>
                  <w:rFonts w:ascii="Arial" w:hAnsi="Arial"/>
                  <w:sz w:val="18"/>
                </w:rPr>
                <w:t>isOrdered</w:t>
              </w:r>
            </w:ins>
            <w:r>
              <w:rPr>
                <w:rFonts w:ascii="Arial" w:hAnsi="Arial"/>
                <w:sz w:val="18"/>
              </w:rPr>
              <w:t>: False</w:t>
            </w:r>
          </w:p>
          <w:p w14:paraId="0B5D4B39" w14:textId="77777777" w:rsidR="002E5094" w:rsidRDefault="002E5094">
            <w:pPr>
              <w:keepLines/>
              <w:spacing w:after="0"/>
              <w:rPr>
                <w:rFonts w:ascii="Arial" w:hAnsi="Arial"/>
                <w:sz w:val="18"/>
              </w:rPr>
            </w:pPr>
            <w:r>
              <w:rPr>
                <w:rFonts w:ascii="Arial" w:hAnsi="Arial"/>
                <w:sz w:val="18"/>
              </w:rPr>
              <w:t>isUnique: True</w:t>
            </w:r>
          </w:p>
          <w:p w14:paraId="151B8D12" w14:textId="77777777" w:rsidR="002E5094" w:rsidRDefault="002E5094">
            <w:pPr>
              <w:keepLines/>
              <w:spacing w:after="0"/>
              <w:rPr>
                <w:rFonts w:ascii="Arial" w:hAnsi="Arial"/>
                <w:sz w:val="18"/>
              </w:rPr>
            </w:pPr>
            <w:r>
              <w:rPr>
                <w:rFonts w:ascii="Arial" w:hAnsi="Arial"/>
                <w:sz w:val="18"/>
              </w:rPr>
              <w:t>defaultValue: None</w:t>
            </w:r>
          </w:p>
          <w:p w14:paraId="5CFFAA54"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6961AAC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2D081"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B5C54D" w14:textId="77777777" w:rsidR="002E5094" w:rsidRDefault="002E5094">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115EC5AF" w14:textId="77777777" w:rsidR="002E5094" w:rsidRDefault="002E5094">
            <w:pPr>
              <w:pStyle w:val="TAL"/>
            </w:pPr>
          </w:p>
          <w:p w14:paraId="7BD29294"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4E26F5" w14:textId="77777777" w:rsidR="002E5094" w:rsidRDefault="002E5094">
            <w:pPr>
              <w:keepLines/>
              <w:spacing w:after="0"/>
            </w:pPr>
            <w:r>
              <w:rPr>
                <w:rFonts w:ascii="Arial" w:hAnsi="Arial"/>
                <w:sz w:val="18"/>
              </w:rPr>
              <w:t>type: AttributeValuePair</w:t>
            </w:r>
          </w:p>
          <w:p w14:paraId="4939741F" w14:textId="77777777" w:rsidR="002E5094" w:rsidRDefault="002E5094">
            <w:pPr>
              <w:keepLines/>
              <w:spacing w:after="0"/>
              <w:rPr>
                <w:rFonts w:ascii="Arial" w:hAnsi="Arial"/>
                <w:sz w:val="18"/>
              </w:rPr>
            </w:pPr>
            <w:r>
              <w:rPr>
                <w:rFonts w:ascii="Arial" w:hAnsi="Arial"/>
                <w:sz w:val="18"/>
              </w:rPr>
              <w:t>multiplicity: 0..*</w:t>
            </w:r>
          </w:p>
          <w:p w14:paraId="3C28B16A" w14:textId="312AF178" w:rsidR="002E5094" w:rsidRDefault="002E5094">
            <w:pPr>
              <w:keepLines/>
              <w:spacing w:after="0"/>
              <w:rPr>
                <w:rFonts w:ascii="Arial" w:hAnsi="Arial"/>
                <w:sz w:val="18"/>
              </w:rPr>
            </w:pPr>
            <w:del w:id="78" w:author="Mark Scott" w:date="2024-04-07T07:15:00Z">
              <w:r w:rsidDel="00651F01">
                <w:rPr>
                  <w:rFonts w:ascii="Arial" w:hAnsi="Arial"/>
                  <w:sz w:val="18"/>
                </w:rPr>
                <w:delText>isOredred</w:delText>
              </w:r>
            </w:del>
            <w:ins w:id="79" w:author="Mark Scott" w:date="2024-04-07T07:15:00Z">
              <w:r w:rsidR="00651F01">
                <w:rPr>
                  <w:rFonts w:ascii="Arial" w:hAnsi="Arial"/>
                  <w:sz w:val="18"/>
                </w:rPr>
                <w:t>isOrdered</w:t>
              </w:r>
            </w:ins>
            <w:r>
              <w:rPr>
                <w:rFonts w:ascii="Arial" w:hAnsi="Arial"/>
                <w:sz w:val="18"/>
              </w:rPr>
              <w:t>: False</w:t>
            </w:r>
          </w:p>
          <w:p w14:paraId="002AF56C" w14:textId="77777777" w:rsidR="002E5094" w:rsidRDefault="002E5094">
            <w:pPr>
              <w:keepLines/>
              <w:spacing w:after="0"/>
              <w:rPr>
                <w:rFonts w:ascii="Arial" w:hAnsi="Arial"/>
                <w:sz w:val="18"/>
              </w:rPr>
            </w:pPr>
            <w:r>
              <w:rPr>
                <w:rFonts w:ascii="Arial" w:hAnsi="Arial"/>
                <w:sz w:val="18"/>
              </w:rPr>
              <w:t>isUnique: True</w:t>
            </w:r>
          </w:p>
          <w:p w14:paraId="0B15CF68" w14:textId="77777777" w:rsidR="002E5094" w:rsidRDefault="002E5094">
            <w:pPr>
              <w:keepLines/>
              <w:spacing w:after="0"/>
              <w:rPr>
                <w:rFonts w:ascii="Arial" w:hAnsi="Arial"/>
                <w:sz w:val="18"/>
              </w:rPr>
            </w:pPr>
            <w:r>
              <w:rPr>
                <w:rFonts w:ascii="Arial" w:hAnsi="Arial"/>
                <w:sz w:val="18"/>
              </w:rPr>
              <w:t>defaultValue: None</w:t>
            </w:r>
          </w:p>
          <w:p w14:paraId="5EC291D6" w14:textId="77777777" w:rsidR="002E5094" w:rsidRDefault="002E5094">
            <w:pPr>
              <w:pStyle w:val="paragraph"/>
              <w:textAlignment w:val="baseline"/>
              <w:rPr>
                <w:rStyle w:val="normaltextrun"/>
                <w:rFonts w:cs="Arial"/>
                <w:color w:val="D13438"/>
                <w:szCs w:val="18"/>
                <w:u w:val="single"/>
              </w:rPr>
            </w:pPr>
            <w:r>
              <w:rPr>
                <w:rFonts w:ascii="Arial" w:hAnsi="Arial"/>
                <w:sz w:val="18"/>
              </w:rPr>
              <w:t>isNullable: False</w:t>
            </w:r>
          </w:p>
        </w:tc>
      </w:tr>
      <w:tr w:rsidR="002E5094" w14:paraId="63E55B7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1825C"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0052FD1C" w14:textId="77777777" w:rsidR="002E5094" w:rsidRDefault="002E5094">
            <w:pPr>
              <w:pStyle w:val="TAL"/>
              <w:rPr>
                <w:rFonts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AC4CE0D" w14:textId="77777777" w:rsidR="002E5094" w:rsidRDefault="002E5094">
            <w:pPr>
              <w:pStyle w:val="TAL"/>
              <w:rPr>
                <w:rFonts w:cs="Arial"/>
                <w:szCs w:val="18"/>
              </w:rPr>
            </w:pPr>
            <w:r>
              <w:rPr>
                <w:rFonts w:cs="Arial"/>
                <w:szCs w:val="18"/>
              </w:rPr>
              <w:t>If not provided, the P-CSCF can serve any DNN.</w:t>
            </w:r>
          </w:p>
          <w:p w14:paraId="3B218903" w14:textId="77777777" w:rsidR="002E5094" w:rsidRDefault="002E5094">
            <w:pPr>
              <w:pStyle w:val="TAL"/>
              <w:rPr>
                <w:rFonts w:cs="Arial"/>
                <w:szCs w:val="18"/>
              </w:rPr>
            </w:pPr>
          </w:p>
          <w:p w14:paraId="10921A77"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0DFE61" w14:textId="77777777" w:rsidR="002E5094" w:rsidRDefault="002E5094">
            <w:pPr>
              <w:pStyle w:val="TAL"/>
            </w:pPr>
            <w:r>
              <w:t>type: string</w:t>
            </w:r>
          </w:p>
          <w:p w14:paraId="43E49D17" w14:textId="77777777" w:rsidR="002E5094" w:rsidRDefault="002E5094">
            <w:pPr>
              <w:pStyle w:val="TAL"/>
              <w:rPr>
                <w:lang w:eastAsia="zh-CN"/>
              </w:rPr>
            </w:pPr>
            <w:r>
              <w:t>multiplicity: 0..*</w:t>
            </w:r>
          </w:p>
          <w:p w14:paraId="346B4AA1" w14:textId="77777777" w:rsidR="002E5094" w:rsidRDefault="002E5094">
            <w:pPr>
              <w:pStyle w:val="TAL"/>
            </w:pPr>
            <w:r>
              <w:t>isOrdered: False</w:t>
            </w:r>
          </w:p>
          <w:p w14:paraId="131AE313" w14:textId="77777777" w:rsidR="002E5094" w:rsidRDefault="002E5094">
            <w:pPr>
              <w:pStyle w:val="TAL"/>
            </w:pPr>
            <w:r>
              <w:t>isUnique: True</w:t>
            </w:r>
          </w:p>
          <w:p w14:paraId="0986088D" w14:textId="77777777" w:rsidR="002E5094" w:rsidRDefault="002E5094">
            <w:pPr>
              <w:pStyle w:val="TAL"/>
            </w:pPr>
            <w:r>
              <w:rPr>
                <w:rFonts w:cs="Arial"/>
                <w:szCs w:val="18"/>
              </w:rPr>
              <w:t>defaultValue: N</w:t>
            </w:r>
            <w:r>
              <w:t>one</w:t>
            </w:r>
          </w:p>
          <w:p w14:paraId="7602C8FC"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1A5332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F3B2A2"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18E417" w14:textId="77777777" w:rsidR="002E5094" w:rsidRDefault="002E5094">
            <w:pPr>
              <w:pStyle w:val="TAL"/>
              <w:rPr>
                <w:rFonts w:cs="Arial"/>
              </w:rPr>
            </w:pPr>
            <w:r>
              <w:rPr>
                <w:rFonts w:cs="Arial"/>
                <w:szCs w:val="18"/>
              </w:rPr>
              <w:t>This attribute represents FQDN of the P-CSCF for the Gm interface.</w:t>
            </w:r>
          </w:p>
          <w:p w14:paraId="65F32E47" w14:textId="77777777" w:rsidR="002E5094" w:rsidRDefault="002E5094">
            <w:pPr>
              <w:pStyle w:val="TAL"/>
              <w:rPr>
                <w:rFonts w:cs="Arial"/>
                <w:szCs w:val="18"/>
              </w:rPr>
            </w:pPr>
          </w:p>
          <w:p w14:paraId="3D435786" w14:textId="77777777" w:rsidR="002E5094" w:rsidRDefault="002E5094">
            <w:pPr>
              <w:pStyle w:val="TAL"/>
              <w:rPr>
                <w:rFonts w:cs="Arial"/>
                <w:szCs w:val="18"/>
              </w:rPr>
            </w:pPr>
          </w:p>
          <w:p w14:paraId="5B818193" w14:textId="77777777" w:rsidR="002E5094" w:rsidRDefault="002E5094">
            <w:pPr>
              <w:pStyle w:val="TAL"/>
            </w:pPr>
            <w:r>
              <w:t>AllowedValues: N/A</w:t>
            </w:r>
          </w:p>
          <w:p w14:paraId="1254D2B3" w14:textId="77777777" w:rsidR="002E5094" w:rsidRDefault="002E509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5B23DEE3" w14:textId="77777777" w:rsidR="002E5094" w:rsidRDefault="002E5094">
            <w:pPr>
              <w:pStyle w:val="TAL"/>
            </w:pPr>
            <w:r>
              <w:t>type: string</w:t>
            </w:r>
          </w:p>
          <w:p w14:paraId="0A2A9DB5" w14:textId="77777777" w:rsidR="002E5094" w:rsidRDefault="002E5094">
            <w:pPr>
              <w:pStyle w:val="TAL"/>
              <w:rPr>
                <w:lang w:eastAsia="zh-CN"/>
              </w:rPr>
            </w:pPr>
            <w:r>
              <w:t xml:space="preserve">multiplicity: </w:t>
            </w:r>
            <w:r>
              <w:rPr>
                <w:lang w:eastAsia="zh-CN"/>
              </w:rPr>
              <w:t>0..1</w:t>
            </w:r>
          </w:p>
          <w:p w14:paraId="1FF0EA2B" w14:textId="77777777" w:rsidR="002E5094" w:rsidRDefault="002E5094">
            <w:pPr>
              <w:pStyle w:val="TAL"/>
            </w:pPr>
            <w:r>
              <w:t>isOrdered: N/A</w:t>
            </w:r>
          </w:p>
          <w:p w14:paraId="78543D0C" w14:textId="77777777" w:rsidR="002E5094" w:rsidRDefault="002E5094">
            <w:pPr>
              <w:pStyle w:val="TAL"/>
            </w:pPr>
            <w:r>
              <w:t>isUnique: N/A</w:t>
            </w:r>
          </w:p>
          <w:p w14:paraId="52B6F5DC" w14:textId="77777777" w:rsidR="002E5094" w:rsidRDefault="002E5094">
            <w:pPr>
              <w:pStyle w:val="TAL"/>
            </w:pPr>
            <w:r>
              <w:t>defaultValue: None</w:t>
            </w:r>
          </w:p>
          <w:p w14:paraId="5002E68B"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02E9E04"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0321E"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5C4F66F0" w14:textId="77777777" w:rsidR="002E5094" w:rsidRDefault="002E5094">
            <w:pPr>
              <w:pStyle w:val="TAL"/>
            </w:pPr>
            <w:r>
              <w:rPr>
                <w:rFonts w:cs="Arial"/>
                <w:szCs w:val="18"/>
              </w:rPr>
              <w:t>This attribute represents l</w:t>
            </w:r>
            <w:r>
              <w:t xml:space="preserve">ist of IPv4 addresses of </w:t>
            </w:r>
            <w:r>
              <w:rPr>
                <w:rFonts w:cs="Arial"/>
                <w:szCs w:val="18"/>
              </w:rPr>
              <w:t>of the P-CSCF for the Gm interface</w:t>
            </w:r>
            <w:r>
              <w:t>.</w:t>
            </w:r>
          </w:p>
          <w:p w14:paraId="6D2CEE4F" w14:textId="77777777" w:rsidR="002E5094" w:rsidRDefault="002E5094">
            <w:pPr>
              <w:pStyle w:val="TAL"/>
            </w:pPr>
          </w:p>
          <w:p w14:paraId="6FBF46D4"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0D3638" w14:textId="77777777" w:rsidR="002E5094" w:rsidRDefault="002E5094">
            <w:pPr>
              <w:pStyle w:val="TAL"/>
              <w:keepNext w:val="0"/>
            </w:pPr>
            <w:r>
              <w:t xml:space="preserve">type: </w:t>
            </w:r>
            <w:r>
              <w:rPr>
                <w:rFonts w:ascii="Courier New" w:hAnsi="Courier New" w:cs="Courier New"/>
                <w:lang w:eastAsia="zh-CN"/>
              </w:rPr>
              <w:t>Ipv4Addr</w:t>
            </w:r>
          </w:p>
          <w:p w14:paraId="4DE5B7EB" w14:textId="77777777" w:rsidR="002E5094" w:rsidRDefault="002E5094">
            <w:pPr>
              <w:pStyle w:val="TAL"/>
            </w:pPr>
            <w:r>
              <w:t>multiplicity: 0..*</w:t>
            </w:r>
          </w:p>
          <w:p w14:paraId="00CD8758" w14:textId="77777777" w:rsidR="002E5094" w:rsidRDefault="002E5094">
            <w:pPr>
              <w:pStyle w:val="TAL"/>
            </w:pPr>
            <w:r>
              <w:t>isOrdered: False</w:t>
            </w:r>
          </w:p>
          <w:p w14:paraId="67CDEDB1" w14:textId="77777777" w:rsidR="002E5094" w:rsidRDefault="002E5094">
            <w:pPr>
              <w:pStyle w:val="TAL"/>
            </w:pPr>
            <w:r>
              <w:t>isUnique: True</w:t>
            </w:r>
          </w:p>
          <w:p w14:paraId="62249E61" w14:textId="77777777" w:rsidR="002E5094" w:rsidRDefault="002E5094">
            <w:pPr>
              <w:pStyle w:val="TAL"/>
            </w:pPr>
            <w:r>
              <w:t>defaultValue: None</w:t>
            </w:r>
          </w:p>
          <w:p w14:paraId="31DCD6F1"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13512378"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0B75A"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A36BE81" w14:textId="77777777" w:rsidR="002E5094" w:rsidRDefault="002E5094">
            <w:pPr>
              <w:pStyle w:val="TAL"/>
            </w:pPr>
            <w:r>
              <w:rPr>
                <w:rFonts w:cs="Arial"/>
                <w:szCs w:val="18"/>
              </w:rPr>
              <w:t>This attribute represents l</w:t>
            </w:r>
            <w:r>
              <w:t xml:space="preserve">ist of IPv6 addresses of </w:t>
            </w:r>
            <w:r>
              <w:rPr>
                <w:rFonts w:cs="Arial"/>
                <w:szCs w:val="18"/>
              </w:rPr>
              <w:t>of the P-CSCF for the Gm interface</w:t>
            </w:r>
            <w:r>
              <w:t>.</w:t>
            </w:r>
          </w:p>
          <w:p w14:paraId="013735A9" w14:textId="77777777" w:rsidR="002E5094" w:rsidRDefault="002E5094">
            <w:pPr>
              <w:pStyle w:val="TAL"/>
            </w:pPr>
          </w:p>
          <w:p w14:paraId="3E12556F"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645046" w14:textId="77777777" w:rsidR="002E5094" w:rsidRDefault="002E5094">
            <w:pPr>
              <w:pStyle w:val="TAL"/>
              <w:keepNext w:val="0"/>
            </w:pPr>
            <w:r>
              <w:t xml:space="preserve">type: </w:t>
            </w:r>
            <w:r>
              <w:rPr>
                <w:rFonts w:ascii="Courier New" w:hAnsi="Courier New" w:cs="Courier New"/>
                <w:lang w:eastAsia="zh-CN"/>
              </w:rPr>
              <w:t>Ipv6Addr</w:t>
            </w:r>
          </w:p>
          <w:p w14:paraId="036887A4" w14:textId="77777777" w:rsidR="002E5094" w:rsidRDefault="002E5094">
            <w:pPr>
              <w:pStyle w:val="TAL"/>
            </w:pPr>
            <w:r>
              <w:t>multiplicity: 0..*</w:t>
            </w:r>
          </w:p>
          <w:p w14:paraId="5C285BDE" w14:textId="77777777" w:rsidR="002E5094" w:rsidRDefault="002E5094">
            <w:pPr>
              <w:pStyle w:val="TAL"/>
            </w:pPr>
            <w:r>
              <w:t>isOrdered: False</w:t>
            </w:r>
          </w:p>
          <w:p w14:paraId="135943D2" w14:textId="77777777" w:rsidR="002E5094" w:rsidRDefault="002E5094">
            <w:pPr>
              <w:pStyle w:val="TAL"/>
            </w:pPr>
            <w:r>
              <w:t>isUnique: True</w:t>
            </w:r>
          </w:p>
          <w:p w14:paraId="628B7F8B" w14:textId="77777777" w:rsidR="002E5094" w:rsidRDefault="002E5094">
            <w:pPr>
              <w:pStyle w:val="TAL"/>
            </w:pPr>
            <w:r>
              <w:t>defaultValue: None</w:t>
            </w:r>
          </w:p>
          <w:p w14:paraId="1CA8D070"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3BF1056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CA70B6"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352BFD9" w14:textId="77777777" w:rsidR="002E5094" w:rsidRDefault="002E5094">
            <w:pPr>
              <w:pStyle w:val="TAL"/>
              <w:rPr>
                <w:rFonts w:cs="Arial"/>
              </w:rPr>
            </w:pPr>
            <w:r>
              <w:rPr>
                <w:rFonts w:cs="Arial"/>
                <w:szCs w:val="18"/>
              </w:rPr>
              <w:t>This attribute represents FQDN of the P-CSCF for the Mw interface.</w:t>
            </w:r>
          </w:p>
          <w:p w14:paraId="0896B77C" w14:textId="77777777" w:rsidR="002E5094" w:rsidRDefault="002E5094">
            <w:pPr>
              <w:pStyle w:val="TAL"/>
            </w:pPr>
          </w:p>
          <w:p w14:paraId="1909C6BF" w14:textId="77777777" w:rsidR="002E5094" w:rsidRDefault="002E5094">
            <w:pPr>
              <w:pStyle w:val="TAL"/>
            </w:pPr>
          </w:p>
          <w:p w14:paraId="271A57CB"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6C862" w14:textId="77777777" w:rsidR="002E5094" w:rsidRDefault="002E5094">
            <w:pPr>
              <w:pStyle w:val="TAL"/>
            </w:pPr>
            <w:r>
              <w:t>type: string</w:t>
            </w:r>
          </w:p>
          <w:p w14:paraId="716235EF" w14:textId="77777777" w:rsidR="002E5094" w:rsidRDefault="002E5094">
            <w:pPr>
              <w:pStyle w:val="TAL"/>
              <w:rPr>
                <w:lang w:eastAsia="zh-CN"/>
              </w:rPr>
            </w:pPr>
            <w:r>
              <w:t xml:space="preserve">multiplicity: </w:t>
            </w:r>
            <w:r>
              <w:rPr>
                <w:lang w:eastAsia="zh-CN"/>
              </w:rPr>
              <w:t>0..1</w:t>
            </w:r>
          </w:p>
          <w:p w14:paraId="5FBC05F6" w14:textId="77777777" w:rsidR="002E5094" w:rsidRDefault="002E5094">
            <w:pPr>
              <w:pStyle w:val="TAL"/>
            </w:pPr>
            <w:r>
              <w:t>isOrdered: N/A</w:t>
            </w:r>
          </w:p>
          <w:p w14:paraId="4B3D9D30" w14:textId="77777777" w:rsidR="002E5094" w:rsidRDefault="002E5094">
            <w:pPr>
              <w:pStyle w:val="TAL"/>
            </w:pPr>
            <w:r>
              <w:t>isUnique: N/A</w:t>
            </w:r>
          </w:p>
          <w:p w14:paraId="15C406B8" w14:textId="77777777" w:rsidR="002E5094" w:rsidRDefault="002E5094">
            <w:pPr>
              <w:pStyle w:val="TAL"/>
            </w:pPr>
            <w:r>
              <w:t>defaultValue: None</w:t>
            </w:r>
          </w:p>
          <w:p w14:paraId="1C4270E0"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E16E4F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9644A"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E3927DF" w14:textId="77777777" w:rsidR="002E5094" w:rsidRDefault="002E5094">
            <w:pPr>
              <w:pStyle w:val="TAL"/>
            </w:pPr>
            <w:r>
              <w:rPr>
                <w:rFonts w:cs="Arial"/>
                <w:szCs w:val="18"/>
              </w:rPr>
              <w:t>This attribute represents l</w:t>
            </w:r>
            <w:r>
              <w:t xml:space="preserve">ist of IPv4 addresses of </w:t>
            </w:r>
            <w:r>
              <w:rPr>
                <w:rFonts w:cs="Arial"/>
                <w:szCs w:val="18"/>
              </w:rPr>
              <w:t>of the P-CSCF for the Mw interface</w:t>
            </w:r>
            <w:r>
              <w:t>.</w:t>
            </w:r>
          </w:p>
          <w:p w14:paraId="21BB90AC" w14:textId="77777777" w:rsidR="002E5094" w:rsidRDefault="002E5094">
            <w:pPr>
              <w:pStyle w:val="TAL"/>
            </w:pPr>
          </w:p>
          <w:p w14:paraId="33A9D74C"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B55D06" w14:textId="77777777" w:rsidR="002E5094" w:rsidRDefault="002E5094">
            <w:pPr>
              <w:pStyle w:val="TAL"/>
              <w:keepNext w:val="0"/>
            </w:pPr>
            <w:r>
              <w:t xml:space="preserve">type: </w:t>
            </w:r>
            <w:r>
              <w:rPr>
                <w:rFonts w:ascii="Courier New" w:hAnsi="Courier New" w:cs="Courier New"/>
                <w:lang w:eastAsia="zh-CN"/>
              </w:rPr>
              <w:t>Ipv4Addr</w:t>
            </w:r>
          </w:p>
          <w:p w14:paraId="69BE5D8F" w14:textId="77777777" w:rsidR="002E5094" w:rsidRDefault="002E5094">
            <w:pPr>
              <w:pStyle w:val="TAL"/>
            </w:pPr>
            <w:r>
              <w:t>multiplicity: 0..*</w:t>
            </w:r>
          </w:p>
          <w:p w14:paraId="4718217F" w14:textId="77777777" w:rsidR="002E5094" w:rsidRDefault="002E5094">
            <w:pPr>
              <w:pStyle w:val="TAL"/>
            </w:pPr>
            <w:r>
              <w:t>isOrdered: False</w:t>
            </w:r>
          </w:p>
          <w:p w14:paraId="03C9EA38" w14:textId="77777777" w:rsidR="002E5094" w:rsidRDefault="002E5094">
            <w:pPr>
              <w:pStyle w:val="TAL"/>
            </w:pPr>
            <w:r>
              <w:t>isUnique: True</w:t>
            </w:r>
          </w:p>
          <w:p w14:paraId="742B1B17" w14:textId="77777777" w:rsidR="002E5094" w:rsidRDefault="002E5094">
            <w:pPr>
              <w:pStyle w:val="TAL"/>
            </w:pPr>
            <w:r>
              <w:t>defaultValue: None</w:t>
            </w:r>
          </w:p>
          <w:p w14:paraId="34BB3CC3"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4D858CE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B0006"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11C9850" w14:textId="77777777" w:rsidR="002E5094" w:rsidRDefault="002E5094">
            <w:pPr>
              <w:pStyle w:val="TAL"/>
            </w:pPr>
            <w:r>
              <w:rPr>
                <w:rFonts w:cs="Arial"/>
                <w:szCs w:val="18"/>
              </w:rPr>
              <w:t>This attribute represents l</w:t>
            </w:r>
            <w:r>
              <w:t xml:space="preserve">ist of IPv6 addresses of </w:t>
            </w:r>
            <w:r>
              <w:rPr>
                <w:rFonts w:cs="Arial"/>
                <w:szCs w:val="18"/>
              </w:rPr>
              <w:t>of the P-CSCF for the Mw interface</w:t>
            </w:r>
            <w:r>
              <w:t>.</w:t>
            </w:r>
          </w:p>
          <w:p w14:paraId="410BD608" w14:textId="77777777" w:rsidR="002E5094" w:rsidRDefault="002E5094">
            <w:pPr>
              <w:pStyle w:val="TAL"/>
            </w:pPr>
          </w:p>
          <w:p w14:paraId="7E1EC7BF"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E1E3B1" w14:textId="77777777" w:rsidR="002E5094" w:rsidRDefault="002E5094">
            <w:pPr>
              <w:pStyle w:val="TAL"/>
              <w:keepNext w:val="0"/>
            </w:pPr>
            <w:r>
              <w:t xml:space="preserve">type: </w:t>
            </w:r>
            <w:r>
              <w:rPr>
                <w:rFonts w:ascii="Courier New" w:hAnsi="Courier New" w:cs="Courier New"/>
                <w:lang w:eastAsia="zh-CN"/>
              </w:rPr>
              <w:t>Ipv6Addr</w:t>
            </w:r>
          </w:p>
          <w:p w14:paraId="5DE90080" w14:textId="77777777" w:rsidR="002E5094" w:rsidRDefault="002E5094">
            <w:pPr>
              <w:pStyle w:val="TAL"/>
            </w:pPr>
            <w:r>
              <w:t>multiplicity: 0..*</w:t>
            </w:r>
          </w:p>
          <w:p w14:paraId="4EC50A70" w14:textId="77777777" w:rsidR="002E5094" w:rsidRDefault="002E5094">
            <w:pPr>
              <w:pStyle w:val="TAL"/>
            </w:pPr>
            <w:r>
              <w:t>isOrdered: False</w:t>
            </w:r>
          </w:p>
          <w:p w14:paraId="782E3FA7" w14:textId="77777777" w:rsidR="002E5094" w:rsidRDefault="002E5094">
            <w:pPr>
              <w:pStyle w:val="TAL"/>
            </w:pPr>
            <w:r>
              <w:t>isUnique: True</w:t>
            </w:r>
          </w:p>
          <w:p w14:paraId="214CE920" w14:textId="77777777" w:rsidR="002E5094" w:rsidRDefault="002E5094">
            <w:pPr>
              <w:pStyle w:val="TAL"/>
            </w:pPr>
            <w:r>
              <w:t>defaultValue: None</w:t>
            </w:r>
          </w:p>
          <w:p w14:paraId="1E98230E"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32B8E65C"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C4CD2"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69BDD46" w14:textId="77777777" w:rsidR="002E5094" w:rsidRDefault="002E5094">
            <w:pPr>
              <w:pStyle w:val="TAL"/>
              <w:rPr>
                <w:rFonts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748476C1" w14:textId="77777777" w:rsidR="002E5094" w:rsidRDefault="002E5094">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18CCD063" w14:textId="77777777" w:rsidR="002E5094" w:rsidRDefault="002E5094">
            <w:pPr>
              <w:pStyle w:val="TAL"/>
              <w:rPr>
                <w:rFonts w:cs="Arial"/>
                <w:szCs w:val="18"/>
              </w:rPr>
            </w:pPr>
          </w:p>
          <w:p w14:paraId="04632CA0"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B3B49D" w14:textId="77777777" w:rsidR="002E5094" w:rsidRDefault="002E5094">
            <w:pPr>
              <w:pStyle w:val="TAL"/>
              <w:keepNext w:val="0"/>
            </w:pPr>
            <w:r>
              <w:t xml:space="preserve">type: </w:t>
            </w:r>
            <w:r>
              <w:rPr>
                <w:rFonts w:ascii="Courier New" w:hAnsi="Courier New" w:cs="Courier New"/>
                <w:lang w:eastAsia="zh-CN"/>
              </w:rPr>
              <w:t>Ipv4AddressRange</w:t>
            </w:r>
          </w:p>
          <w:p w14:paraId="6824D79B" w14:textId="77777777" w:rsidR="002E5094" w:rsidRDefault="002E5094">
            <w:pPr>
              <w:pStyle w:val="TAL"/>
            </w:pPr>
            <w:r>
              <w:t>multiplicity: 0..*</w:t>
            </w:r>
          </w:p>
          <w:p w14:paraId="687036CA" w14:textId="77777777" w:rsidR="002E5094" w:rsidRDefault="002E5094">
            <w:pPr>
              <w:pStyle w:val="TAL"/>
            </w:pPr>
            <w:r>
              <w:t>isOrdered: False</w:t>
            </w:r>
          </w:p>
          <w:p w14:paraId="33F2C949" w14:textId="77777777" w:rsidR="002E5094" w:rsidRDefault="002E5094">
            <w:pPr>
              <w:pStyle w:val="TAL"/>
            </w:pPr>
            <w:r>
              <w:t>isUnique: True</w:t>
            </w:r>
          </w:p>
          <w:p w14:paraId="0420D090" w14:textId="77777777" w:rsidR="002E5094" w:rsidRDefault="002E5094">
            <w:pPr>
              <w:pStyle w:val="TAL"/>
            </w:pPr>
            <w:r>
              <w:t>defaultValue: None</w:t>
            </w:r>
          </w:p>
          <w:p w14:paraId="79EDCC05"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4D6CBC9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A2BB7" w14:textId="77777777" w:rsidR="002E5094" w:rsidRDefault="002E5094">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61BF295" w14:textId="77777777" w:rsidR="002E5094" w:rsidRDefault="002E5094">
            <w:pPr>
              <w:pStyle w:val="TAL"/>
              <w:rPr>
                <w:rFonts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09361593" w14:textId="77777777" w:rsidR="002E5094" w:rsidRDefault="002E5094">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7AE65AE7" w14:textId="77777777" w:rsidR="002E5094" w:rsidRDefault="002E5094">
            <w:pPr>
              <w:pStyle w:val="TAL"/>
              <w:rPr>
                <w:rFonts w:cs="Arial"/>
                <w:szCs w:val="18"/>
                <w:lang w:eastAsia="zh-CN"/>
              </w:rPr>
            </w:pPr>
          </w:p>
          <w:p w14:paraId="723A3A17" w14:textId="77777777" w:rsidR="002E5094" w:rsidRDefault="002E5094">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D36D08" w14:textId="77777777" w:rsidR="002E5094" w:rsidRDefault="002E5094">
            <w:pPr>
              <w:pStyle w:val="TAL"/>
              <w:keepNext w:val="0"/>
            </w:pPr>
            <w:r>
              <w:t xml:space="preserve">type: </w:t>
            </w:r>
            <w:r>
              <w:rPr>
                <w:rFonts w:ascii="Courier New" w:hAnsi="Courier New" w:cs="Courier New"/>
                <w:lang w:eastAsia="zh-CN"/>
              </w:rPr>
              <w:t>Ipv6PrefixRange</w:t>
            </w:r>
          </w:p>
          <w:p w14:paraId="500A9C4E" w14:textId="77777777" w:rsidR="002E5094" w:rsidRDefault="002E5094">
            <w:pPr>
              <w:pStyle w:val="TAL"/>
            </w:pPr>
            <w:r>
              <w:t>multiplicity: 0..*</w:t>
            </w:r>
          </w:p>
          <w:p w14:paraId="421B325B" w14:textId="77777777" w:rsidR="002E5094" w:rsidRDefault="002E5094">
            <w:pPr>
              <w:pStyle w:val="TAL"/>
            </w:pPr>
            <w:r>
              <w:t>isOrdered: False</w:t>
            </w:r>
          </w:p>
          <w:p w14:paraId="2867949E" w14:textId="77777777" w:rsidR="002E5094" w:rsidRDefault="002E5094">
            <w:pPr>
              <w:pStyle w:val="TAL"/>
            </w:pPr>
            <w:r>
              <w:t>isUnique: True</w:t>
            </w:r>
          </w:p>
          <w:p w14:paraId="28BD36C9" w14:textId="77777777" w:rsidR="002E5094" w:rsidRDefault="002E5094">
            <w:pPr>
              <w:pStyle w:val="TAL"/>
            </w:pPr>
            <w:r>
              <w:t>defaultValue: None</w:t>
            </w:r>
          </w:p>
          <w:p w14:paraId="7DEB7822" w14:textId="77777777" w:rsidR="002E5094" w:rsidRDefault="002E509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E5094" w14:paraId="0D9C597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CD46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8BE9AC3" w14:textId="77777777" w:rsidR="002E5094" w:rsidRDefault="002E5094">
            <w:pPr>
              <w:pStyle w:val="TAL"/>
              <w:rPr>
                <w:bCs/>
                <w:lang w:eastAsia="ja-JP"/>
              </w:rPr>
            </w:pPr>
            <w:r>
              <w:rPr>
                <w:bCs/>
                <w:lang w:eastAsia="ja-JP"/>
              </w:rPr>
              <w:t>This attribute defines the list of satellite backhaul information, including satellite backhaul categoty and corresponding information of (R)AN.</w:t>
            </w:r>
          </w:p>
          <w:p w14:paraId="03440F06" w14:textId="77777777" w:rsidR="002E5094" w:rsidRDefault="002E5094">
            <w:pPr>
              <w:pStyle w:val="TAL"/>
              <w:rPr>
                <w:bCs/>
                <w:lang w:eastAsia="ja-JP"/>
              </w:rPr>
            </w:pPr>
          </w:p>
          <w:p w14:paraId="65010709" w14:textId="77777777" w:rsidR="002E5094" w:rsidRDefault="002E5094">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77C467" w14:textId="77777777" w:rsidR="002E5094" w:rsidRDefault="002E5094">
            <w:pPr>
              <w:keepLines/>
              <w:spacing w:after="0"/>
              <w:rPr>
                <w:rFonts w:ascii="Arial" w:hAnsi="Arial" w:cs="Arial"/>
                <w:sz w:val="18"/>
                <w:szCs w:val="18"/>
              </w:rPr>
            </w:pPr>
            <w:r>
              <w:rPr>
                <w:rFonts w:ascii="Arial" w:hAnsi="Arial" w:cs="Arial"/>
                <w:sz w:val="18"/>
                <w:szCs w:val="18"/>
              </w:rPr>
              <w:t>type: SatelliteBackhaulInfo</w:t>
            </w:r>
          </w:p>
          <w:p w14:paraId="54B695FB"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BA4B40B" w14:textId="77777777" w:rsidR="002E5094" w:rsidRDefault="002E5094">
            <w:pPr>
              <w:keepLines/>
              <w:spacing w:after="0"/>
              <w:rPr>
                <w:rFonts w:ascii="Arial" w:hAnsi="Arial" w:cs="Arial"/>
                <w:sz w:val="18"/>
                <w:szCs w:val="18"/>
              </w:rPr>
            </w:pPr>
            <w:r>
              <w:rPr>
                <w:rFonts w:ascii="Arial" w:hAnsi="Arial" w:cs="Arial"/>
                <w:sz w:val="18"/>
                <w:szCs w:val="18"/>
              </w:rPr>
              <w:t>isOrdered: False</w:t>
            </w:r>
          </w:p>
          <w:p w14:paraId="789BFF7B" w14:textId="77777777" w:rsidR="002E5094" w:rsidRDefault="002E5094">
            <w:pPr>
              <w:keepLines/>
              <w:spacing w:after="0"/>
              <w:rPr>
                <w:rFonts w:ascii="Arial" w:hAnsi="Arial" w:cs="Arial"/>
                <w:sz w:val="18"/>
                <w:szCs w:val="18"/>
              </w:rPr>
            </w:pPr>
            <w:r>
              <w:rPr>
                <w:rFonts w:ascii="Arial" w:hAnsi="Arial" w:cs="Arial"/>
                <w:sz w:val="18"/>
                <w:szCs w:val="18"/>
              </w:rPr>
              <w:t>isUnique: True</w:t>
            </w:r>
          </w:p>
          <w:p w14:paraId="13A50AB2"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3D980FA1" w14:textId="77777777" w:rsidR="002E5094" w:rsidRDefault="002E5094">
            <w:pPr>
              <w:pStyle w:val="TAL"/>
              <w:keepNext w:val="0"/>
            </w:pPr>
            <w:r>
              <w:rPr>
                <w:rFonts w:cs="Arial"/>
                <w:szCs w:val="18"/>
              </w:rPr>
              <w:t>isNullable:</w:t>
            </w:r>
            <w:r>
              <w:t xml:space="preserve"> False</w:t>
            </w:r>
          </w:p>
        </w:tc>
      </w:tr>
      <w:tr w:rsidR="002E5094" w14:paraId="20E0FFEE"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21437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125CACE" w14:textId="77777777" w:rsidR="002E5094" w:rsidRDefault="002E5094">
            <w:pPr>
              <w:pStyle w:val="TAL"/>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1E1F881" w14:textId="77777777" w:rsidR="002E5094" w:rsidRDefault="002E5094">
            <w:pPr>
              <w:pStyle w:val="TAL"/>
            </w:pPr>
          </w:p>
          <w:p w14:paraId="05076B7F" w14:textId="77777777" w:rsidR="002E5094" w:rsidRDefault="002E5094">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B399B8" w14:textId="77777777" w:rsidR="002E5094" w:rsidRDefault="002E5094">
            <w:pPr>
              <w:pStyle w:val="TAL"/>
            </w:pPr>
            <w:r>
              <w:t>type: NTNGlobalRanNodeID</w:t>
            </w:r>
          </w:p>
          <w:p w14:paraId="6D1CCC42" w14:textId="77777777" w:rsidR="002E5094" w:rsidRDefault="002E5094">
            <w:pPr>
              <w:pStyle w:val="TAL"/>
            </w:pPr>
            <w:r>
              <w:t>multiplicity: 1</w:t>
            </w:r>
          </w:p>
          <w:p w14:paraId="04D4E476" w14:textId="77777777" w:rsidR="002E5094" w:rsidRDefault="002E5094">
            <w:pPr>
              <w:pStyle w:val="TAL"/>
            </w:pPr>
            <w:r>
              <w:t>isOrdered: N/A</w:t>
            </w:r>
          </w:p>
          <w:p w14:paraId="764D264E" w14:textId="77777777" w:rsidR="002E5094" w:rsidRDefault="002E5094">
            <w:pPr>
              <w:pStyle w:val="TAL"/>
            </w:pPr>
            <w:r>
              <w:t>isUnique: N/A</w:t>
            </w:r>
          </w:p>
          <w:p w14:paraId="08C37B52" w14:textId="77777777" w:rsidR="002E5094" w:rsidRDefault="002E5094">
            <w:pPr>
              <w:pStyle w:val="TAL"/>
            </w:pPr>
            <w:r>
              <w:t>defaultValue: None</w:t>
            </w:r>
          </w:p>
          <w:p w14:paraId="4E5EAB5D" w14:textId="77777777" w:rsidR="002E5094" w:rsidRDefault="002E5094">
            <w:pPr>
              <w:pStyle w:val="TAL"/>
              <w:keepNext w:val="0"/>
            </w:pPr>
            <w:r>
              <w:t>isNullable: False</w:t>
            </w:r>
          </w:p>
        </w:tc>
      </w:tr>
      <w:tr w:rsidR="002E5094" w14:paraId="7F3A8D25"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C70B9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lastRenderedPageBreak/>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5913F67E" w14:textId="77777777" w:rsidR="002E5094" w:rsidRDefault="002E5094">
            <w:pPr>
              <w:pStyle w:val="TAL"/>
              <w:rPr>
                <w:bCs/>
                <w:lang w:eastAsia="ja-JP"/>
              </w:rPr>
            </w:pPr>
            <w:r>
              <w:rPr>
                <w:bCs/>
                <w:lang w:eastAsia="ja-JP"/>
              </w:rPr>
              <w:t>Define the type of the satellite used in the backhaul. Only a single backhaul category can be indicated.</w:t>
            </w:r>
          </w:p>
          <w:p w14:paraId="6DE435C8" w14:textId="77777777" w:rsidR="002E5094" w:rsidRDefault="002E5094">
            <w:pPr>
              <w:pStyle w:val="TAL"/>
              <w:rPr>
                <w:rFonts w:eastAsia="MS Mincho"/>
                <w:bCs/>
                <w:lang w:eastAsia="ja-JP"/>
              </w:rPr>
            </w:pPr>
          </w:p>
          <w:p w14:paraId="66F03D14" w14:textId="77777777" w:rsidR="002E5094" w:rsidRDefault="002E5094">
            <w:pPr>
              <w:pStyle w:val="TAL"/>
              <w:rPr>
                <w:rFonts w:eastAsia="SimSun" w:cs="Arial"/>
                <w:szCs w:val="18"/>
                <w:lang w:eastAsia="zh-CN"/>
              </w:rPr>
            </w:pPr>
            <w:r>
              <w:rPr>
                <w:rFonts w:cs="Arial"/>
                <w:szCs w:val="18"/>
                <w:lang w:eastAsia="zh-CN"/>
              </w:rPr>
              <w:t xml:space="preserve">AllowedValues: </w:t>
            </w:r>
          </w:p>
          <w:p w14:paraId="2964192F" w14:textId="77777777" w:rsidR="002E5094" w:rsidRDefault="002E5094">
            <w:pPr>
              <w:pStyle w:val="TAL"/>
              <w:rPr>
                <w:rFonts w:eastAsia="MS Mincho"/>
                <w:bCs/>
                <w:lang w:eastAsia="ja-JP"/>
              </w:rPr>
            </w:pPr>
            <w:r>
              <w:rPr>
                <w:rFonts w:eastAsia="MS Mincho"/>
                <w:bCs/>
                <w:lang w:eastAsia="ja-JP"/>
              </w:rPr>
              <w:t>"GEO"</w:t>
            </w:r>
          </w:p>
          <w:p w14:paraId="0026EFA7" w14:textId="77777777" w:rsidR="002E5094" w:rsidRDefault="002E5094">
            <w:pPr>
              <w:pStyle w:val="TAL"/>
              <w:rPr>
                <w:rFonts w:eastAsia="MS Mincho"/>
                <w:bCs/>
                <w:lang w:eastAsia="ja-JP"/>
              </w:rPr>
            </w:pPr>
            <w:r>
              <w:rPr>
                <w:rFonts w:eastAsia="MS Mincho"/>
                <w:bCs/>
                <w:lang w:eastAsia="ja-JP"/>
              </w:rPr>
              <w:t>"MEO"</w:t>
            </w:r>
          </w:p>
          <w:p w14:paraId="70C48965" w14:textId="77777777" w:rsidR="002E5094" w:rsidRDefault="002E5094">
            <w:pPr>
              <w:pStyle w:val="TAL"/>
              <w:rPr>
                <w:rFonts w:eastAsia="MS Mincho"/>
                <w:bCs/>
                <w:lang w:eastAsia="ja-JP"/>
              </w:rPr>
            </w:pPr>
            <w:r>
              <w:rPr>
                <w:rFonts w:eastAsia="MS Mincho"/>
                <w:bCs/>
                <w:lang w:eastAsia="ja-JP"/>
              </w:rPr>
              <w:t>"LEO"</w:t>
            </w:r>
          </w:p>
          <w:p w14:paraId="3ED7DC95" w14:textId="77777777" w:rsidR="002E5094" w:rsidRDefault="002E5094">
            <w:pPr>
              <w:pStyle w:val="TAL"/>
              <w:rPr>
                <w:rFonts w:eastAsia="MS Mincho"/>
                <w:bCs/>
                <w:lang w:eastAsia="ja-JP"/>
              </w:rPr>
            </w:pPr>
            <w:r>
              <w:rPr>
                <w:rFonts w:eastAsia="MS Mincho"/>
                <w:bCs/>
                <w:lang w:eastAsia="ja-JP"/>
              </w:rPr>
              <w:t>"OTHER_SAT"</w:t>
            </w:r>
          </w:p>
          <w:p w14:paraId="7A360FC6" w14:textId="77777777" w:rsidR="002E5094" w:rsidRDefault="002E5094">
            <w:pPr>
              <w:pStyle w:val="TAL"/>
              <w:rPr>
                <w:rFonts w:eastAsia="MS Mincho"/>
                <w:bCs/>
                <w:lang w:eastAsia="ja-JP"/>
              </w:rPr>
            </w:pPr>
            <w:r>
              <w:rPr>
                <w:rFonts w:eastAsia="MS Mincho"/>
                <w:bCs/>
                <w:lang w:eastAsia="ja-JP"/>
              </w:rPr>
              <w:t>"DYNAMIC_GEO"</w:t>
            </w:r>
          </w:p>
          <w:p w14:paraId="0708225C" w14:textId="77777777" w:rsidR="002E5094" w:rsidRDefault="002E5094">
            <w:pPr>
              <w:pStyle w:val="TAL"/>
              <w:rPr>
                <w:rFonts w:eastAsia="MS Mincho"/>
                <w:bCs/>
                <w:lang w:eastAsia="ja-JP"/>
              </w:rPr>
            </w:pPr>
            <w:r>
              <w:rPr>
                <w:rFonts w:eastAsia="MS Mincho"/>
                <w:bCs/>
                <w:lang w:eastAsia="ja-JP"/>
              </w:rPr>
              <w:t>"DYNAMIC_MEO"</w:t>
            </w:r>
          </w:p>
          <w:p w14:paraId="5E1AC79C" w14:textId="77777777" w:rsidR="002E5094" w:rsidRDefault="002E5094">
            <w:pPr>
              <w:pStyle w:val="TAL"/>
              <w:rPr>
                <w:rFonts w:eastAsia="MS Mincho"/>
                <w:bCs/>
                <w:lang w:eastAsia="ja-JP"/>
              </w:rPr>
            </w:pPr>
            <w:r>
              <w:rPr>
                <w:rFonts w:eastAsia="MS Mincho"/>
                <w:bCs/>
                <w:lang w:eastAsia="ja-JP"/>
              </w:rPr>
              <w:t>"DYNAMIC_LEO"</w:t>
            </w:r>
          </w:p>
          <w:p w14:paraId="4468A19C" w14:textId="77777777" w:rsidR="002E5094" w:rsidRDefault="002E5094">
            <w:pPr>
              <w:pStyle w:val="TAL"/>
              <w:rPr>
                <w:rFonts w:eastAsia="MS Mincho"/>
                <w:bCs/>
                <w:lang w:eastAsia="ja-JP"/>
              </w:rPr>
            </w:pPr>
            <w:r>
              <w:rPr>
                <w:rFonts w:eastAsia="MS Mincho"/>
                <w:bCs/>
                <w:lang w:eastAsia="ja-JP"/>
              </w:rPr>
              <w:t>"DYNAMIC_OTHER_SAT"</w:t>
            </w:r>
          </w:p>
          <w:p w14:paraId="7D0CB3C3" w14:textId="77777777" w:rsidR="002E5094" w:rsidRDefault="002E5094">
            <w:pPr>
              <w:pStyle w:val="TAL"/>
              <w:rPr>
                <w:rFonts w:eastAsia="SimSun"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6B5934BA" w14:textId="77777777" w:rsidR="002E5094" w:rsidRDefault="002E5094">
            <w:pPr>
              <w:keepLines/>
              <w:spacing w:after="0"/>
              <w:rPr>
                <w:rFonts w:ascii="Arial" w:hAnsi="Arial" w:cs="Arial"/>
                <w:sz w:val="18"/>
                <w:szCs w:val="18"/>
              </w:rPr>
            </w:pPr>
            <w:r>
              <w:rPr>
                <w:rFonts w:ascii="Arial" w:hAnsi="Arial" w:cs="Arial"/>
                <w:sz w:val="18"/>
                <w:szCs w:val="18"/>
              </w:rPr>
              <w:t>type: Enumeration</w:t>
            </w:r>
          </w:p>
          <w:p w14:paraId="5848AB32" w14:textId="77777777" w:rsidR="002E5094" w:rsidRDefault="002E5094">
            <w:pPr>
              <w:keepLines/>
              <w:spacing w:after="0"/>
              <w:rPr>
                <w:rFonts w:ascii="Arial" w:hAnsi="Arial" w:cs="Arial"/>
                <w:sz w:val="18"/>
                <w:szCs w:val="18"/>
              </w:rPr>
            </w:pPr>
            <w:r>
              <w:rPr>
                <w:rFonts w:ascii="Arial" w:hAnsi="Arial" w:cs="Arial"/>
                <w:sz w:val="18"/>
                <w:szCs w:val="18"/>
              </w:rPr>
              <w:t>multiplicity: 1</w:t>
            </w:r>
          </w:p>
          <w:p w14:paraId="76DC7F18"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0404A512"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413D6600"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6B7EEC42" w14:textId="77777777" w:rsidR="002E5094" w:rsidRDefault="002E5094">
            <w:pPr>
              <w:pStyle w:val="TAL"/>
              <w:keepNext w:val="0"/>
            </w:pPr>
            <w:r>
              <w:rPr>
                <w:rFonts w:cs="Arial"/>
                <w:szCs w:val="18"/>
              </w:rPr>
              <w:t>isNullable: False</w:t>
            </w:r>
          </w:p>
        </w:tc>
      </w:tr>
      <w:tr w:rsidR="002E5094" w14:paraId="264910E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5B74F"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19616B6" w14:textId="77777777" w:rsidR="002E5094" w:rsidRDefault="002E5094">
            <w:pPr>
              <w:pStyle w:val="TAL"/>
              <w:rPr>
                <w:color w:val="000000"/>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5F202C1" w14:textId="77777777" w:rsidR="002E5094" w:rsidRDefault="002E5094">
            <w:pPr>
              <w:pStyle w:val="TAL"/>
              <w:rPr>
                <w:color w:val="000000"/>
              </w:rPr>
            </w:pPr>
          </w:p>
          <w:p w14:paraId="6060A09F" w14:textId="77777777" w:rsidR="002E5094" w:rsidRDefault="002E5094">
            <w:pPr>
              <w:pStyle w:val="TAL"/>
              <w:rPr>
                <w:color w:val="000000"/>
              </w:rPr>
            </w:pPr>
            <w:r>
              <w:rPr>
                <w:color w:val="000000"/>
              </w:rPr>
              <w:t>Pattern: '^[0-9]{5}$'</w:t>
            </w:r>
          </w:p>
          <w:p w14:paraId="75FED88A" w14:textId="77777777" w:rsidR="002E5094" w:rsidRDefault="002E5094">
            <w:pPr>
              <w:pStyle w:val="TAL"/>
              <w:rPr>
                <w:bCs/>
                <w:lang w:eastAsia="zh-CN"/>
              </w:rPr>
            </w:pPr>
          </w:p>
          <w:p w14:paraId="4CC60BBC"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4BD10D3" w14:textId="77777777" w:rsidR="002E5094" w:rsidRDefault="002E5094">
            <w:pPr>
              <w:pStyle w:val="TAL"/>
            </w:pPr>
            <w:r>
              <w:t>type: String</w:t>
            </w:r>
          </w:p>
          <w:p w14:paraId="443B4D36" w14:textId="77777777" w:rsidR="002E5094" w:rsidRDefault="002E5094">
            <w:pPr>
              <w:pStyle w:val="TAL"/>
            </w:pPr>
            <w:r>
              <w:t>multiplicity: 0..1</w:t>
            </w:r>
          </w:p>
          <w:p w14:paraId="320DF34D" w14:textId="77777777" w:rsidR="002E5094" w:rsidRDefault="002E5094">
            <w:pPr>
              <w:pStyle w:val="TAL"/>
            </w:pPr>
            <w:r>
              <w:t>isOrdered: N/A</w:t>
            </w:r>
          </w:p>
          <w:p w14:paraId="5C3B8CEA" w14:textId="77777777" w:rsidR="002E5094" w:rsidRDefault="002E5094">
            <w:pPr>
              <w:pStyle w:val="TAL"/>
            </w:pPr>
            <w:r>
              <w:t>isUnique: N/A</w:t>
            </w:r>
          </w:p>
          <w:p w14:paraId="7399D2D5" w14:textId="77777777" w:rsidR="002E5094" w:rsidRDefault="002E5094">
            <w:pPr>
              <w:pStyle w:val="TAL"/>
            </w:pPr>
            <w:r>
              <w:t>defaultValue: None</w:t>
            </w:r>
          </w:p>
          <w:p w14:paraId="6F3A2FCF" w14:textId="77777777" w:rsidR="002E5094" w:rsidRDefault="002E5094">
            <w:pPr>
              <w:pStyle w:val="TAL"/>
              <w:keepNext w:val="0"/>
            </w:pPr>
            <w:r>
              <w:t>isNullable: False</w:t>
            </w:r>
          </w:p>
        </w:tc>
      </w:tr>
      <w:tr w:rsidR="002E5094" w14:paraId="09AE5C82"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A8619"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0097438E" w14:textId="77777777" w:rsidR="002E5094" w:rsidRDefault="002E5094">
            <w:pPr>
              <w:pStyle w:val="TAL"/>
              <w:rPr>
                <w:rFonts w:cs="Arial"/>
                <w:szCs w:val="18"/>
              </w:rPr>
            </w:pPr>
            <w:r>
              <w:rPr>
                <w:rFonts w:cs="Arial"/>
                <w:szCs w:val="18"/>
              </w:rPr>
              <w:t>This attribute represents a PLMN Identity.</w:t>
            </w:r>
          </w:p>
          <w:p w14:paraId="4607433A" w14:textId="77777777" w:rsidR="002E5094" w:rsidRDefault="002E5094">
            <w:pPr>
              <w:pStyle w:val="TAL"/>
              <w:rPr>
                <w:rFonts w:cs="Arial"/>
                <w:szCs w:val="18"/>
              </w:rPr>
            </w:pPr>
          </w:p>
          <w:p w14:paraId="1FAADB18" w14:textId="77777777" w:rsidR="002E5094" w:rsidRDefault="002E5094">
            <w:pPr>
              <w:pStyle w:val="TAL"/>
              <w:rPr>
                <w:rFonts w:cs="Arial"/>
                <w:szCs w:val="18"/>
              </w:rPr>
            </w:pPr>
          </w:p>
          <w:p w14:paraId="78A3F08C" w14:textId="77777777" w:rsidR="002E5094" w:rsidRDefault="002E5094">
            <w:pPr>
              <w:pStyle w:val="TAL"/>
              <w:rPr>
                <w:rFonts w:cs="Arial"/>
                <w:szCs w:val="18"/>
              </w:rPr>
            </w:pPr>
          </w:p>
          <w:p w14:paraId="445019FA" w14:textId="77777777" w:rsidR="002E5094" w:rsidRDefault="002E5094">
            <w:pPr>
              <w:pStyle w:val="TAL"/>
            </w:pPr>
            <w:r>
              <w:t>allowedValues: N/A</w:t>
            </w:r>
          </w:p>
          <w:p w14:paraId="5001740B" w14:textId="77777777" w:rsidR="002E5094" w:rsidRDefault="002E50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CDBD3C" w14:textId="77777777" w:rsidR="002E5094" w:rsidRDefault="002E509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9E18E94" w14:textId="77777777" w:rsidR="002E5094" w:rsidRDefault="002E5094">
            <w:pPr>
              <w:keepNext/>
              <w:keepLines/>
              <w:spacing w:after="0"/>
              <w:rPr>
                <w:rFonts w:ascii="Arial" w:hAnsi="Arial"/>
                <w:sz w:val="18"/>
                <w:szCs w:val="18"/>
                <w:lang w:eastAsia="zh-CN"/>
              </w:rPr>
            </w:pPr>
            <w:r>
              <w:rPr>
                <w:rFonts w:ascii="Arial" w:hAnsi="Arial"/>
                <w:sz w:val="18"/>
                <w:szCs w:val="18"/>
              </w:rPr>
              <w:t>multiplicity: 1</w:t>
            </w:r>
          </w:p>
          <w:p w14:paraId="2D2766D5" w14:textId="77777777" w:rsidR="002E5094" w:rsidRDefault="002E5094">
            <w:pPr>
              <w:keepNext/>
              <w:keepLines/>
              <w:spacing w:after="0"/>
              <w:rPr>
                <w:rFonts w:ascii="Arial" w:hAnsi="Arial"/>
                <w:sz w:val="18"/>
                <w:szCs w:val="18"/>
              </w:rPr>
            </w:pPr>
            <w:r>
              <w:rPr>
                <w:rFonts w:ascii="Arial" w:hAnsi="Arial"/>
                <w:sz w:val="18"/>
                <w:szCs w:val="18"/>
              </w:rPr>
              <w:t>isOrdered: N/A</w:t>
            </w:r>
          </w:p>
          <w:p w14:paraId="5BA0D384" w14:textId="77777777" w:rsidR="002E5094" w:rsidRDefault="002E5094">
            <w:pPr>
              <w:keepNext/>
              <w:keepLines/>
              <w:spacing w:after="0"/>
              <w:rPr>
                <w:rFonts w:ascii="Arial" w:hAnsi="Arial"/>
                <w:sz w:val="18"/>
                <w:szCs w:val="18"/>
              </w:rPr>
            </w:pPr>
            <w:r>
              <w:rPr>
                <w:rFonts w:ascii="Arial" w:hAnsi="Arial"/>
                <w:sz w:val="18"/>
                <w:szCs w:val="18"/>
              </w:rPr>
              <w:t>isUnique: N/A</w:t>
            </w:r>
          </w:p>
          <w:p w14:paraId="43DF5C80" w14:textId="77777777" w:rsidR="002E5094" w:rsidRDefault="002E5094">
            <w:pPr>
              <w:keepNext/>
              <w:keepLines/>
              <w:spacing w:after="0"/>
              <w:rPr>
                <w:rFonts w:ascii="Arial" w:hAnsi="Arial"/>
                <w:sz w:val="18"/>
                <w:szCs w:val="18"/>
              </w:rPr>
            </w:pPr>
            <w:r>
              <w:rPr>
                <w:rFonts w:ascii="Arial" w:hAnsi="Arial"/>
                <w:sz w:val="18"/>
                <w:szCs w:val="18"/>
              </w:rPr>
              <w:t>defaultValue: None</w:t>
            </w:r>
          </w:p>
          <w:p w14:paraId="6AEC6367" w14:textId="77777777" w:rsidR="002E5094" w:rsidRDefault="002E5094">
            <w:pPr>
              <w:pStyle w:val="TAL"/>
              <w:keepNext w:val="0"/>
            </w:pPr>
            <w:r>
              <w:rPr>
                <w:szCs w:val="18"/>
              </w:rPr>
              <w:t>isNullable: False</w:t>
            </w:r>
          </w:p>
        </w:tc>
      </w:tr>
      <w:tr w:rsidR="002E5094" w14:paraId="08F83CBD"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FA4E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605AB7A" w14:textId="77777777" w:rsidR="002E5094" w:rsidRDefault="002E509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2902956" w14:textId="77777777" w:rsidR="002E5094" w:rsidRDefault="002E5094">
            <w:pPr>
              <w:pStyle w:val="TAL"/>
              <w:rPr>
                <w:lang w:eastAsia="zh-CN"/>
              </w:rPr>
            </w:pPr>
          </w:p>
          <w:p w14:paraId="3F8E8828"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0A3E0C" w14:textId="77777777" w:rsidR="002E5094" w:rsidRDefault="002E5094">
            <w:pPr>
              <w:pStyle w:val="TAL"/>
            </w:pPr>
            <w:r>
              <w:t>type: String</w:t>
            </w:r>
          </w:p>
          <w:p w14:paraId="55FB3231" w14:textId="77777777" w:rsidR="002E5094" w:rsidRDefault="002E5094">
            <w:pPr>
              <w:pStyle w:val="TAL"/>
            </w:pPr>
            <w:r>
              <w:t>multiplicity: 0..1</w:t>
            </w:r>
          </w:p>
          <w:p w14:paraId="20C167DB" w14:textId="77777777" w:rsidR="002E5094" w:rsidRDefault="002E5094">
            <w:pPr>
              <w:pStyle w:val="TAL"/>
            </w:pPr>
            <w:r>
              <w:t>isOrdered: N/A</w:t>
            </w:r>
          </w:p>
          <w:p w14:paraId="36B9FF2C" w14:textId="77777777" w:rsidR="002E5094" w:rsidRDefault="002E5094">
            <w:pPr>
              <w:pStyle w:val="TAL"/>
            </w:pPr>
            <w:r>
              <w:t>isUnique: N/A</w:t>
            </w:r>
          </w:p>
          <w:p w14:paraId="187F00D2" w14:textId="77777777" w:rsidR="002E5094" w:rsidRDefault="002E5094">
            <w:pPr>
              <w:pStyle w:val="TAL"/>
            </w:pPr>
            <w:r>
              <w:t>defaultValue: None</w:t>
            </w:r>
          </w:p>
          <w:p w14:paraId="5B4F36DA" w14:textId="77777777" w:rsidR="002E5094" w:rsidRDefault="002E5094">
            <w:pPr>
              <w:pStyle w:val="TAL"/>
              <w:keepNext w:val="0"/>
            </w:pPr>
            <w:r>
              <w:t>isNullable: False</w:t>
            </w:r>
          </w:p>
        </w:tc>
      </w:tr>
      <w:tr w:rsidR="002E5094" w14:paraId="57CC8F5F"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ED595"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3949471" w14:textId="77777777" w:rsidR="002E5094" w:rsidRDefault="002E5094">
            <w:pPr>
              <w:pStyle w:val="TAL"/>
              <w:rPr>
                <w:lang w:eastAsia="zh-CN"/>
              </w:rPr>
            </w:pPr>
            <w:r>
              <w:rPr>
                <w:rFonts w:cs="Arial"/>
                <w:szCs w:val="18"/>
              </w:rPr>
              <w:t>This represents the identifier of the</w:t>
            </w:r>
            <w:r>
              <w:t xml:space="preserve"> gNB. (Ref. </w:t>
            </w:r>
            <w:r>
              <w:rPr>
                <w:lang w:eastAsia="zh-CN"/>
              </w:rPr>
              <w:t>clause 8.2 of 3GPP TS 38.300 [3]</w:t>
            </w:r>
            <w:r>
              <w:t>)</w:t>
            </w:r>
          </w:p>
          <w:p w14:paraId="160F6854" w14:textId="77777777" w:rsidR="002E5094" w:rsidRDefault="002E5094">
            <w:pPr>
              <w:pStyle w:val="TAL"/>
              <w:rPr>
                <w:lang w:eastAsia="zh-CN"/>
              </w:rPr>
            </w:pPr>
          </w:p>
          <w:p w14:paraId="6822179C" w14:textId="77777777" w:rsidR="002E5094" w:rsidRDefault="002E5094">
            <w:pPr>
              <w:pStyle w:val="TAL"/>
              <w:rPr>
                <w:lang w:eastAsia="zh-CN"/>
              </w:rPr>
            </w:pPr>
          </w:p>
          <w:p w14:paraId="7EF0A53E" w14:textId="77777777" w:rsidR="002E5094" w:rsidRDefault="002E509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7100391A" w14:textId="77777777" w:rsidR="002E5094" w:rsidRDefault="002E5094">
            <w:pPr>
              <w:pStyle w:val="TAL"/>
            </w:pPr>
            <w:r>
              <w:t>type: Integer</w:t>
            </w:r>
          </w:p>
          <w:p w14:paraId="309B84C5" w14:textId="77777777" w:rsidR="002E5094" w:rsidRDefault="002E5094">
            <w:pPr>
              <w:pStyle w:val="TAL"/>
            </w:pPr>
            <w:r>
              <w:t>multiplicity: 0..1</w:t>
            </w:r>
          </w:p>
          <w:p w14:paraId="594149D0" w14:textId="77777777" w:rsidR="002E5094" w:rsidRDefault="002E5094">
            <w:pPr>
              <w:pStyle w:val="TAL"/>
            </w:pPr>
            <w:r>
              <w:t>isOrdered: N/A</w:t>
            </w:r>
          </w:p>
          <w:p w14:paraId="38B99F02" w14:textId="77777777" w:rsidR="002E5094" w:rsidRDefault="002E5094">
            <w:pPr>
              <w:pStyle w:val="TAL"/>
            </w:pPr>
            <w:r>
              <w:t>isUnique: N/A</w:t>
            </w:r>
          </w:p>
          <w:p w14:paraId="4415DF86" w14:textId="77777777" w:rsidR="002E5094" w:rsidRDefault="002E5094">
            <w:pPr>
              <w:pStyle w:val="TAL"/>
            </w:pPr>
            <w:r>
              <w:t>defaultValue: None</w:t>
            </w:r>
          </w:p>
          <w:p w14:paraId="162D02AE" w14:textId="77777777" w:rsidR="002E5094" w:rsidRDefault="002E5094">
            <w:pPr>
              <w:pStyle w:val="TAL"/>
              <w:keepNext w:val="0"/>
            </w:pPr>
            <w:r>
              <w:t>isNullable: False</w:t>
            </w:r>
          </w:p>
        </w:tc>
      </w:tr>
      <w:tr w:rsidR="002E5094" w14:paraId="04413180"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5184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1A099A2" w14:textId="77777777" w:rsidR="002E5094" w:rsidRDefault="002E509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932A6C8" w14:textId="77777777" w:rsidR="002E5094" w:rsidRDefault="002E5094">
            <w:pPr>
              <w:pStyle w:val="TAL"/>
              <w:rPr>
                <w:rFonts w:cs="Arial"/>
                <w:szCs w:val="18"/>
              </w:rPr>
            </w:pPr>
          </w:p>
          <w:p w14:paraId="173512B6" w14:textId="77777777" w:rsidR="002E5094" w:rsidRDefault="002E5094">
            <w:pPr>
              <w:pStyle w:val="TAL"/>
              <w:rPr>
                <w:rFonts w:cs="Arial"/>
                <w:szCs w:val="18"/>
              </w:rPr>
            </w:pPr>
          </w:p>
          <w:p w14:paraId="6A1B919A" w14:textId="77777777" w:rsidR="002E5094" w:rsidRDefault="002E509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ADB7B5" w14:textId="77777777" w:rsidR="002E5094" w:rsidRDefault="002E5094">
            <w:pPr>
              <w:pStyle w:val="TAL"/>
            </w:pPr>
            <w:r>
              <w:t>type: String</w:t>
            </w:r>
          </w:p>
          <w:p w14:paraId="296D70C6" w14:textId="77777777" w:rsidR="002E5094" w:rsidRDefault="002E5094">
            <w:pPr>
              <w:pStyle w:val="TAL"/>
            </w:pPr>
            <w:r>
              <w:t>multiplicity: 0..1</w:t>
            </w:r>
          </w:p>
          <w:p w14:paraId="668C237C" w14:textId="77777777" w:rsidR="002E5094" w:rsidRDefault="002E5094">
            <w:pPr>
              <w:pStyle w:val="TAL"/>
            </w:pPr>
            <w:r>
              <w:t>isOrdered: N/A</w:t>
            </w:r>
          </w:p>
          <w:p w14:paraId="293A37CC" w14:textId="77777777" w:rsidR="002E5094" w:rsidRDefault="002E5094">
            <w:pPr>
              <w:pStyle w:val="TAL"/>
            </w:pPr>
            <w:r>
              <w:t>isUnique: N/A</w:t>
            </w:r>
          </w:p>
          <w:p w14:paraId="397B483B" w14:textId="77777777" w:rsidR="002E5094" w:rsidRDefault="002E5094">
            <w:pPr>
              <w:pStyle w:val="TAL"/>
            </w:pPr>
            <w:r>
              <w:t>defaultValue: None</w:t>
            </w:r>
          </w:p>
          <w:p w14:paraId="498EBEF9" w14:textId="77777777" w:rsidR="002E5094" w:rsidRDefault="002E5094">
            <w:pPr>
              <w:pStyle w:val="TAL"/>
              <w:keepNext w:val="0"/>
            </w:pPr>
            <w:r>
              <w:t>isNullable: False</w:t>
            </w:r>
          </w:p>
        </w:tc>
      </w:tr>
      <w:tr w:rsidR="002E5094" w14:paraId="004C1AA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14A336"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6C632CC" w14:textId="77777777" w:rsidR="002E5094" w:rsidRDefault="002E509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C979054" w14:textId="77777777" w:rsidR="002E5094" w:rsidRDefault="002E5094">
            <w:pPr>
              <w:pStyle w:val="TAL"/>
              <w:rPr>
                <w:lang w:eastAsia="zh-CN"/>
              </w:rPr>
            </w:pPr>
          </w:p>
          <w:p w14:paraId="0D88C6A7" w14:textId="77777777" w:rsidR="002E5094" w:rsidRDefault="002E5094">
            <w:pPr>
              <w:pStyle w:val="TAL"/>
              <w:rPr>
                <w:lang w:eastAsia="zh-CN"/>
              </w:rPr>
            </w:pPr>
          </w:p>
          <w:p w14:paraId="5339A9F1" w14:textId="77777777" w:rsidR="002E5094" w:rsidRDefault="002E509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66396202"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271D04D" w14:textId="77777777" w:rsidR="002E5094" w:rsidRDefault="002E5094">
            <w:pPr>
              <w:pStyle w:val="TAL"/>
            </w:pPr>
            <w:r>
              <w:t>type: String</w:t>
            </w:r>
          </w:p>
          <w:p w14:paraId="2350F131" w14:textId="77777777" w:rsidR="002E5094" w:rsidRDefault="002E5094">
            <w:pPr>
              <w:pStyle w:val="TAL"/>
            </w:pPr>
            <w:r>
              <w:t>multiplicity: 0..1</w:t>
            </w:r>
          </w:p>
          <w:p w14:paraId="7341A8C2" w14:textId="77777777" w:rsidR="002E5094" w:rsidRDefault="002E5094">
            <w:pPr>
              <w:pStyle w:val="TAL"/>
            </w:pPr>
            <w:r>
              <w:t>isOrdered: N/A</w:t>
            </w:r>
          </w:p>
          <w:p w14:paraId="38F41104" w14:textId="77777777" w:rsidR="002E5094" w:rsidRDefault="002E5094">
            <w:pPr>
              <w:pStyle w:val="TAL"/>
            </w:pPr>
            <w:r>
              <w:t>isUnique: N/A</w:t>
            </w:r>
          </w:p>
          <w:p w14:paraId="063D87B8" w14:textId="77777777" w:rsidR="002E5094" w:rsidRDefault="002E5094">
            <w:pPr>
              <w:pStyle w:val="TAL"/>
            </w:pPr>
            <w:r>
              <w:t>defaultValue: None</w:t>
            </w:r>
          </w:p>
          <w:p w14:paraId="018C5957" w14:textId="77777777" w:rsidR="002E5094" w:rsidRDefault="002E5094">
            <w:pPr>
              <w:pStyle w:val="TAL"/>
              <w:keepNext w:val="0"/>
            </w:pPr>
            <w:r>
              <w:t>isNullable: False</w:t>
            </w:r>
          </w:p>
        </w:tc>
      </w:tr>
      <w:tr w:rsidR="002E5094" w14:paraId="1ADE3A37"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A63290"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CEE7366" w14:textId="77777777" w:rsidR="002E5094" w:rsidRDefault="002E509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2CDDD28" w14:textId="77777777" w:rsidR="002E5094" w:rsidRDefault="002E5094">
            <w:pPr>
              <w:pStyle w:val="TAL"/>
              <w:rPr>
                <w:lang w:eastAsia="zh-CN"/>
              </w:rPr>
            </w:pPr>
          </w:p>
          <w:p w14:paraId="4EAA1DD9" w14:textId="77777777" w:rsidR="002E5094" w:rsidRDefault="002E5094">
            <w:pPr>
              <w:pStyle w:val="TAL"/>
              <w:rPr>
                <w:lang w:eastAsia="zh-CN"/>
              </w:rPr>
            </w:pPr>
          </w:p>
          <w:p w14:paraId="6F47F142" w14:textId="77777777" w:rsidR="002E5094" w:rsidRDefault="002E509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5FF729A" w14:textId="77777777" w:rsidR="002E5094" w:rsidRDefault="002E5094">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3DC6114" w14:textId="77777777" w:rsidR="002E5094" w:rsidRDefault="002E5094">
            <w:pPr>
              <w:pStyle w:val="TAL"/>
            </w:pPr>
            <w:r>
              <w:t>type: String</w:t>
            </w:r>
          </w:p>
          <w:p w14:paraId="5884FBA7" w14:textId="77777777" w:rsidR="002E5094" w:rsidRDefault="002E5094">
            <w:pPr>
              <w:pStyle w:val="TAL"/>
            </w:pPr>
            <w:r>
              <w:t>multiplicity: 0..1</w:t>
            </w:r>
          </w:p>
          <w:p w14:paraId="00B72923" w14:textId="77777777" w:rsidR="002E5094" w:rsidRDefault="002E5094">
            <w:pPr>
              <w:pStyle w:val="TAL"/>
            </w:pPr>
            <w:r>
              <w:t>isOrdered: N/A</w:t>
            </w:r>
          </w:p>
          <w:p w14:paraId="0DB1D3AC" w14:textId="77777777" w:rsidR="002E5094" w:rsidRDefault="002E5094">
            <w:pPr>
              <w:pStyle w:val="TAL"/>
            </w:pPr>
            <w:r>
              <w:t>isUnique: N/A</w:t>
            </w:r>
          </w:p>
          <w:p w14:paraId="7A122A8D" w14:textId="77777777" w:rsidR="002E5094" w:rsidRDefault="002E5094">
            <w:pPr>
              <w:pStyle w:val="TAL"/>
            </w:pPr>
            <w:r>
              <w:t>defaultValue: None</w:t>
            </w:r>
          </w:p>
          <w:p w14:paraId="25F749FD" w14:textId="77777777" w:rsidR="002E5094" w:rsidRDefault="002E5094">
            <w:pPr>
              <w:pStyle w:val="TAL"/>
              <w:keepNext w:val="0"/>
            </w:pPr>
            <w:r>
              <w:t>isNullable: False</w:t>
            </w:r>
          </w:p>
        </w:tc>
      </w:tr>
      <w:tr w:rsidR="002E5094" w14:paraId="32FBC401"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C1883"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7FF52CD5" w14:textId="77777777" w:rsidR="002E5094" w:rsidRDefault="002E5094">
            <w:pPr>
              <w:pStyle w:val="TAL"/>
              <w:rPr>
                <w:lang w:eastAsia="zh-CN"/>
              </w:rPr>
            </w:pPr>
            <w:r>
              <w:t xml:space="preserve">This represents the TWIF identification. (Ref. </w:t>
            </w:r>
            <w:r>
              <w:rPr>
                <w:lang w:eastAsia="zh-CN"/>
              </w:rPr>
              <w:t>clause 9.3.1.153 of 3GPP TS 38.413 [11]</w:t>
            </w:r>
            <w:r>
              <w:t>)</w:t>
            </w:r>
          </w:p>
          <w:p w14:paraId="7BC5E003" w14:textId="77777777" w:rsidR="002E5094" w:rsidRDefault="002E5094">
            <w:pPr>
              <w:pStyle w:val="TAL"/>
            </w:pPr>
          </w:p>
          <w:p w14:paraId="712FBE03" w14:textId="77777777" w:rsidR="002E5094" w:rsidRDefault="002E5094">
            <w:pPr>
              <w:pStyle w:val="TAL"/>
            </w:pPr>
          </w:p>
          <w:p w14:paraId="4F995AB9" w14:textId="77777777" w:rsidR="002E5094" w:rsidRDefault="002E5094">
            <w:pPr>
              <w:pStyle w:val="TAL"/>
            </w:pPr>
          </w:p>
          <w:p w14:paraId="493A38C2" w14:textId="77777777" w:rsidR="002E5094" w:rsidRDefault="002E509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0443D" w14:textId="77777777" w:rsidR="002E5094" w:rsidRDefault="002E5094">
            <w:pPr>
              <w:keepLines/>
              <w:spacing w:after="0"/>
              <w:rPr>
                <w:rFonts w:ascii="Arial" w:hAnsi="Arial" w:cs="Arial"/>
                <w:sz w:val="18"/>
                <w:szCs w:val="18"/>
              </w:rPr>
            </w:pPr>
            <w:r>
              <w:rPr>
                <w:rFonts w:ascii="Arial" w:hAnsi="Arial" w:cs="Arial"/>
                <w:sz w:val="18"/>
                <w:szCs w:val="18"/>
              </w:rPr>
              <w:t>type: String</w:t>
            </w:r>
          </w:p>
          <w:p w14:paraId="7466C939" w14:textId="77777777" w:rsidR="002E5094" w:rsidRDefault="002E5094">
            <w:pPr>
              <w:keepLines/>
              <w:spacing w:after="0"/>
              <w:rPr>
                <w:rFonts w:ascii="Arial" w:hAnsi="Arial" w:cs="Arial"/>
                <w:sz w:val="18"/>
                <w:szCs w:val="18"/>
              </w:rPr>
            </w:pPr>
            <w:r>
              <w:rPr>
                <w:rFonts w:ascii="Arial" w:hAnsi="Arial" w:cs="Arial"/>
                <w:sz w:val="18"/>
                <w:szCs w:val="18"/>
              </w:rPr>
              <w:t>multiplicity: 0..1</w:t>
            </w:r>
          </w:p>
          <w:p w14:paraId="26429395" w14:textId="77777777" w:rsidR="002E5094" w:rsidRDefault="002E5094">
            <w:pPr>
              <w:keepLines/>
              <w:spacing w:after="0"/>
              <w:rPr>
                <w:rFonts w:ascii="Arial" w:hAnsi="Arial" w:cs="Arial"/>
                <w:sz w:val="18"/>
                <w:szCs w:val="18"/>
              </w:rPr>
            </w:pPr>
            <w:r>
              <w:rPr>
                <w:rFonts w:ascii="Arial" w:hAnsi="Arial" w:cs="Arial"/>
                <w:sz w:val="18"/>
                <w:szCs w:val="18"/>
              </w:rPr>
              <w:t>isOrdered: N/A</w:t>
            </w:r>
          </w:p>
          <w:p w14:paraId="632488FA" w14:textId="77777777" w:rsidR="002E5094" w:rsidRDefault="002E5094">
            <w:pPr>
              <w:keepLines/>
              <w:spacing w:after="0"/>
              <w:rPr>
                <w:rFonts w:ascii="Arial" w:hAnsi="Arial" w:cs="Arial"/>
                <w:sz w:val="18"/>
                <w:szCs w:val="18"/>
              </w:rPr>
            </w:pPr>
            <w:r>
              <w:rPr>
                <w:rFonts w:ascii="Arial" w:hAnsi="Arial" w:cs="Arial"/>
                <w:sz w:val="18"/>
                <w:szCs w:val="18"/>
              </w:rPr>
              <w:t>isUnique: N/A</w:t>
            </w:r>
          </w:p>
          <w:p w14:paraId="0BA7D476" w14:textId="77777777" w:rsidR="002E5094" w:rsidRDefault="002E5094">
            <w:pPr>
              <w:keepLines/>
              <w:spacing w:after="0"/>
              <w:rPr>
                <w:rFonts w:ascii="Arial" w:hAnsi="Arial" w:cs="Arial"/>
                <w:sz w:val="18"/>
                <w:szCs w:val="18"/>
              </w:rPr>
            </w:pPr>
            <w:r>
              <w:rPr>
                <w:rFonts w:ascii="Arial" w:hAnsi="Arial" w:cs="Arial"/>
                <w:sz w:val="18"/>
                <w:szCs w:val="18"/>
              </w:rPr>
              <w:t>defaultValue: None</w:t>
            </w:r>
          </w:p>
          <w:p w14:paraId="408E6D16" w14:textId="77777777" w:rsidR="002E5094" w:rsidRDefault="002E5094">
            <w:pPr>
              <w:pStyle w:val="TAL"/>
              <w:keepNext w:val="0"/>
            </w:pPr>
            <w:r>
              <w:rPr>
                <w:rFonts w:cs="Arial"/>
                <w:szCs w:val="18"/>
              </w:rPr>
              <w:t>isNullable: False</w:t>
            </w:r>
          </w:p>
        </w:tc>
      </w:tr>
      <w:tr w:rsidR="002E5094" w14:paraId="62B58A8B"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B1A20" w14:textId="77777777" w:rsidR="002E5094" w:rsidRDefault="002E5094">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C462D91" w14:textId="77777777" w:rsidR="002E5094" w:rsidRDefault="002E5094">
            <w:pPr>
              <w:pStyle w:val="TAL"/>
              <w:rPr>
                <w:rFonts w:cs="Arial"/>
                <w:szCs w:val="18"/>
                <w:lang w:eastAsia="zh-CN"/>
              </w:rPr>
            </w:pPr>
            <w:r>
              <w:rPr>
                <w:rFonts w:cs="Arial"/>
                <w:szCs w:val="18"/>
                <w:lang w:eastAsia="zh-CN"/>
              </w:rPr>
              <w:t>It specifies the mapping relationship between satellite ID and at least one DNAI.</w:t>
            </w:r>
          </w:p>
          <w:p w14:paraId="2B4EFBE7" w14:textId="77777777" w:rsidR="002E5094" w:rsidRDefault="002E5094">
            <w:pPr>
              <w:pStyle w:val="TAL"/>
              <w:rPr>
                <w:bCs/>
                <w:lang w:eastAsia="ja-JP"/>
              </w:rPr>
            </w:pPr>
          </w:p>
          <w:p w14:paraId="102299DF" w14:textId="77777777" w:rsidR="002E5094" w:rsidRDefault="002E5094">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5C865" w14:textId="77777777" w:rsidR="002E5094" w:rsidRDefault="002E509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3959000" w14:textId="77777777" w:rsidR="002E5094" w:rsidRDefault="002E5094">
            <w:pPr>
              <w:keepLines/>
              <w:spacing w:after="0"/>
              <w:rPr>
                <w:rFonts w:ascii="Arial" w:hAnsi="Arial"/>
                <w:sz w:val="18"/>
              </w:rPr>
            </w:pPr>
            <w:r>
              <w:rPr>
                <w:rFonts w:ascii="Arial" w:hAnsi="Arial"/>
                <w:sz w:val="18"/>
              </w:rPr>
              <w:t>multiplicity: 1..*</w:t>
            </w:r>
          </w:p>
          <w:p w14:paraId="0BC22A84" w14:textId="77777777" w:rsidR="002E5094" w:rsidRDefault="002E5094">
            <w:pPr>
              <w:keepLines/>
              <w:spacing w:after="0"/>
              <w:rPr>
                <w:rFonts w:ascii="Arial" w:hAnsi="Arial"/>
                <w:sz w:val="18"/>
              </w:rPr>
            </w:pPr>
            <w:r>
              <w:rPr>
                <w:rFonts w:ascii="Arial" w:hAnsi="Arial"/>
                <w:sz w:val="18"/>
              </w:rPr>
              <w:t>isOrdered: False</w:t>
            </w:r>
          </w:p>
          <w:p w14:paraId="32E5CD9D" w14:textId="77777777" w:rsidR="002E5094" w:rsidRDefault="002E5094">
            <w:pPr>
              <w:keepLines/>
              <w:spacing w:after="0"/>
              <w:rPr>
                <w:rFonts w:ascii="Arial" w:hAnsi="Arial"/>
                <w:sz w:val="18"/>
              </w:rPr>
            </w:pPr>
            <w:r>
              <w:rPr>
                <w:rFonts w:ascii="Arial" w:hAnsi="Arial"/>
                <w:sz w:val="18"/>
              </w:rPr>
              <w:t>isUnique: True</w:t>
            </w:r>
          </w:p>
          <w:p w14:paraId="350DDAB3" w14:textId="77777777" w:rsidR="002E5094" w:rsidRDefault="002E5094">
            <w:pPr>
              <w:keepLines/>
              <w:spacing w:after="0"/>
              <w:rPr>
                <w:rFonts w:ascii="Arial" w:hAnsi="Arial"/>
                <w:sz w:val="18"/>
              </w:rPr>
            </w:pPr>
            <w:r>
              <w:rPr>
                <w:rFonts w:ascii="Arial" w:hAnsi="Arial"/>
                <w:sz w:val="18"/>
              </w:rPr>
              <w:t>defaultValue: None</w:t>
            </w:r>
          </w:p>
          <w:p w14:paraId="6F8BD69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197E724A"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90EF34"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358FA1" w14:textId="77777777" w:rsidR="002E5094" w:rsidRDefault="002E5094">
            <w:pPr>
              <w:pStyle w:val="TAL"/>
              <w:keepNext w:val="0"/>
            </w:pPr>
            <w:r>
              <w:rPr>
                <w:rFonts w:cs="Arial"/>
                <w:szCs w:val="18"/>
              </w:rPr>
              <w:t xml:space="preserve">List of </w:t>
            </w:r>
            <w:r>
              <w:rPr>
                <w:lang w:eastAsia="zh-CN"/>
              </w:rPr>
              <w:t xml:space="preserve">Data network access identifiers supported for this DNN. </w:t>
            </w:r>
          </w:p>
          <w:p w14:paraId="39D4095A" w14:textId="77777777" w:rsidR="002E5094" w:rsidRDefault="002E5094">
            <w:pPr>
              <w:pStyle w:val="TAL"/>
              <w:keepNext w:val="0"/>
              <w:rPr>
                <w:szCs w:val="18"/>
              </w:rPr>
            </w:pPr>
            <w:r>
              <w:rPr>
                <w:szCs w:val="18"/>
              </w:rPr>
              <w:t>allowedValues:</w:t>
            </w:r>
          </w:p>
          <w:p w14:paraId="167790E6" w14:textId="77777777" w:rsidR="002E5094" w:rsidRDefault="002E5094">
            <w:pPr>
              <w:pStyle w:val="TAL"/>
            </w:pPr>
            <w:r>
              <w:rPr>
                <w:lang w:eastAsia="zh-CN"/>
              </w:rPr>
              <w:t xml:space="preserve">DNAI (Data network access identifier), see </w:t>
            </w:r>
            <w:r>
              <w:t>clause 5.6.7 of 3GPP TS 23.501 [2].</w:t>
            </w:r>
          </w:p>
          <w:p w14:paraId="03FE7ACF" w14:textId="77777777" w:rsidR="002E5094" w:rsidRDefault="002E5094">
            <w:pPr>
              <w:pStyle w:val="TAL"/>
            </w:pPr>
          </w:p>
          <w:p w14:paraId="54BA13F7" w14:textId="77777777" w:rsidR="002E5094" w:rsidRDefault="002E5094">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9CD07D" w14:textId="77777777" w:rsidR="002E5094" w:rsidRDefault="002E5094">
            <w:pPr>
              <w:pStyle w:val="TAL"/>
            </w:pPr>
            <w:r>
              <w:t>type: string</w:t>
            </w:r>
          </w:p>
          <w:p w14:paraId="77F6F225" w14:textId="77777777" w:rsidR="002E5094" w:rsidRDefault="002E5094">
            <w:pPr>
              <w:pStyle w:val="TAL"/>
              <w:rPr>
                <w:lang w:eastAsia="zh-CN"/>
              </w:rPr>
            </w:pPr>
            <w:r>
              <w:t xml:space="preserve">multiplicity: </w:t>
            </w:r>
            <w:r>
              <w:rPr>
                <w:lang w:eastAsia="zh-CN"/>
              </w:rPr>
              <w:t>1..*</w:t>
            </w:r>
          </w:p>
          <w:p w14:paraId="57B4721F" w14:textId="77777777" w:rsidR="002E5094" w:rsidRDefault="002E5094">
            <w:pPr>
              <w:pStyle w:val="TAL"/>
            </w:pPr>
            <w:r>
              <w:t>isOrdered: False</w:t>
            </w:r>
          </w:p>
          <w:p w14:paraId="408AFE3B" w14:textId="77777777" w:rsidR="002E5094" w:rsidRDefault="002E5094">
            <w:pPr>
              <w:pStyle w:val="TAL"/>
            </w:pPr>
            <w:r>
              <w:t>isUnique: True</w:t>
            </w:r>
          </w:p>
          <w:p w14:paraId="2F47F7A6" w14:textId="77777777" w:rsidR="002E5094" w:rsidRDefault="002E5094">
            <w:pPr>
              <w:pStyle w:val="TAL"/>
            </w:pPr>
            <w:r>
              <w:t>defaultValue: None</w:t>
            </w:r>
          </w:p>
          <w:p w14:paraId="76F46974"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7FCC47D9" w14:textId="77777777" w:rsidTr="002E50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F35122" w14:textId="77777777" w:rsidR="002E5094" w:rsidRDefault="002E509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B7C4D6E" w14:textId="77777777" w:rsidR="002E5094" w:rsidRDefault="002E5094">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1AB36B20" w14:textId="77777777" w:rsidR="002E5094" w:rsidRDefault="002E5094">
            <w:pPr>
              <w:pStyle w:val="TAL"/>
              <w:rPr>
                <w:rFonts w:eastAsia="MS Mincho"/>
                <w:bCs/>
                <w:lang w:eastAsia="ja-JP"/>
              </w:rPr>
            </w:pPr>
          </w:p>
          <w:p w14:paraId="70216F55" w14:textId="77777777" w:rsidR="002E5094" w:rsidRDefault="002E5094">
            <w:pPr>
              <w:pStyle w:val="TAL"/>
              <w:rPr>
                <w:rFonts w:eastAsia="SimSu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B8FF5F" w14:textId="77777777" w:rsidR="002E5094" w:rsidRDefault="002E5094">
            <w:pPr>
              <w:pStyle w:val="TAL"/>
            </w:pPr>
            <w:r>
              <w:t>type: String</w:t>
            </w:r>
          </w:p>
          <w:p w14:paraId="4D29C424" w14:textId="77777777" w:rsidR="002E5094" w:rsidRDefault="002E5094">
            <w:pPr>
              <w:pStyle w:val="TAL"/>
            </w:pPr>
            <w:r>
              <w:t>multiplicity: 1</w:t>
            </w:r>
          </w:p>
          <w:p w14:paraId="565670BE" w14:textId="77777777" w:rsidR="002E5094" w:rsidRDefault="002E5094">
            <w:pPr>
              <w:pStyle w:val="TAL"/>
            </w:pPr>
            <w:r>
              <w:t>isOrdered: N/A</w:t>
            </w:r>
          </w:p>
          <w:p w14:paraId="4D3016CB" w14:textId="77777777" w:rsidR="002E5094" w:rsidRDefault="002E5094">
            <w:pPr>
              <w:pStyle w:val="TAL"/>
            </w:pPr>
            <w:r>
              <w:t>isUnique: N/A</w:t>
            </w:r>
          </w:p>
          <w:p w14:paraId="48E7478E" w14:textId="77777777" w:rsidR="002E5094" w:rsidRDefault="002E5094">
            <w:pPr>
              <w:pStyle w:val="TAL"/>
            </w:pPr>
            <w:r>
              <w:t>defaultValue: None</w:t>
            </w:r>
          </w:p>
          <w:p w14:paraId="6BB0FC4F" w14:textId="77777777" w:rsidR="002E5094" w:rsidRDefault="002E5094">
            <w:pPr>
              <w:keepLines/>
              <w:spacing w:after="0"/>
              <w:rPr>
                <w:rFonts w:ascii="Arial" w:hAnsi="Arial" w:cs="Arial"/>
                <w:sz w:val="18"/>
                <w:szCs w:val="18"/>
              </w:rPr>
            </w:pPr>
            <w:r>
              <w:rPr>
                <w:rFonts w:ascii="Arial" w:hAnsi="Arial"/>
                <w:sz w:val="18"/>
              </w:rPr>
              <w:t>isNullable: False</w:t>
            </w:r>
          </w:p>
        </w:tc>
      </w:tr>
      <w:tr w:rsidR="002E5094" w14:paraId="466B5460" w14:textId="77777777" w:rsidTr="002E50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5AED586D" w14:textId="77777777" w:rsidR="002E5094" w:rsidRDefault="002E509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5E662C88" w14:textId="77777777" w:rsidR="002E5094" w:rsidRDefault="002E5094">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10C73C92" w14:textId="77777777" w:rsidR="002E5094" w:rsidRDefault="002E5094">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1E90CE94" w14:textId="77777777" w:rsidR="002E5094" w:rsidRPr="00651F01" w:rsidRDefault="002E5094" w:rsidP="002E5094">
      <w:pPr>
        <w:rPr>
          <w:lang w:val="en-CA"/>
        </w:rPr>
      </w:pPr>
    </w:p>
    <w:sectPr w:rsidR="002E5094" w:rsidRPr="00651F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FCFF" w14:textId="77777777" w:rsidR="00165BCD" w:rsidRDefault="00165BCD">
      <w:r>
        <w:separator/>
      </w:r>
    </w:p>
  </w:endnote>
  <w:endnote w:type="continuationSeparator" w:id="0">
    <w:p w14:paraId="25FBE2E8" w14:textId="77777777" w:rsidR="00165BCD" w:rsidRDefault="0016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8E32" w14:textId="77777777" w:rsidR="00165BCD" w:rsidRDefault="00165BCD">
      <w:r>
        <w:separator/>
      </w:r>
    </w:p>
  </w:footnote>
  <w:footnote w:type="continuationSeparator" w:id="0">
    <w:p w14:paraId="2E88F4B4" w14:textId="77777777" w:rsidR="00165BCD" w:rsidRDefault="0016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42035602">
    <w:abstractNumId w:val="2"/>
  </w:num>
  <w:num w:numId="2" w16cid:durableId="1170682248">
    <w:abstractNumId w:val="1"/>
  </w:num>
  <w:num w:numId="3" w16cid:durableId="1881084931">
    <w:abstractNumId w:val="0"/>
  </w:num>
  <w:num w:numId="4" w16cid:durableId="1526097817">
    <w:abstractNumId w:val="23"/>
  </w:num>
  <w:num w:numId="5" w16cid:durableId="637346652">
    <w:abstractNumId w:val="29"/>
  </w:num>
  <w:num w:numId="6" w16cid:durableId="1274748683">
    <w:abstractNumId w:val="57"/>
  </w:num>
  <w:num w:numId="7" w16cid:durableId="493881506">
    <w:abstractNumId w:val="44"/>
  </w:num>
  <w:num w:numId="8" w16cid:durableId="1489710638">
    <w:abstractNumId w:val="26"/>
  </w:num>
  <w:num w:numId="9" w16cid:durableId="18921069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8016749">
    <w:abstractNumId w:val="47"/>
  </w:num>
  <w:num w:numId="11" w16cid:durableId="1340279279">
    <w:abstractNumId w:val="12"/>
  </w:num>
  <w:num w:numId="12" w16cid:durableId="908418708">
    <w:abstractNumId w:val="51"/>
  </w:num>
  <w:num w:numId="13" w16cid:durableId="803430917">
    <w:abstractNumId w:val="54"/>
  </w:num>
  <w:num w:numId="14" w16cid:durableId="598685898">
    <w:abstractNumId w:val="32"/>
  </w:num>
  <w:num w:numId="15" w16cid:durableId="1366365444">
    <w:abstractNumId w:val="56"/>
  </w:num>
  <w:num w:numId="16" w16cid:durableId="1640380735">
    <w:abstractNumId w:val="20"/>
  </w:num>
  <w:num w:numId="17" w16cid:durableId="1404833474">
    <w:abstractNumId w:val="33"/>
  </w:num>
  <w:num w:numId="18" w16cid:durableId="1802267603">
    <w:abstractNumId w:val="41"/>
  </w:num>
  <w:num w:numId="19" w16cid:durableId="1157038950">
    <w:abstractNumId w:val="9"/>
  </w:num>
  <w:num w:numId="20" w16cid:durableId="511797846">
    <w:abstractNumId w:val="7"/>
  </w:num>
  <w:num w:numId="21" w16cid:durableId="1034160994">
    <w:abstractNumId w:val="6"/>
  </w:num>
  <w:num w:numId="22" w16cid:durableId="1334070069">
    <w:abstractNumId w:val="5"/>
  </w:num>
  <w:num w:numId="23" w16cid:durableId="1826585952">
    <w:abstractNumId w:val="8"/>
  </w:num>
  <w:num w:numId="24" w16cid:durableId="603535786">
    <w:abstractNumId w:val="3"/>
  </w:num>
  <w:num w:numId="2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3055278">
    <w:abstractNumId w:val="11"/>
  </w:num>
  <w:num w:numId="28" w16cid:durableId="368728936">
    <w:abstractNumId w:val="49"/>
  </w:num>
  <w:num w:numId="29" w16cid:durableId="1666125481">
    <w:abstractNumId w:val="4"/>
  </w:num>
  <w:num w:numId="30" w16cid:durableId="182523863">
    <w:abstractNumId w:val="59"/>
  </w:num>
  <w:num w:numId="31" w16cid:durableId="1303075110">
    <w:abstractNumId w:val="21"/>
  </w:num>
  <w:num w:numId="32" w16cid:durableId="1594362139">
    <w:abstractNumId w:val="37"/>
  </w:num>
  <w:num w:numId="33" w16cid:durableId="1985888610">
    <w:abstractNumId w:val="35"/>
  </w:num>
  <w:num w:numId="34" w16cid:durableId="349307212">
    <w:abstractNumId w:val="13"/>
  </w:num>
  <w:num w:numId="35" w16cid:durableId="1886133337">
    <w:abstractNumId w:val="17"/>
  </w:num>
  <w:num w:numId="36" w16cid:durableId="921062317">
    <w:abstractNumId w:val="58"/>
  </w:num>
  <w:num w:numId="37" w16cid:durableId="1796633737">
    <w:abstractNumId w:val="43"/>
  </w:num>
  <w:num w:numId="38" w16cid:durableId="2089380180">
    <w:abstractNumId w:val="52"/>
  </w:num>
  <w:num w:numId="39" w16cid:durableId="475536893">
    <w:abstractNumId w:val="25"/>
  </w:num>
  <w:num w:numId="40" w16cid:durableId="495001504">
    <w:abstractNumId w:val="42"/>
  </w:num>
  <w:num w:numId="41" w16cid:durableId="2049336743">
    <w:abstractNumId w:val="36"/>
  </w:num>
  <w:num w:numId="42" w16cid:durableId="1996758077">
    <w:abstractNumId w:val="53"/>
  </w:num>
  <w:num w:numId="43" w16cid:durableId="70592321">
    <w:abstractNumId w:val="18"/>
  </w:num>
  <w:num w:numId="44" w16cid:durableId="522518679">
    <w:abstractNumId w:val="24"/>
  </w:num>
  <w:num w:numId="45" w16cid:durableId="1292439579">
    <w:abstractNumId w:val="39"/>
  </w:num>
  <w:num w:numId="46" w16cid:durableId="205989767">
    <w:abstractNumId w:val="55"/>
  </w:num>
  <w:num w:numId="47" w16cid:durableId="684290763">
    <w:abstractNumId w:val="22"/>
  </w:num>
  <w:num w:numId="48" w16cid:durableId="360984323">
    <w:abstractNumId w:val="27"/>
  </w:num>
  <w:num w:numId="49" w16cid:durableId="843976099">
    <w:abstractNumId w:val="16"/>
  </w:num>
  <w:num w:numId="50" w16cid:durableId="1174343579">
    <w:abstractNumId w:val="40"/>
  </w:num>
  <w:num w:numId="51" w16cid:durableId="1720131324">
    <w:abstractNumId w:val="46"/>
  </w:num>
  <w:num w:numId="52" w16cid:durableId="1940065847">
    <w:abstractNumId w:val="14"/>
  </w:num>
  <w:num w:numId="53" w16cid:durableId="2004359018">
    <w:abstractNumId w:val="30"/>
  </w:num>
  <w:num w:numId="54" w16cid:durableId="2015955547">
    <w:abstractNumId w:val="50"/>
  </w:num>
  <w:num w:numId="55" w16cid:durableId="135995613">
    <w:abstractNumId w:val="45"/>
  </w:num>
  <w:num w:numId="56" w16cid:durableId="2037266772">
    <w:abstractNumId w:val="48"/>
  </w:num>
  <w:num w:numId="57" w16cid:durableId="246767753">
    <w:abstractNumId w:val="19"/>
  </w:num>
  <w:num w:numId="58" w16cid:durableId="1062290754">
    <w:abstractNumId w:val="38"/>
  </w:num>
  <w:num w:numId="59" w16cid:durableId="1082021708">
    <w:abstractNumId w:val="28"/>
  </w:num>
  <w:num w:numId="60" w16cid:durableId="1394426909">
    <w:abstractNumId w:val="15"/>
  </w:num>
  <w:num w:numId="61" w16cid:durableId="1343245987">
    <w:abstractNumId w:val="34"/>
  </w:num>
  <w:num w:numId="62" w16cid:durableId="1481993575">
    <w:abstractNumId w:val="9"/>
    <w:lvlOverride w:ilvl="0"/>
  </w:num>
  <w:num w:numId="63" w16cid:durableId="1058629793">
    <w:abstractNumId w:val="8"/>
    <w:lvlOverride w:ilvl="0">
      <w:startOverride w:val="1"/>
    </w:lvlOverride>
  </w:num>
  <w:num w:numId="64" w16cid:durableId="1452287096">
    <w:abstractNumId w:val="7"/>
    <w:lvlOverride w:ilvl="0"/>
  </w:num>
  <w:num w:numId="65" w16cid:durableId="1615405647">
    <w:abstractNumId w:val="6"/>
    <w:lvlOverride w:ilvl="0"/>
  </w:num>
  <w:num w:numId="66" w16cid:durableId="1429958300">
    <w:abstractNumId w:val="5"/>
    <w:lvlOverride w:ilvl="0"/>
  </w:num>
  <w:num w:numId="67" w16cid:durableId="133450189">
    <w:abstractNumId w:val="4"/>
    <w:lvlOverride w:ilvl="0"/>
  </w:num>
  <w:num w:numId="68" w16cid:durableId="830678695">
    <w:abstractNumId w:val="3"/>
    <w:lvlOverride w:ilvl="0">
      <w:startOverride w:val="1"/>
    </w:lvlOverride>
  </w:num>
  <w:num w:numId="69" w16cid:durableId="241643810">
    <w:abstractNumId w:val="2"/>
    <w:lvlOverride w:ilvl="0">
      <w:startOverride w:val="1"/>
    </w:lvlOverride>
  </w:num>
  <w:num w:numId="70" w16cid:durableId="1660576408">
    <w:abstractNumId w:val="1"/>
    <w:lvlOverride w:ilvl="0">
      <w:startOverride w:val="1"/>
    </w:lvlOverride>
  </w:num>
  <w:num w:numId="71" w16cid:durableId="1588952628">
    <w:abstractNumId w:val="0"/>
    <w:lvlOverride w:ilvl="0">
      <w:startOverride w:val="1"/>
    </w:lvlOverride>
  </w:num>
  <w:num w:numId="72" w16cid:durableId="1208638442">
    <w:abstractNumId w:val="2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BCD"/>
    <w:rsid w:val="00177146"/>
    <w:rsid w:val="00192C46"/>
    <w:rsid w:val="001A08B3"/>
    <w:rsid w:val="001A7B60"/>
    <w:rsid w:val="001B52F0"/>
    <w:rsid w:val="001B7A65"/>
    <w:rsid w:val="001D2FC8"/>
    <w:rsid w:val="001E41F3"/>
    <w:rsid w:val="0026004D"/>
    <w:rsid w:val="002640DD"/>
    <w:rsid w:val="00275D12"/>
    <w:rsid w:val="00284FEB"/>
    <w:rsid w:val="002860C4"/>
    <w:rsid w:val="002B5741"/>
    <w:rsid w:val="002E472E"/>
    <w:rsid w:val="002E5094"/>
    <w:rsid w:val="00305409"/>
    <w:rsid w:val="003609EF"/>
    <w:rsid w:val="0036231A"/>
    <w:rsid w:val="00374DD4"/>
    <w:rsid w:val="003B3F52"/>
    <w:rsid w:val="003E1A36"/>
    <w:rsid w:val="00410371"/>
    <w:rsid w:val="004242F1"/>
    <w:rsid w:val="004B75B7"/>
    <w:rsid w:val="005141D9"/>
    <w:rsid w:val="0051580D"/>
    <w:rsid w:val="00547111"/>
    <w:rsid w:val="00583F5D"/>
    <w:rsid w:val="00592D74"/>
    <w:rsid w:val="005E2C44"/>
    <w:rsid w:val="00621188"/>
    <w:rsid w:val="006257ED"/>
    <w:rsid w:val="00651F01"/>
    <w:rsid w:val="00653DE4"/>
    <w:rsid w:val="00665C47"/>
    <w:rsid w:val="00686E4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5A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link w:val="Heading1"/>
    <w:rsid w:val="00F95A6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F95A66"/>
    <w:rPr>
      <w:rFonts w:ascii="Arial" w:hAnsi="Arial"/>
      <w:sz w:val="32"/>
      <w:lang w:val="en-GB" w:eastAsia="en-US"/>
    </w:rPr>
  </w:style>
  <w:style w:type="character" w:customStyle="1" w:styleId="TALChar">
    <w:name w:val="TAL Char"/>
    <w:link w:val="TAL"/>
    <w:qFormat/>
    <w:rsid w:val="00F95A66"/>
    <w:rPr>
      <w:rFonts w:ascii="Arial" w:hAnsi="Arial"/>
      <w:sz w:val="18"/>
      <w:lang w:val="en-GB" w:eastAsia="en-US"/>
    </w:rPr>
  </w:style>
  <w:style w:type="character" w:customStyle="1" w:styleId="TAHChar">
    <w:name w:val="TAH Char"/>
    <w:link w:val="TAH"/>
    <w:rsid w:val="00F95A66"/>
    <w:rPr>
      <w:rFonts w:ascii="Arial" w:hAnsi="Arial"/>
      <w:b/>
      <w:sz w:val="18"/>
      <w:lang w:val="en-GB" w:eastAsia="en-US"/>
    </w:rPr>
  </w:style>
  <w:style w:type="character" w:customStyle="1" w:styleId="THChar">
    <w:name w:val="TH Char"/>
    <w:link w:val="TH"/>
    <w:qFormat/>
    <w:rsid w:val="00F95A66"/>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77146"/>
    <w:rPr>
      <w:rFonts w:ascii="Arial" w:hAnsi="Arial"/>
      <w:b/>
      <w:noProof/>
      <w:sz w:val="18"/>
      <w:lang w:val="en-GB" w:eastAsia="en-US"/>
    </w:rPr>
  </w:style>
  <w:style w:type="paragraph" w:styleId="Bibliography">
    <w:name w:val="Bibliography"/>
    <w:basedOn w:val="Normal"/>
    <w:next w:val="Normal"/>
    <w:uiPriority w:val="37"/>
    <w:semiHidden/>
    <w:unhideWhenUsed/>
    <w:rsid w:val="00177146"/>
  </w:style>
  <w:style w:type="paragraph" w:styleId="BlockText">
    <w:name w:val="Block Text"/>
    <w:basedOn w:val="Normal"/>
    <w:unhideWhenUsed/>
    <w:rsid w:val="001771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177146"/>
    <w:pPr>
      <w:spacing w:after="120"/>
    </w:pPr>
  </w:style>
  <w:style w:type="character" w:customStyle="1" w:styleId="BodyTextChar">
    <w:name w:val="Body Text Char"/>
    <w:basedOn w:val="DefaultParagraphFont"/>
    <w:link w:val="BodyText"/>
    <w:uiPriority w:val="99"/>
    <w:rsid w:val="00177146"/>
    <w:rPr>
      <w:rFonts w:ascii="Times New Roman" w:hAnsi="Times New Roman"/>
      <w:lang w:val="en-GB" w:eastAsia="en-US"/>
    </w:rPr>
  </w:style>
  <w:style w:type="paragraph" w:styleId="BodyText2">
    <w:name w:val="Body Text 2"/>
    <w:basedOn w:val="Normal"/>
    <w:link w:val="BodyText2Char"/>
    <w:unhideWhenUsed/>
    <w:rsid w:val="00177146"/>
    <w:pPr>
      <w:spacing w:after="120" w:line="480" w:lineRule="auto"/>
    </w:pPr>
  </w:style>
  <w:style w:type="character" w:customStyle="1" w:styleId="BodyText2Char">
    <w:name w:val="Body Text 2 Char"/>
    <w:basedOn w:val="DefaultParagraphFont"/>
    <w:link w:val="BodyText2"/>
    <w:rsid w:val="00177146"/>
    <w:rPr>
      <w:rFonts w:ascii="Times New Roman" w:hAnsi="Times New Roman"/>
      <w:lang w:val="en-GB" w:eastAsia="en-US"/>
    </w:rPr>
  </w:style>
  <w:style w:type="paragraph" w:styleId="BodyText3">
    <w:name w:val="Body Text 3"/>
    <w:basedOn w:val="Normal"/>
    <w:link w:val="BodyText3Char"/>
    <w:unhideWhenUsed/>
    <w:rsid w:val="00177146"/>
    <w:pPr>
      <w:spacing w:after="120"/>
    </w:pPr>
    <w:rPr>
      <w:sz w:val="16"/>
      <w:szCs w:val="16"/>
    </w:rPr>
  </w:style>
  <w:style w:type="character" w:customStyle="1" w:styleId="BodyText3Char">
    <w:name w:val="Body Text 3 Char"/>
    <w:basedOn w:val="DefaultParagraphFont"/>
    <w:link w:val="BodyText3"/>
    <w:rsid w:val="00177146"/>
    <w:rPr>
      <w:rFonts w:ascii="Times New Roman" w:hAnsi="Times New Roman"/>
      <w:sz w:val="16"/>
      <w:szCs w:val="16"/>
      <w:lang w:val="en-GB" w:eastAsia="en-US"/>
    </w:rPr>
  </w:style>
  <w:style w:type="paragraph" w:styleId="BodyTextFirstIndent">
    <w:name w:val="Body Text First Indent"/>
    <w:basedOn w:val="BodyText"/>
    <w:link w:val="BodyTextFirstIndentChar"/>
    <w:rsid w:val="00177146"/>
    <w:pPr>
      <w:spacing w:after="180"/>
      <w:ind w:firstLine="360"/>
    </w:pPr>
  </w:style>
  <w:style w:type="character" w:customStyle="1" w:styleId="BodyTextFirstIndentChar">
    <w:name w:val="Body Text First Indent Char"/>
    <w:basedOn w:val="BodyTextChar"/>
    <w:link w:val="BodyTextFirstIndent"/>
    <w:rsid w:val="00177146"/>
    <w:rPr>
      <w:rFonts w:ascii="Times New Roman" w:hAnsi="Times New Roman"/>
      <w:lang w:val="en-GB" w:eastAsia="en-US"/>
    </w:rPr>
  </w:style>
  <w:style w:type="paragraph" w:styleId="BodyTextIndent">
    <w:name w:val="Body Text Indent"/>
    <w:basedOn w:val="Normal"/>
    <w:link w:val="BodyTextIndentChar"/>
    <w:unhideWhenUsed/>
    <w:rsid w:val="00177146"/>
    <w:pPr>
      <w:spacing w:after="120"/>
      <w:ind w:left="283"/>
    </w:pPr>
  </w:style>
  <w:style w:type="character" w:customStyle="1" w:styleId="BodyTextIndentChar">
    <w:name w:val="Body Text Indent Char"/>
    <w:basedOn w:val="DefaultParagraphFont"/>
    <w:link w:val="BodyTextIndent"/>
    <w:rsid w:val="00177146"/>
    <w:rPr>
      <w:rFonts w:ascii="Times New Roman" w:hAnsi="Times New Roman"/>
      <w:lang w:val="en-GB" w:eastAsia="en-US"/>
    </w:rPr>
  </w:style>
  <w:style w:type="paragraph" w:styleId="BodyTextFirstIndent2">
    <w:name w:val="Body Text First Indent 2"/>
    <w:basedOn w:val="BodyTextIndent"/>
    <w:link w:val="BodyTextFirstIndent2Char"/>
    <w:unhideWhenUsed/>
    <w:rsid w:val="00177146"/>
    <w:pPr>
      <w:spacing w:after="180"/>
      <w:ind w:left="360" w:firstLine="360"/>
    </w:pPr>
  </w:style>
  <w:style w:type="character" w:customStyle="1" w:styleId="BodyTextFirstIndent2Char">
    <w:name w:val="Body Text First Indent 2 Char"/>
    <w:basedOn w:val="BodyTextIndentChar"/>
    <w:link w:val="BodyTextFirstIndent2"/>
    <w:rsid w:val="00177146"/>
    <w:rPr>
      <w:rFonts w:ascii="Times New Roman" w:hAnsi="Times New Roman"/>
      <w:lang w:val="en-GB" w:eastAsia="en-US"/>
    </w:rPr>
  </w:style>
  <w:style w:type="paragraph" w:styleId="BodyTextIndent2">
    <w:name w:val="Body Text Indent 2"/>
    <w:basedOn w:val="Normal"/>
    <w:link w:val="BodyTextIndent2Char"/>
    <w:unhideWhenUsed/>
    <w:rsid w:val="00177146"/>
    <w:pPr>
      <w:spacing w:after="120" w:line="480" w:lineRule="auto"/>
      <w:ind w:left="283"/>
    </w:pPr>
  </w:style>
  <w:style w:type="character" w:customStyle="1" w:styleId="BodyTextIndent2Char">
    <w:name w:val="Body Text Indent 2 Char"/>
    <w:basedOn w:val="DefaultParagraphFont"/>
    <w:link w:val="BodyTextIndent2"/>
    <w:rsid w:val="00177146"/>
    <w:rPr>
      <w:rFonts w:ascii="Times New Roman" w:hAnsi="Times New Roman"/>
      <w:lang w:val="en-GB" w:eastAsia="en-US"/>
    </w:rPr>
  </w:style>
  <w:style w:type="paragraph" w:styleId="BodyTextIndent3">
    <w:name w:val="Body Text Indent 3"/>
    <w:basedOn w:val="Normal"/>
    <w:link w:val="BodyTextIndent3Char"/>
    <w:unhideWhenUsed/>
    <w:rsid w:val="00177146"/>
    <w:pPr>
      <w:spacing w:after="120"/>
      <w:ind w:left="283"/>
    </w:pPr>
    <w:rPr>
      <w:sz w:val="16"/>
      <w:szCs w:val="16"/>
    </w:rPr>
  </w:style>
  <w:style w:type="character" w:customStyle="1" w:styleId="BodyTextIndent3Char">
    <w:name w:val="Body Text Indent 3 Char"/>
    <w:basedOn w:val="DefaultParagraphFont"/>
    <w:link w:val="BodyTextIndent3"/>
    <w:rsid w:val="00177146"/>
    <w:rPr>
      <w:rFonts w:ascii="Times New Roman" w:hAnsi="Times New Roman"/>
      <w:sz w:val="16"/>
      <w:szCs w:val="16"/>
      <w:lang w:val="en-GB" w:eastAsia="en-US"/>
    </w:rPr>
  </w:style>
  <w:style w:type="paragraph" w:styleId="Caption">
    <w:name w:val="caption"/>
    <w:basedOn w:val="Normal"/>
    <w:next w:val="Normal"/>
    <w:unhideWhenUsed/>
    <w:qFormat/>
    <w:rsid w:val="00177146"/>
    <w:pPr>
      <w:spacing w:after="200"/>
    </w:pPr>
    <w:rPr>
      <w:i/>
      <w:iCs/>
      <w:color w:val="1F497D" w:themeColor="text2"/>
      <w:sz w:val="18"/>
      <w:szCs w:val="18"/>
    </w:rPr>
  </w:style>
  <w:style w:type="paragraph" w:styleId="Closing">
    <w:name w:val="Closing"/>
    <w:basedOn w:val="Normal"/>
    <w:link w:val="ClosingChar"/>
    <w:unhideWhenUsed/>
    <w:rsid w:val="00177146"/>
    <w:pPr>
      <w:spacing w:after="0"/>
      <w:ind w:left="4252"/>
    </w:pPr>
  </w:style>
  <w:style w:type="character" w:customStyle="1" w:styleId="ClosingChar">
    <w:name w:val="Closing Char"/>
    <w:basedOn w:val="DefaultParagraphFont"/>
    <w:link w:val="Closing"/>
    <w:rsid w:val="00177146"/>
    <w:rPr>
      <w:rFonts w:ascii="Times New Roman" w:hAnsi="Times New Roman"/>
      <w:lang w:val="en-GB" w:eastAsia="en-US"/>
    </w:rPr>
  </w:style>
  <w:style w:type="paragraph" w:styleId="Date">
    <w:name w:val="Date"/>
    <w:basedOn w:val="Normal"/>
    <w:next w:val="Normal"/>
    <w:link w:val="DateChar"/>
    <w:rsid w:val="00177146"/>
  </w:style>
  <w:style w:type="character" w:customStyle="1" w:styleId="DateChar">
    <w:name w:val="Date Char"/>
    <w:basedOn w:val="DefaultParagraphFont"/>
    <w:link w:val="Date"/>
    <w:rsid w:val="00177146"/>
    <w:rPr>
      <w:rFonts w:ascii="Times New Roman" w:hAnsi="Times New Roman"/>
      <w:lang w:val="en-GB" w:eastAsia="en-US"/>
    </w:rPr>
  </w:style>
  <w:style w:type="paragraph" w:styleId="E-mailSignature">
    <w:name w:val="E-mail Signature"/>
    <w:basedOn w:val="Normal"/>
    <w:link w:val="E-mailSignatureChar"/>
    <w:unhideWhenUsed/>
    <w:rsid w:val="00177146"/>
    <w:pPr>
      <w:spacing w:after="0"/>
    </w:pPr>
  </w:style>
  <w:style w:type="character" w:customStyle="1" w:styleId="E-mailSignatureChar">
    <w:name w:val="E-mail Signature Char"/>
    <w:basedOn w:val="DefaultParagraphFont"/>
    <w:link w:val="E-mailSignature"/>
    <w:rsid w:val="00177146"/>
    <w:rPr>
      <w:rFonts w:ascii="Times New Roman" w:hAnsi="Times New Roman"/>
      <w:lang w:val="en-GB" w:eastAsia="en-US"/>
    </w:rPr>
  </w:style>
  <w:style w:type="paragraph" w:styleId="EndnoteText">
    <w:name w:val="endnote text"/>
    <w:basedOn w:val="Normal"/>
    <w:link w:val="EndnoteTextChar"/>
    <w:unhideWhenUsed/>
    <w:rsid w:val="00177146"/>
    <w:pPr>
      <w:spacing w:after="0"/>
    </w:pPr>
  </w:style>
  <w:style w:type="character" w:customStyle="1" w:styleId="EndnoteTextChar">
    <w:name w:val="Endnote Text Char"/>
    <w:basedOn w:val="DefaultParagraphFont"/>
    <w:link w:val="EndnoteText"/>
    <w:rsid w:val="00177146"/>
    <w:rPr>
      <w:rFonts w:ascii="Times New Roman" w:hAnsi="Times New Roman"/>
      <w:lang w:val="en-GB" w:eastAsia="en-US"/>
    </w:rPr>
  </w:style>
  <w:style w:type="paragraph" w:styleId="EnvelopeAddress">
    <w:name w:val="envelope address"/>
    <w:basedOn w:val="Normal"/>
    <w:unhideWhenUsed/>
    <w:rsid w:val="001771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7714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77146"/>
    <w:pPr>
      <w:spacing w:after="0"/>
    </w:pPr>
    <w:rPr>
      <w:i/>
      <w:iCs/>
    </w:rPr>
  </w:style>
  <w:style w:type="character" w:customStyle="1" w:styleId="HTMLAddressChar">
    <w:name w:val="HTML Address Char"/>
    <w:basedOn w:val="DefaultParagraphFont"/>
    <w:link w:val="HTMLAddress"/>
    <w:rsid w:val="00177146"/>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177146"/>
    <w:pPr>
      <w:spacing w:after="0"/>
    </w:pPr>
    <w:rPr>
      <w:rFonts w:ascii="Consolas" w:hAnsi="Consolas"/>
    </w:rPr>
  </w:style>
  <w:style w:type="character" w:customStyle="1" w:styleId="HTMLPreformattedChar">
    <w:name w:val="HTML Preformatted Char"/>
    <w:basedOn w:val="DefaultParagraphFont"/>
    <w:link w:val="HTMLPreformatted"/>
    <w:uiPriority w:val="99"/>
    <w:rsid w:val="00177146"/>
    <w:rPr>
      <w:rFonts w:ascii="Consolas" w:hAnsi="Consolas"/>
      <w:lang w:val="en-GB" w:eastAsia="en-US"/>
    </w:rPr>
  </w:style>
  <w:style w:type="paragraph" w:styleId="Index3">
    <w:name w:val="index 3"/>
    <w:basedOn w:val="Normal"/>
    <w:next w:val="Normal"/>
    <w:unhideWhenUsed/>
    <w:rsid w:val="00177146"/>
    <w:pPr>
      <w:spacing w:after="0"/>
      <w:ind w:left="600" w:hanging="200"/>
    </w:pPr>
  </w:style>
  <w:style w:type="paragraph" w:styleId="Index4">
    <w:name w:val="index 4"/>
    <w:basedOn w:val="Normal"/>
    <w:next w:val="Normal"/>
    <w:unhideWhenUsed/>
    <w:rsid w:val="00177146"/>
    <w:pPr>
      <w:spacing w:after="0"/>
      <w:ind w:left="800" w:hanging="200"/>
    </w:pPr>
  </w:style>
  <w:style w:type="paragraph" w:styleId="Index5">
    <w:name w:val="index 5"/>
    <w:basedOn w:val="Normal"/>
    <w:next w:val="Normal"/>
    <w:unhideWhenUsed/>
    <w:rsid w:val="00177146"/>
    <w:pPr>
      <w:spacing w:after="0"/>
      <w:ind w:left="1000" w:hanging="200"/>
    </w:pPr>
  </w:style>
  <w:style w:type="paragraph" w:styleId="Index6">
    <w:name w:val="index 6"/>
    <w:basedOn w:val="Normal"/>
    <w:next w:val="Normal"/>
    <w:unhideWhenUsed/>
    <w:rsid w:val="00177146"/>
    <w:pPr>
      <w:spacing w:after="0"/>
      <w:ind w:left="1200" w:hanging="200"/>
    </w:pPr>
  </w:style>
  <w:style w:type="paragraph" w:styleId="Index7">
    <w:name w:val="index 7"/>
    <w:basedOn w:val="Normal"/>
    <w:next w:val="Normal"/>
    <w:unhideWhenUsed/>
    <w:rsid w:val="00177146"/>
    <w:pPr>
      <w:spacing w:after="0"/>
      <w:ind w:left="1400" w:hanging="200"/>
    </w:pPr>
  </w:style>
  <w:style w:type="paragraph" w:styleId="Index8">
    <w:name w:val="index 8"/>
    <w:basedOn w:val="Normal"/>
    <w:next w:val="Normal"/>
    <w:unhideWhenUsed/>
    <w:rsid w:val="00177146"/>
    <w:pPr>
      <w:spacing w:after="0"/>
      <w:ind w:left="1600" w:hanging="200"/>
    </w:pPr>
  </w:style>
  <w:style w:type="paragraph" w:styleId="Index9">
    <w:name w:val="index 9"/>
    <w:basedOn w:val="Normal"/>
    <w:next w:val="Normal"/>
    <w:unhideWhenUsed/>
    <w:rsid w:val="00177146"/>
    <w:pPr>
      <w:spacing w:after="0"/>
      <w:ind w:left="1800" w:hanging="200"/>
    </w:pPr>
  </w:style>
  <w:style w:type="paragraph" w:styleId="IndexHeading">
    <w:name w:val="index heading"/>
    <w:basedOn w:val="Normal"/>
    <w:next w:val="Index1"/>
    <w:unhideWhenUsed/>
    <w:rsid w:val="001771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7714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77146"/>
    <w:rPr>
      <w:rFonts w:ascii="Times New Roman" w:hAnsi="Times New Roman"/>
      <w:i/>
      <w:iCs/>
      <w:color w:val="4F81BD" w:themeColor="accent1"/>
      <w:lang w:val="en-GB" w:eastAsia="en-US"/>
    </w:rPr>
  </w:style>
  <w:style w:type="paragraph" w:styleId="ListContinue">
    <w:name w:val="List Continue"/>
    <w:basedOn w:val="Normal"/>
    <w:unhideWhenUsed/>
    <w:rsid w:val="00177146"/>
    <w:pPr>
      <w:spacing w:after="120"/>
      <w:ind w:left="283"/>
      <w:contextualSpacing/>
    </w:pPr>
  </w:style>
  <w:style w:type="paragraph" w:styleId="ListContinue2">
    <w:name w:val="List Continue 2"/>
    <w:basedOn w:val="Normal"/>
    <w:unhideWhenUsed/>
    <w:rsid w:val="00177146"/>
    <w:pPr>
      <w:spacing w:after="120"/>
      <w:ind w:left="566"/>
      <w:contextualSpacing/>
    </w:pPr>
  </w:style>
  <w:style w:type="paragraph" w:styleId="ListContinue3">
    <w:name w:val="List Continue 3"/>
    <w:basedOn w:val="Normal"/>
    <w:unhideWhenUsed/>
    <w:rsid w:val="00177146"/>
    <w:pPr>
      <w:spacing w:after="120"/>
      <w:ind w:left="849"/>
      <w:contextualSpacing/>
    </w:pPr>
  </w:style>
  <w:style w:type="paragraph" w:styleId="ListContinue4">
    <w:name w:val="List Continue 4"/>
    <w:basedOn w:val="Normal"/>
    <w:unhideWhenUsed/>
    <w:rsid w:val="00177146"/>
    <w:pPr>
      <w:spacing w:after="120"/>
      <w:ind w:left="1132"/>
      <w:contextualSpacing/>
    </w:pPr>
  </w:style>
  <w:style w:type="paragraph" w:styleId="ListContinue5">
    <w:name w:val="List Continue 5"/>
    <w:basedOn w:val="Normal"/>
    <w:unhideWhenUsed/>
    <w:rsid w:val="00177146"/>
    <w:pPr>
      <w:spacing w:after="120"/>
      <w:ind w:left="1415"/>
      <w:contextualSpacing/>
    </w:pPr>
  </w:style>
  <w:style w:type="paragraph" w:styleId="ListNumber3">
    <w:name w:val="List Number 3"/>
    <w:basedOn w:val="Normal"/>
    <w:unhideWhenUsed/>
    <w:rsid w:val="00177146"/>
    <w:pPr>
      <w:numPr>
        <w:numId w:val="1"/>
      </w:numPr>
      <w:contextualSpacing/>
    </w:pPr>
  </w:style>
  <w:style w:type="paragraph" w:styleId="ListNumber4">
    <w:name w:val="List Number 4"/>
    <w:basedOn w:val="Normal"/>
    <w:unhideWhenUsed/>
    <w:rsid w:val="00177146"/>
    <w:pPr>
      <w:numPr>
        <w:numId w:val="2"/>
      </w:numPr>
      <w:contextualSpacing/>
    </w:pPr>
  </w:style>
  <w:style w:type="paragraph" w:styleId="ListNumber5">
    <w:name w:val="List Number 5"/>
    <w:basedOn w:val="Normal"/>
    <w:unhideWhenUsed/>
    <w:rsid w:val="00177146"/>
    <w:pPr>
      <w:numPr>
        <w:numId w:val="3"/>
      </w:numPr>
      <w:contextualSpacing/>
    </w:pPr>
  </w:style>
  <w:style w:type="paragraph" w:styleId="ListParagraph">
    <w:name w:val="List Paragraph"/>
    <w:basedOn w:val="Normal"/>
    <w:link w:val="ListParagraphChar"/>
    <w:uiPriority w:val="34"/>
    <w:qFormat/>
    <w:rsid w:val="00177146"/>
    <w:pPr>
      <w:ind w:left="720"/>
      <w:contextualSpacing/>
    </w:pPr>
  </w:style>
  <w:style w:type="paragraph" w:styleId="MacroText">
    <w:name w:val="macro"/>
    <w:link w:val="MacroTextChar"/>
    <w:unhideWhenUsed/>
    <w:rsid w:val="001771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77146"/>
    <w:rPr>
      <w:rFonts w:ascii="Consolas" w:hAnsi="Consolas"/>
      <w:lang w:val="en-GB" w:eastAsia="en-US"/>
    </w:rPr>
  </w:style>
  <w:style w:type="paragraph" w:styleId="MessageHeader">
    <w:name w:val="Message Header"/>
    <w:basedOn w:val="Normal"/>
    <w:link w:val="MessageHeaderChar"/>
    <w:unhideWhenUsed/>
    <w:rsid w:val="001771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7714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77146"/>
    <w:rPr>
      <w:rFonts w:ascii="Times New Roman" w:hAnsi="Times New Roman"/>
      <w:lang w:val="en-GB" w:eastAsia="en-US"/>
    </w:rPr>
  </w:style>
  <w:style w:type="paragraph" w:styleId="NormalWeb">
    <w:name w:val="Normal (Web)"/>
    <w:basedOn w:val="Normal"/>
    <w:unhideWhenUsed/>
    <w:rsid w:val="00177146"/>
    <w:rPr>
      <w:sz w:val="24"/>
      <w:szCs w:val="24"/>
    </w:rPr>
  </w:style>
  <w:style w:type="paragraph" w:styleId="NormalIndent">
    <w:name w:val="Normal Indent"/>
    <w:basedOn w:val="Normal"/>
    <w:unhideWhenUsed/>
    <w:rsid w:val="00177146"/>
    <w:pPr>
      <w:ind w:left="720"/>
    </w:pPr>
  </w:style>
  <w:style w:type="paragraph" w:styleId="NoteHeading">
    <w:name w:val="Note Heading"/>
    <w:basedOn w:val="Normal"/>
    <w:next w:val="Normal"/>
    <w:link w:val="NoteHeadingChar"/>
    <w:unhideWhenUsed/>
    <w:rsid w:val="00177146"/>
    <w:pPr>
      <w:spacing w:after="0"/>
    </w:pPr>
  </w:style>
  <w:style w:type="character" w:customStyle="1" w:styleId="NoteHeadingChar">
    <w:name w:val="Note Heading Char"/>
    <w:basedOn w:val="DefaultParagraphFont"/>
    <w:link w:val="NoteHeading"/>
    <w:rsid w:val="00177146"/>
    <w:rPr>
      <w:rFonts w:ascii="Times New Roman" w:hAnsi="Times New Roman"/>
      <w:lang w:val="en-GB" w:eastAsia="en-US"/>
    </w:rPr>
  </w:style>
  <w:style w:type="paragraph" w:styleId="PlainText">
    <w:name w:val="Plain Text"/>
    <w:basedOn w:val="Normal"/>
    <w:link w:val="PlainTextChar"/>
    <w:uiPriority w:val="99"/>
    <w:unhideWhenUsed/>
    <w:rsid w:val="00177146"/>
    <w:pPr>
      <w:spacing w:after="0"/>
    </w:pPr>
    <w:rPr>
      <w:rFonts w:ascii="Consolas" w:hAnsi="Consolas"/>
      <w:sz w:val="21"/>
      <w:szCs w:val="21"/>
    </w:rPr>
  </w:style>
  <w:style w:type="character" w:customStyle="1" w:styleId="PlainTextChar">
    <w:name w:val="Plain Text Char"/>
    <w:basedOn w:val="DefaultParagraphFont"/>
    <w:link w:val="PlainText"/>
    <w:uiPriority w:val="99"/>
    <w:rsid w:val="00177146"/>
    <w:rPr>
      <w:rFonts w:ascii="Consolas" w:hAnsi="Consolas"/>
      <w:sz w:val="21"/>
      <w:szCs w:val="21"/>
      <w:lang w:val="en-GB" w:eastAsia="en-US"/>
    </w:rPr>
  </w:style>
  <w:style w:type="paragraph" w:styleId="Quote">
    <w:name w:val="Quote"/>
    <w:basedOn w:val="Normal"/>
    <w:next w:val="Normal"/>
    <w:link w:val="QuoteChar"/>
    <w:uiPriority w:val="29"/>
    <w:qFormat/>
    <w:rsid w:val="001771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7714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77146"/>
  </w:style>
  <w:style w:type="character" w:customStyle="1" w:styleId="SalutationChar">
    <w:name w:val="Salutation Char"/>
    <w:basedOn w:val="DefaultParagraphFont"/>
    <w:link w:val="Salutation"/>
    <w:rsid w:val="00177146"/>
    <w:rPr>
      <w:rFonts w:ascii="Times New Roman" w:hAnsi="Times New Roman"/>
      <w:lang w:val="en-GB" w:eastAsia="en-US"/>
    </w:rPr>
  </w:style>
  <w:style w:type="paragraph" w:styleId="Signature">
    <w:name w:val="Signature"/>
    <w:basedOn w:val="Normal"/>
    <w:link w:val="SignatureChar"/>
    <w:unhideWhenUsed/>
    <w:rsid w:val="00177146"/>
    <w:pPr>
      <w:spacing w:after="0"/>
      <w:ind w:left="4252"/>
    </w:pPr>
  </w:style>
  <w:style w:type="character" w:customStyle="1" w:styleId="SignatureChar">
    <w:name w:val="Signature Char"/>
    <w:basedOn w:val="DefaultParagraphFont"/>
    <w:link w:val="Signature"/>
    <w:rsid w:val="00177146"/>
    <w:rPr>
      <w:rFonts w:ascii="Times New Roman" w:hAnsi="Times New Roman"/>
      <w:lang w:val="en-GB" w:eastAsia="en-US"/>
    </w:rPr>
  </w:style>
  <w:style w:type="paragraph" w:styleId="Subtitle">
    <w:name w:val="Subtitle"/>
    <w:basedOn w:val="Normal"/>
    <w:next w:val="Normal"/>
    <w:link w:val="SubtitleChar"/>
    <w:qFormat/>
    <w:rsid w:val="001771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7714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77146"/>
    <w:pPr>
      <w:spacing w:after="0"/>
      <w:ind w:left="200" w:hanging="200"/>
    </w:pPr>
  </w:style>
  <w:style w:type="paragraph" w:styleId="TableofFigures">
    <w:name w:val="table of figures"/>
    <w:basedOn w:val="Normal"/>
    <w:next w:val="Normal"/>
    <w:unhideWhenUsed/>
    <w:rsid w:val="00177146"/>
    <w:pPr>
      <w:spacing w:after="0"/>
    </w:pPr>
  </w:style>
  <w:style w:type="paragraph" w:styleId="Title">
    <w:name w:val="Title"/>
    <w:basedOn w:val="Normal"/>
    <w:next w:val="Normal"/>
    <w:link w:val="TitleChar"/>
    <w:qFormat/>
    <w:rsid w:val="001771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14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1771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771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17714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link w:val="Heading3"/>
    <w:uiPriority w:val="9"/>
    <w:rsid w:val="00177146"/>
    <w:rPr>
      <w:rFonts w:ascii="Arial" w:hAnsi="Arial"/>
      <w:sz w:val="28"/>
      <w:lang w:val="en-GB" w:eastAsia="en-US"/>
    </w:rPr>
  </w:style>
  <w:style w:type="character" w:customStyle="1" w:styleId="Heading4Char">
    <w:name w:val="Heading 4 Char"/>
    <w:link w:val="Heading4"/>
    <w:locked/>
    <w:rsid w:val="00177146"/>
    <w:rPr>
      <w:rFonts w:ascii="Arial" w:hAnsi="Arial"/>
      <w:sz w:val="24"/>
      <w:lang w:val="en-GB" w:eastAsia="en-US"/>
    </w:rPr>
  </w:style>
  <w:style w:type="character" w:customStyle="1" w:styleId="Heading5Char">
    <w:name w:val="Heading 5 Char"/>
    <w:link w:val="Heading5"/>
    <w:rsid w:val="00177146"/>
    <w:rPr>
      <w:rFonts w:ascii="Arial" w:hAnsi="Arial"/>
      <w:sz w:val="22"/>
      <w:lang w:val="en-GB" w:eastAsia="en-US"/>
    </w:rPr>
  </w:style>
  <w:style w:type="character" w:customStyle="1" w:styleId="Heading6Char">
    <w:name w:val="Heading 6 Char"/>
    <w:link w:val="Heading6"/>
    <w:rsid w:val="00177146"/>
    <w:rPr>
      <w:rFonts w:ascii="Arial" w:hAnsi="Arial"/>
      <w:lang w:val="en-GB" w:eastAsia="en-US"/>
    </w:rPr>
  </w:style>
  <w:style w:type="character" w:customStyle="1" w:styleId="FootnoteTextChar">
    <w:name w:val="Footnote Text Char"/>
    <w:link w:val="FootnoteText"/>
    <w:rsid w:val="00177146"/>
    <w:rPr>
      <w:rFonts w:ascii="Times New Roman" w:hAnsi="Times New Roman"/>
      <w:sz w:val="16"/>
      <w:lang w:val="en-GB" w:eastAsia="en-US"/>
    </w:rPr>
  </w:style>
  <w:style w:type="character" w:customStyle="1" w:styleId="NOChar">
    <w:name w:val="NO Char"/>
    <w:link w:val="NO"/>
    <w:qFormat/>
    <w:rsid w:val="00177146"/>
    <w:rPr>
      <w:rFonts w:ascii="Times New Roman" w:hAnsi="Times New Roman"/>
      <w:lang w:val="en-GB" w:eastAsia="en-US"/>
    </w:rPr>
  </w:style>
  <w:style w:type="character" w:customStyle="1" w:styleId="PLChar">
    <w:name w:val="PL Char"/>
    <w:link w:val="PL"/>
    <w:qFormat/>
    <w:rsid w:val="00177146"/>
    <w:rPr>
      <w:rFonts w:ascii="Courier New" w:hAnsi="Courier New"/>
      <w:noProof/>
      <w:sz w:val="16"/>
      <w:lang w:val="en-GB" w:eastAsia="en-US"/>
    </w:rPr>
  </w:style>
  <w:style w:type="character" w:customStyle="1" w:styleId="TACChar">
    <w:name w:val="TAC Char"/>
    <w:link w:val="TAC"/>
    <w:qFormat/>
    <w:rsid w:val="00177146"/>
    <w:rPr>
      <w:rFonts w:ascii="Arial" w:hAnsi="Arial"/>
      <w:sz w:val="18"/>
      <w:lang w:val="en-GB" w:eastAsia="en-US"/>
    </w:rPr>
  </w:style>
  <w:style w:type="character" w:customStyle="1" w:styleId="EXChar">
    <w:name w:val="EX Char"/>
    <w:link w:val="EX"/>
    <w:rsid w:val="00177146"/>
    <w:rPr>
      <w:rFonts w:ascii="Times New Roman" w:hAnsi="Times New Roman"/>
      <w:lang w:val="en-GB" w:eastAsia="en-US"/>
    </w:rPr>
  </w:style>
  <w:style w:type="character" w:customStyle="1" w:styleId="B1Char">
    <w:name w:val="B1 Char"/>
    <w:link w:val="B10"/>
    <w:qFormat/>
    <w:rsid w:val="00177146"/>
    <w:rPr>
      <w:rFonts w:ascii="Times New Roman" w:hAnsi="Times New Roman"/>
      <w:lang w:val="en-GB" w:eastAsia="en-US"/>
    </w:rPr>
  </w:style>
  <w:style w:type="character" w:customStyle="1" w:styleId="TFChar">
    <w:name w:val="TF Char"/>
    <w:link w:val="TF"/>
    <w:qFormat/>
    <w:rsid w:val="00177146"/>
    <w:rPr>
      <w:rFonts w:ascii="Arial" w:hAnsi="Arial"/>
      <w:b/>
      <w:lang w:val="en-GB" w:eastAsia="en-US"/>
    </w:rPr>
  </w:style>
  <w:style w:type="character" w:customStyle="1" w:styleId="ListParagraphChar">
    <w:name w:val="List Paragraph Char"/>
    <w:link w:val="ListParagraph"/>
    <w:uiPriority w:val="34"/>
    <w:locked/>
    <w:rsid w:val="00177146"/>
    <w:rPr>
      <w:rFonts w:ascii="Times New Roman" w:hAnsi="Times New Roman"/>
      <w:lang w:val="en-GB" w:eastAsia="en-US"/>
    </w:rPr>
  </w:style>
  <w:style w:type="paragraph" w:customStyle="1" w:styleId="B1">
    <w:name w:val="B1+"/>
    <w:basedOn w:val="B10"/>
    <w:link w:val="B1Car"/>
    <w:rsid w:val="00177146"/>
    <w:pPr>
      <w:numPr>
        <w:numId w:val="5"/>
      </w:numPr>
      <w:overflowPunct w:val="0"/>
      <w:autoSpaceDE w:val="0"/>
      <w:autoSpaceDN w:val="0"/>
      <w:adjustRightInd w:val="0"/>
      <w:textAlignment w:val="baseline"/>
    </w:pPr>
  </w:style>
  <w:style w:type="character" w:customStyle="1" w:styleId="B1Car">
    <w:name w:val="B1+ Car"/>
    <w:link w:val="B1"/>
    <w:rsid w:val="00177146"/>
    <w:rPr>
      <w:rFonts w:ascii="Times New Roman" w:hAnsi="Times New Roman"/>
      <w:lang w:val="en-GB" w:eastAsia="en-US"/>
    </w:rPr>
  </w:style>
  <w:style w:type="character" w:customStyle="1" w:styleId="DocumentMapChar">
    <w:name w:val="Document Map Char"/>
    <w:link w:val="DocumentMap"/>
    <w:rsid w:val="00177146"/>
    <w:rPr>
      <w:rFonts w:ascii="Tahoma" w:hAnsi="Tahoma" w:cs="Tahoma"/>
      <w:shd w:val="clear" w:color="auto" w:fill="000080"/>
      <w:lang w:val="en-GB" w:eastAsia="en-US"/>
    </w:rPr>
  </w:style>
  <w:style w:type="character" w:customStyle="1" w:styleId="CommentTextChar">
    <w:name w:val="Comment Text Char"/>
    <w:link w:val="CommentText"/>
    <w:qFormat/>
    <w:rsid w:val="00177146"/>
    <w:rPr>
      <w:rFonts w:ascii="Times New Roman" w:hAnsi="Times New Roman"/>
      <w:lang w:val="en-GB" w:eastAsia="en-US"/>
    </w:rPr>
  </w:style>
  <w:style w:type="character" w:customStyle="1" w:styleId="BalloonTextChar">
    <w:name w:val="Balloon Text Char"/>
    <w:link w:val="BalloonText"/>
    <w:rsid w:val="00177146"/>
    <w:rPr>
      <w:rFonts w:ascii="Tahoma" w:hAnsi="Tahoma" w:cs="Tahoma"/>
      <w:sz w:val="16"/>
      <w:szCs w:val="16"/>
      <w:lang w:val="en-GB" w:eastAsia="en-US"/>
    </w:rPr>
  </w:style>
  <w:style w:type="paragraph" w:styleId="Revision">
    <w:name w:val="Revision"/>
    <w:hidden/>
    <w:uiPriority w:val="99"/>
    <w:semiHidden/>
    <w:rsid w:val="00177146"/>
    <w:rPr>
      <w:rFonts w:ascii="Times New Roman" w:eastAsia="SimSun" w:hAnsi="Times New Roman"/>
      <w:lang w:val="en-GB" w:eastAsia="en-US"/>
    </w:rPr>
  </w:style>
  <w:style w:type="character" w:customStyle="1" w:styleId="CommentSubjectChar">
    <w:name w:val="Comment Subject Char"/>
    <w:link w:val="CommentSubject"/>
    <w:rsid w:val="00177146"/>
    <w:rPr>
      <w:rFonts w:ascii="Times New Roman" w:hAnsi="Times New Roman"/>
      <w:b/>
      <w:bCs/>
      <w:lang w:val="en-GB" w:eastAsia="en-US"/>
    </w:rPr>
  </w:style>
  <w:style w:type="character" w:customStyle="1" w:styleId="Char">
    <w:name w:val="批注主题 Char"/>
    <w:rsid w:val="00177146"/>
    <w:rPr>
      <w:lang w:val="en-GB" w:eastAsia="en-US"/>
    </w:rPr>
  </w:style>
  <w:style w:type="character" w:customStyle="1" w:styleId="msoins0">
    <w:name w:val="msoins"/>
    <w:basedOn w:val="DefaultParagraphFont"/>
    <w:rsid w:val="00177146"/>
  </w:style>
  <w:style w:type="character" w:customStyle="1" w:styleId="fontstyle01">
    <w:name w:val="fontstyle01"/>
    <w:rsid w:val="00177146"/>
    <w:rPr>
      <w:rFonts w:ascii="Helvetica-Bold" w:hAnsi="Helvetica-Bold" w:hint="default"/>
      <w:b/>
      <w:bCs/>
      <w:i w:val="0"/>
      <w:iCs w:val="0"/>
      <w:color w:val="000000"/>
      <w:sz w:val="20"/>
      <w:szCs w:val="20"/>
    </w:rPr>
  </w:style>
  <w:style w:type="character" w:customStyle="1" w:styleId="TAHCar">
    <w:name w:val="TAH Car"/>
    <w:qFormat/>
    <w:rsid w:val="00177146"/>
    <w:rPr>
      <w:rFonts w:ascii="Arial" w:hAnsi="Arial"/>
      <w:b/>
      <w:sz w:val="18"/>
      <w:lang w:val="en-GB" w:eastAsia="en-US"/>
    </w:rPr>
  </w:style>
  <w:style w:type="character" w:styleId="UnresolvedMention">
    <w:name w:val="Unresolved Mention"/>
    <w:uiPriority w:val="99"/>
    <w:semiHidden/>
    <w:unhideWhenUsed/>
    <w:rsid w:val="00177146"/>
    <w:rPr>
      <w:color w:val="808080"/>
      <w:shd w:val="clear" w:color="auto" w:fill="E6E6E6"/>
    </w:rPr>
  </w:style>
  <w:style w:type="table" w:styleId="TableGrid">
    <w:name w:val="Table Grid"/>
    <w:basedOn w:val="TableNormal"/>
    <w:rsid w:val="00177146"/>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77146"/>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177146"/>
    <w:rPr>
      <w:color w:val="808080"/>
      <w:shd w:val="clear" w:color="auto" w:fill="E6E6E6"/>
    </w:rPr>
  </w:style>
  <w:style w:type="character" w:customStyle="1" w:styleId="ObjetducommentaireCar">
    <w:name w:val="Objet du commentaire Car"/>
    <w:rsid w:val="00177146"/>
    <w:rPr>
      <w:rFonts w:eastAsia="Times New Roman"/>
      <w:b/>
      <w:bCs/>
      <w:lang w:eastAsia="en-US"/>
    </w:rPr>
  </w:style>
  <w:style w:type="character" w:customStyle="1" w:styleId="1">
    <w:name w:val="未处理的提及1"/>
    <w:uiPriority w:val="99"/>
    <w:semiHidden/>
    <w:unhideWhenUsed/>
    <w:rsid w:val="00177146"/>
    <w:rPr>
      <w:color w:val="808080"/>
      <w:shd w:val="clear" w:color="auto" w:fill="E6E6E6"/>
    </w:rPr>
  </w:style>
  <w:style w:type="character" w:customStyle="1" w:styleId="EXCar">
    <w:name w:val="EX Car"/>
    <w:locked/>
    <w:rsid w:val="00177146"/>
    <w:rPr>
      <w:rFonts w:ascii="Times New Roman" w:hAnsi="Times New Roman"/>
      <w:lang w:val="en-GB" w:eastAsia="en-US"/>
    </w:rPr>
  </w:style>
  <w:style w:type="paragraph" w:customStyle="1" w:styleId="code">
    <w:name w:val="code"/>
    <w:basedOn w:val="Normal"/>
    <w:rsid w:val="0017714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17714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77146"/>
    <w:rPr>
      <w:rFonts w:ascii="Courier New" w:hAnsi="Courier New"/>
      <w:sz w:val="28"/>
      <w:lang w:val="en-GB" w:eastAsia="en-US"/>
    </w:rPr>
  </w:style>
  <w:style w:type="paragraph" w:customStyle="1" w:styleId="TAJ">
    <w:name w:val="TAJ"/>
    <w:basedOn w:val="TH"/>
    <w:rsid w:val="00177146"/>
    <w:rPr>
      <w:rFonts w:eastAsia="SimSun"/>
    </w:rPr>
  </w:style>
  <w:style w:type="paragraph" w:customStyle="1" w:styleId="INDENT1">
    <w:name w:val="INDENT1"/>
    <w:basedOn w:val="Normal"/>
    <w:rsid w:val="00177146"/>
    <w:pPr>
      <w:ind w:left="851"/>
    </w:pPr>
    <w:rPr>
      <w:rFonts w:eastAsia="SimSun"/>
    </w:rPr>
  </w:style>
  <w:style w:type="paragraph" w:customStyle="1" w:styleId="INDENT2">
    <w:name w:val="INDENT2"/>
    <w:basedOn w:val="Normal"/>
    <w:rsid w:val="00177146"/>
    <w:pPr>
      <w:ind w:left="1135" w:hanging="284"/>
    </w:pPr>
    <w:rPr>
      <w:rFonts w:eastAsia="SimSun"/>
    </w:rPr>
  </w:style>
  <w:style w:type="paragraph" w:customStyle="1" w:styleId="INDENT3">
    <w:name w:val="INDENT3"/>
    <w:basedOn w:val="Normal"/>
    <w:rsid w:val="00177146"/>
    <w:pPr>
      <w:ind w:left="1701" w:hanging="567"/>
    </w:pPr>
    <w:rPr>
      <w:rFonts w:eastAsia="SimSun"/>
    </w:rPr>
  </w:style>
  <w:style w:type="paragraph" w:customStyle="1" w:styleId="FigureTitle">
    <w:name w:val="Figure_Title"/>
    <w:basedOn w:val="Normal"/>
    <w:next w:val="Normal"/>
    <w:rsid w:val="0017714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77146"/>
    <w:pPr>
      <w:keepNext/>
      <w:keepLines/>
    </w:pPr>
    <w:rPr>
      <w:rFonts w:eastAsia="SimSun"/>
      <w:b/>
    </w:rPr>
  </w:style>
  <w:style w:type="paragraph" w:customStyle="1" w:styleId="enumlev2">
    <w:name w:val="enumlev2"/>
    <w:basedOn w:val="Normal"/>
    <w:rsid w:val="0017714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77146"/>
    <w:pPr>
      <w:keepNext/>
      <w:keepLines/>
      <w:spacing w:before="240"/>
      <w:ind w:left="1418"/>
    </w:pPr>
    <w:rPr>
      <w:rFonts w:ascii="Arial" w:eastAsia="SimSun" w:hAnsi="Arial"/>
      <w:b/>
      <w:sz w:val="36"/>
    </w:rPr>
  </w:style>
  <w:style w:type="paragraph" w:customStyle="1" w:styleId="Guidance">
    <w:name w:val="Guidance"/>
    <w:basedOn w:val="Normal"/>
    <w:rsid w:val="00177146"/>
    <w:rPr>
      <w:rFonts w:eastAsia="SimSun"/>
      <w:i/>
      <w:color w:val="0000FF"/>
    </w:rPr>
  </w:style>
  <w:style w:type="paragraph" w:customStyle="1" w:styleId="CharCharCharCharCharChar1CharCharCharCharCharChar">
    <w:name w:val="Char Char Char Char Char Char1 Char Char Char Char Char Char"/>
    <w:semiHidden/>
    <w:rsid w:val="00177146"/>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177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177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177146"/>
    <w:pPr>
      <w:spacing w:after="160" w:line="240" w:lineRule="exact"/>
    </w:pPr>
    <w:rPr>
      <w:rFonts w:ascii="Arial" w:eastAsia="SimSun" w:hAnsi="Arial"/>
      <w:szCs w:val="22"/>
    </w:rPr>
  </w:style>
  <w:style w:type="paragraph" w:customStyle="1" w:styleId="tal0">
    <w:name w:val="tal"/>
    <w:basedOn w:val="Normal"/>
    <w:rsid w:val="001771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77146"/>
    <w:pPr>
      <w:spacing w:before="100" w:beforeAutospacing="1" w:after="100" w:afterAutospacing="1"/>
    </w:pPr>
    <w:rPr>
      <w:rFonts w:eastAsia="SimSun"/>
      <w:sz w:val="24"/>
      <w:szCs w:val="24"/>
      <w:lang w:eastAsia="de-DE"/>
    </w:rPr>
  </w:style>
  <w:style w:type="character" w:styleId="Strong">
    <w:name w:val="Strong"/>
    <w:uiPriority w:val="22"/>
    <w:qFormat/>
    <w:rsid w:val="00177146"/>
    <w:rPr>
      <w:b/>
      <w:bCs/>
    </w:rPr>
  </w:style>
  <w:style w:type="paragraph" w:customStyle="1" w:styleId="Reference">
    <w:name w:val="Reference"/>
    <w:basedOn w:val="Normal"/>
    <w:rsid w:val="00177146"/>
    <w:pPr>
      <w:tabs>
        <w:tab w:val="left" w:pos="851"/>
      </w:tabs>
      <w:ind w:left="851" w:hanging="851"/>
    </w:pPr>
    <w:rPr>
      <w:rFonts w:eastAsia="SimSun"/>
    </w:rPr>
  </w:style>
  <w:style w:type="character" w:customStyle="1" w:styleId="B1Char1">
    <w:name w:val="B1 Char1"/>
    <w:qFormat/>
    <w:rsid w:val="00177146"/>
    <w:rPr>
      <w:rFonts w:eastAsia="Times New Roman"/>
      <w:lang w:eastAsia="ja-JP"/>
    </w:rPr>
  </w:style>
  <w:style w:type="character" w:customStyle="1" w:styleId="Heading7Char">
    <w:name w:val="Heading 7 Char"/>
    <w:link w:val="Heading7"/>
    <w:rsid w:val="00177146"/>
    <w:rPr>
      <w:rFonts w:ascii="Arial" w:hAnsi="Arial"/>
      <w:lang w:val="en-GB" w:eastAsia="en-US"/>
    </w:rPr>
  </w:style>
  <w:style w:type="character" w:customStyle="1" w:styleId="Heading8Char">
    <w:name w:val="Heading 8 Char"/>
    <w:link w:val="Heading8"/>
    <w:rsid w:val="00177146"/>
    <w:rPr>
      <w:rFonts w:ascii="Arial" w:hAnsi="Arial"/>
      <w:sz w:val="36"/>
      <w:lang w:val="en-GB" w:eastAsia="en-US"/>
    </w:rPr>
  </w:style>
  <w:style w:type="character" w:customStyle="1" w:styleId="Heading9Char">
    <w:name w:val="Heading 9 Char"/>
    <w:link w:val="Heading9"/>
    <w:rsid w:val="00177146"/>
    <w:rPr>
      <w:rFonts w:ascii="Arial" w:hAnsi="Arial"/>
      <w:sz w:val="36"/>
      <w:lang w:val="en-GB" w:eastAsia="en-US"/>
    </w:rPr>
  </w:style>
  <w:style w:type="character" w:customStyle="1" w:styleId="1Char1">
    <w:name w:val="标题 1 Char1"/>
    <w:aliases w:val="Char1 Char1"/>
    <w:rsid w:val="0017714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uiPriority w:val="9"/>
    <w:semiHidden/>
    <w:rsid w:val="00177146"/>
    <w:rPr>
      <w:rFonts w:ascii="Cambria" w:eastAsia="SimSun" w:hAnsi="Cambria" w:cs="Times New Roman"/>
      <w:b/>
      <w:bCs/>
      <w:sz w:val="32"/>
      <w:szCs w:val="32"/>
      <w:lang w:val="en-GB" w:eastAsia="en-US"/>
    </w:rPr>
  </w:style>
  <w:style w:type="character" w:customStyle="1" w:styleId="3Char1">
    <w:name w:val="标题 3 Char1"/>
    <w:aliases w:val="h3 Char1,Heading 3 Char1"/>
    <w:uiPriority w:val="9"/>
    <w:semiHidden/>
    <w:rsid w:val="00177146"/>
    <w:rPr>
      <w:rFonts w:eastAsia="Times New Roman"/>
      <w:b/>
      <w:bCs/>
      <w:sz w:val="32"/>
      <w:szCs w:val="32"/>
      <w:lang w:val="en-GB" w:eastAsia="en-US"/>
    </w:rPr>
  </w:style>
  <w:style w:type="character" w:customStyle="1" w:styleId="FooterChar">
    <w:name w:val="Footer Char"/>
    <w:link w:val="Footer"/>
    <w:rsid w:val="00177146"/>
    <w:rPr>
      <w:rFonts w:ascii="Arial" w:hAnsi="Arial"/>
      <w:b/>
      <w:i/>
      <w:noProof/>
      <w:sz w:val="18"/>
      <w:lang w:val="en-GB" w:eastAsia="en-US"/>
    </w:rPr>
  </w:style>
  <w:style w:type="paragraph" w:customStyle="1" w:styleId="H7">
    <w:name w:val="H7"/>
    <w:basedOn w:val="H6"/>
    <w:rsid w:val="00177146"/>
    <w:pPr>
      <w:overflowPunct w:val="0"/>
      <w:autoSpaceDE w:val="0"/>
      <w:autoSpaceDN w:val="0"/>
      <w:adjustRightInd w:val="0"/>
      <w:textAlignment w:val="baseline"/>
    </w:pPr>
  </w:style>
  <w:style w:type="paragraph" w:customStyle="1" w:styleId="H8">
    <w:name w:val="H8"/>
    <w:basedOn w:val="H6"/>
    <w:rsid w:val="00177146"/>
    <w:pPr>
      <w:overflowPunct w:val="0"/>
      <w:autoSpaceDE w:val="0"/>
      <w:autoSpaceDN w:val="0"/>
      <w:adjustRightInd w:val="0"/>
      <w:textAlignment w:val="baseline"/>
    </w:pPr>
    <w:rPr>
      <w:lang w:eastAsia="zh-CN"/>
    </w:rPr>
  </w:style>
  <w:style w:type="paragraph" w:customStyle="1" w:styleId="Default">
    <w:name w:val="Default"/>
    <w:unhideWhenUsed/>
    <w:rsid w:val="00177146"/>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177146"/>
  </w:style>
  <w:style w:type="character" w:customStyle="1" w:styleId="EditorsNoteChar">
    <w:name w:val="Editor's Note Char"/>
    <w:link w:val="EditorsNote"/>
    <w:rsid w:val="00177146"/>
    <w:rPr>
      <w:rFonts w:ascii="Times New Roman" w:hAnsi="Times New Roman"/>
      <w:color w:val="FF0000"/>
      <w:lang w:val="en-GB" w:eastAsia="en-US"/>
    </w:rPr>
  </w:style>
  <w:style w:type="paragraph" w:customStyle="1" w:styleId="Frontcover">
    <w:name w:val="Front_cover"/>
    <w:rsid w:val="00177146"/>
    <w:rPr>
      <w:rFonts w:ascii="Arial" w:hAnsi="Arial"/>
      <w:lang w:val="en-GB" w:eastAsia="en-US"/>
    </w:rPr>
  </w:style>
  <w:style w:type="paragraph" w:customStyle="1" w:styleId="Lista2">
    <w:name w:val="Lista 2"/>
    <w:basedOn w:val="Normal"/>
    <w:rsid w:val="00177146"/>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177146"/>
    <w:pPr>
      <w:numPr>
        <w:numId w:val="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77146"/>
    <w:pPr>
      <w:numPr>
        <w:numId w:val="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177146"/>
    <w:pPr>
      <w:numPr>
        <w:ilvl w:val="1"/>
      </w:numPr>
      <w:tabs>
        <w:tab w:val="clear" w:pos="2041"/>
        <w:tab w:val="num" w:pos="360"/>
        <w:tab w:val="num" w:pos="2608"/>
      </w:tabs>
      <w:ind w:left="2608" w:hanging="567"/>
    </w:pPr>
  </w:style>
  <w:style w:type="paragraph" w:customStyle="1" w:styleId="List31">
    <w:name w:val="List 3.1"/>
    <w:basedOn w:val="List21"/>
    <w:rsid w:val="00177146"/>
    <w:pPr>
      <w:numPr>
        <w:ilvl w:val="2"/>
      </w:numPr>
      <w:tabs>
        <w:tab w:val="num" w:pos="360"/>
        <w:tab w:val="num" w:pos="1440"/>
        <w:tab w:val="left" w:pos="3175"/>
      </w:tabs>
      <w:ind w:left="360" w:hanging="794"/>
    </w:pPr>
  </w:style>
  <w:style w:type="paragraph" w:customStyle="1" w:styleId="List41">
    <w:name w:val="List 4.1"/>
    <w:basedOn w:val="List31"/>
    <w:rsid w:val="00177146"/>
    <w:pPr>
      <w:numPr>
        <w:ilvl w:val="3"/>
      </w:numPr>
      <w:tabs>
        <w:tab w:val="num" w:pos="360"/>
        <w:tab w:val="num" w:pos="1440"/>
        <w:tab w:val="left" w:pos="3742"/>
      </w:tabs>
      <w:ind w:left="3743" w:hanging="1021"/>
    </w:pPr>
  </w:style>
  <w:style w:type="paragraph" w:customStyle="1" w:styleId="List51">
    <w:name w:val="List 5.1"/>
    <w:basedOn w:val="List41"/>
    <w:rsid w:val="0017714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177146"/>
    <w:pPr>
      <w:numPr>
        <w:numId w:val="1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1771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77146"/>
    <w:pPr>
      <w:tabs>
        <w:tab w:val="clear" w:pos="794"/>
        <w:tab w:val="clear" w:pos="1191"/>
        <w:tab w:val="clear" w:pos="1588"/>
        <w:tab w:val="clear" w:pos="1985"/>
      </w:tabs>
      <w:spacing w:before="0"/>
      <w:jc w:val="left"/>
    </w:pPr>
  </w:style>
  <w:style w:type="paragraph" w:customStyle="1" w:styleId="ASN1">
    <w:name w:val="ASN.1"/>
    <w:basedOn w:val="Normal"/>
    <w:next w:val="ASN1Cont0"/>
    <w:rsid w:val="001771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77146"/>
    <w:pPr>
      <w:spacing w:before="0"/>
      <w:jc w:val="left"/>
    </w:pPr>
  </w:style>
  <w:style w:type="paragraph" w:customStyle="1" w:styleId="GDMO">
    <w:name w:val="GDMO"/>
    <w:basedOn w:val="ASN1Cont"/>
    <w:rsid w:val="00177146"/>
    <w:pPr>
      <w:tabs>
        <w:tab w:val="left" w:pos="1588"/>
        <w:tab w:val="left" w:pos="2268"/>
        <w:tab w:val="left" w:pos="2892"/>
        <w:tab w:val="left" w:pos="3572"/>
      </w:tabs>
    </w:pPr>
    <w:rPr>
      <w:b w:val="0"/>
    </w:rPr>
  </w:style>
  <w:style w:type="paragraph" w:customStyle="1" w:styleId="listbullettight">
    <w:name w:val="list bullet tight"/>
    <w:basedOn w:val="cpde"/>
    <w:rsid w:val="00177146"/>
    <w:pPr>
      <w:numPr>
        <w:numId w:val="13"/>
      </w:numPr>
      <w:overflowPunct/>
      <w:autoSpaceDE/>
      <w:autoSpaceDN/>
      <w:adjustRightInd/>
      <w:textAlignment w:val="auto"/>
    </w:pPr>
  </w:style>
  <w:style w:type="paragraph" w:customStyle="1" w:styleId="nornal">
    <w:name w:val="nornal"/>
    <w:basedOn w:val="cpde"/>
    <w:rsid w:val="00177146"/>
    <w:pPr>
      <w:numPr>
        <w:numId w:val="14"/>
      </w:numPr>
      <w:overflowPunct/>
      <w:autoSpaceDE/>
      <w:autoSpaceDN/>
      <w:adjustRightInd/>
      <w:textAlignment w:val="auto"/>
    </w:pPr>
  </w:style>
  <w:style w:type="paragraph" w:customStyle="1" w:styleId="enumlev1">
    <w:name w:val="enumlev1"/>
    <w:basedOn w:val="Normal"/>
    <w:rsid w:val="001771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7714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771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77146"/>
  </w:style>
  <w:style w:type="paragraph" w:customStyle="1" w:styleId="Caption1">
    <w:name w:val="Caption1"/>
    <w:basedOn w:val="Normal"/>
    <w:next w:val="Normal"/>
    <w:rsid w:val="001771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771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771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771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771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77146"/>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177146"/>
    <w:rPr>
      <w:i/>
    </w:rPr>
  </w:style>
  <w:style w:type="paragraph" w:customStyle="1" w:styleId="DefinitionTerm">
    <w:name w:val="Definition Term"/>
    <w:basedOn w:val="Normal"/>
    <w:next w:val="DefinitionList"/>
    <w:rsid w:val="001771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771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7714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77146"/>
    <w:pPr>
      <w:overflowPunct w:val="0"/>
      <w:autoSpaceDE w:val="0"/>
      <w:autoSpaceDN w:val="0"/>
      <w:adjustRightInd w:val="0"/>
      <w:spacing w:before="120" w:after="0"/>
      <w:textAlignment w:val="baseline"/>
    </w:pPr>
  </w:style>
  <w:style w:type="paragraph" w:customStyle="1" w:styleId="Bulletlist">
    <w:name w:val="Bullet list"/>
    <w:basedOn w:val="Normal"/>
    <w:rsid w:val="00177146"/>
    <w:pPr>
      <w:overflowPunct w:val="0"/>
      <w:autoSpaceDE w:val="0"/>
      <w:autoSpaceDN w:val="0"/>
      <w:adjustRightInd w:val="0"/>
      <w:spacing w:before="120" w:after="0"/>
      <w:textAlignment w:val="baseline"/>
    </w:pPr>
  </w:style>
  <w:style w:type="paragraph" w:customStyle="1" w:styleId="Bullets">
    <w:name w:val="Bullets"/>
    <w:basedOn w:val="Normal"/>
    <w:rsid w:val="00177146"/>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771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77146"/>
    <w:pPr>
      <w:spacing w:before="0"/>
    </w:pPr>
    <w:rPr>
      <w:b/>
    </w:rPr>
  </w:style>
  <w:style w:type="paragraph" w:customStyle="1" w:styleId="Table">
    <w:name w:val="Table_#"/>
    <w:basedOn w:val="Normal"/>
    <w:next w:val="TableTitle"/>
    <w:rsid w:val="001771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77146"/>
    <w:pPr>
      <w:spacing w:before="142" w:after="142"/>
    </w:pPr>
  </w:style>
  <w:style w:type="paragraph" w:customStyle="1" w:styleId="TableLegend">
    <w:name w:val="Table_Legend"/>
    <w:basedOn w:val="Normal"/>
    <w:next w:val="Normal"/>
    <w:rsid w:val="001771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771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771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771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771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771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771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77146"/>
  </w:style>
  <w:style w:type="paragraph" w:customStyle="1" w:styleId="I1">
    <w:name w:val="I1"/>
    <w:basedOn w:val="List"/>
    <w:rsid w:val="00177146"/>
    <w:pPr>
      <w:overflowPunct w:val="0"/>
      <w:autoSpaceDE w:val="0"/>
      <w:autoSpaceDN w:val="0"/>
      <w:adjustRightInd w:val="0"/>
      <w:textAlignment w:val="baseline"/>
    </w:pPr>
  </w:style>
  <w:style w:type="paragraph" w:customStyle="1" w:styleId="I2">
    <w:name w:val="I2"/>
    <w:basedOn w:val="List2"/>
    <w:rsid w:val="00177146"/>
    <w:pPr>
      <w:overflowPunct w:val="0"/>
      <w:autoSpaceDE w:val="0"/>
      <w:autoSpaceDN w:val="0"/>
      <w:adjustRightInd w:val="0"/>
      <w:textAlignment w:val="baseline"/>
    </w:pPr>
  </w:style>
  <w:style w:type="paragraph" w:customStyle="1" w:styleId="I3">
    <w:name w:val="I3"/>
    <w:basedOn w:val="List3"/>
    <w:rsid w:val="00177146"/>
    <w:pPr>
      <w:overflowPunct w:val="0"/>
      <w:autoSpaceDE w:val="0"/>
      <w:autoSpaceDN w:val="0"/>
      <w:adjustRightInd w:val="0"/>
      <w:textAlignment w:val="baseline"/>
    </w:pPr>
  </w:style>
  <w:style w:type="paragraph" w:customStyle="1" w:styleId="IB3">
    <w:name w:val="IB3"/>
    <w:basedOn w:val="Normal"/>
    <w:rsid w:val="00177146"/>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7714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77146"/>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77146"/>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77146"/>
    <w:pPr>
      <w:numPr>
        <w:numId w:val="1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771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77146"/>
    <w:pPr>
      <w:spacing w:before="120" w:after="0"/>
    </w:pPr>
    <w:rPr>
      <w:sz w:val="24"/>
    </w:rPr>
  </w:style>
  <w:style w:type="paragraph" w:customStyle="1" w:styleId="msonormal0">
    <w:name w:val="msonormal"/>
    <w:basedOn w:val="Normal"/>
    <w:rsid w:val="00177146"/>
    <w:pPr>
      <w:spacing w:before="100" w:beforeAutospacing="1" w:after="100" w:afterAutospacing="1"/>
    </w:pPr>
    <w:rPr>
      <w:sz w:val="24"/>
      <w:szCs w:val="24"/>
      <w:lang w:eastAsia="en-GB"/>
    </w:rPr>
  </w:style>
  <w:style w:type="character" w:customStyle="1" w:styleId="NOZchn">
    <w:name w:val="NO Zchn"/>
    <w:locked/>
    <w:rsid w:val="00177146"/>
    <w:rPr>
      <w:lang w:eastAsia="en-US"/>
    </w:rPr>
  </w:style>
  <w:style w:type="paragraph" w:customStyle="1" w:styleId="a">
    <w:name w:val="表格文本"/>
    <w:basedOn w:val="Normal"/>
    <w:rsid w:val="001771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77146"/>
    <w:pPr>
      <w:overflowPunct w:val="0"/>
      <w:autoSpaceDE w:val="0"/>
      <w:autoSpaceDN w:val="0"/>
      <w:adjustRightInd w:val="0"/>
      <w:spacing w:after="0"/>
    </w:pPr>
    <w:rPr>
      <w:sz w:val="24"/>
      <w:szCs w:val="24"/>
    </w:rPr>
  </w:style>
  <w:style w:type="character" w:customStyle="1" w:styleId="spellingerror">
    <w:name w:val="spellingerror"/>
    <w:rsid w:val="00177146"/>
  </w:style>
  <w:style w:type="character" w:customStyle="1" w:styleId="eop">
    <w:name w:val="eop"/>
    <w:rsid w:val="00177146"/>
  </w:style>
  <w:style w:type="character" w:customStyle="1" w:styleId="desc">
    <w:name w:val="desc"/>
    <w:rsid w:val="00177146"/>
  </w:style>
  <w:style w:type="character" w:customStyle="1" w:styleId="hljs-tag">
    <w:name w:val="hljs-tag"/>
    <w:rsid w:val="00177146"/>
  </w:style>
  <w:style w:type="character" w:customStyle="1" w:styleId="hljs-name">
    <w:name w:val="hljs-name"/>
    <w:rsid w:val="00177146"/>
  </w:style>
  <w:style w:type="character" w:customStyle="1" w:styleId="hljs-attr">
    <w:name w:val="hljs-attr"/>
    <w:rsid w:val="00177146"/>
  </w:style>
  <w:style w:type="character" w:customStyle="1" w:styleId="hljs-string">
    <w:name w:val="hljs-string"/>
    <w:rsid w:val="00177146"/>
  </w:style>
  <w:style w:type="character" w:customStyle="1" w:styleId="TALChar1">
    <w:name w:val="TAL Char1"/>
    <w:rsid w:val="00177146"/>
    <w:rPr>
      <w:rFonts w:ascii="Arial" w:hAnsi="Arial"/>
      <w:sz w:val="18"/>
      <w:lang w:val="en-GB" w:eastAsia="en-US" w:bidi="ar-SA"/>
    </w:rPr>
  </w:style>
  <w:style w:type="paragraph" w:customStyle="1" w:styleId="Code0">
    <w:name w:val="Code"/>
    <w:uiPriority w:val="1"/>
    <w:qFormat/>
    <w:rsid w:val="00177146"/>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177146"/>
    <w:rPr>
      <w:i/>
      <w:iCs/>
      <w:color w:val="808080" w:themeColor="text1" w:themeTint="7F"/>
    </w:rPr>
  </w:style>
  <w:style w:type="character" w:styleId="IntenseEmphasis">
    <w:name w:val="Intense Emphasis"/>
    <w:basedOn w:val="DefaultParagraphFont"/>
    <w:uiPriority w:val="21"/>
    <w:qFormat/>
    <w:rsid w:val="00177146"/>
    <w:rPr>
      <w:b/>
      <w:bCs/>
      <w:i/>
      <w:iCs/>
      <w:color w:val="4F81BD" w:themeColor="accent1"/>
    </w:rPr>
  </w:style>
  <w:style w:type="character" w:styleId="SubtleReference">
    <w:name w:val="Subtle Reference"/>
    <w:basedOn w:val="DefaultParagraphFont"/>
    <w:uiPriority w:val="31"/>
    <w:qFormat/>
    <w:rsid w:val="00177146"/>
    <w:rPr>
      <w:smallCaps/>
      <w:color w:val="C0504D" w:themeColor="accent2"/>
      <w:u w:val="single"/>
    </w:rPr>
  </w:style>
  <w:style w:type="character" w:styleId="IntenseReference">
    <w:name w:val="Intense Reference"/>
    <w:basedOn w:val="DefaultParagraphFont"/>
    <w:uiPriority w:val="32"/>
    <w:qFormat/>
    <w:rsid w:val="00177146"/>
    <w:rPr>
      <w:b/>
      <w:bCs/>
      <w:smallCaps/>
      <w:color w:val="C0504D" w:themeColor="accent2"/>
      <w:spacing w:val="5"/>
      <w:u w:val="single"/>
    </w:rPr>
  </w:style>
  <w:style w:type="character" w:styleId="BookTitle">
    <w:name w:val="Book Title"/>
    <w:basedOn w:val="DefaultParagraphFont"/>
    <w:uiPriority w:val="33"/>
    <w:qFormat/>
    <w:rsid w:val="00177146"/>
    <w:rPr>
      <w:b/>
      <w:bCs/>
      <w:smallCaps/>
      <w:spacing w:val="5"/>
    </w:rPr>
  </w:style>
  <w:style w:type="table" w:styleId="LightShading">
    <w:name w:val="Light Shading"/>
    <w:basedOn w:val="TableNormal"/>
    <w:uiPriority w:val="60"/>
    <w:rsid w:val="001771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771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771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771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771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771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771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771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771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771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771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771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177146"/>
    <w:rPr>
      <w:rFonts w:ascii="Courier New" w:eastAsia="Times New Roman" w:hAnsi="Courier New" w:cs="Courier New" w:hint="default"/>
      <w:sz w:val="20"/>
      <w:szCs w:val="20"/>
    </w:rPr>
  </w:style>
  <w:style w:type="character" w:customStyle="1" w:styleId="B2Char">
    <w:name w:val="B2 Char"/>
    <w:link w:val="B2"/>
    <w:qFormat/>
    <w:locked/>
    <w:rsid w:val="00177146"/>
    <w:rPr>
      <w:rFonts w:ascii="Times New Roman" w:hAnsi="Times New Roman"/>
      <w:lang w:val="en-GB" w:eastAsia="en-US"/>
    </w:rPr>
  </w:style>
  <w:style w:type="character" w:customStyle="1" w:styleId="idiff">
    <w:name w:val="idiff"/>
    <w:rsid w:val="00177146"/>
  </w:style>
  <w:style w:type="character" w:customStyle="1" w:styleId="line">
    <w:name w:val="line"/>
    <w:rsid w:val="00177146"/>
  </w:style>
  <w:style w:type="table" w:customStyle="1" w:styleId="11">
    <w:name w:val="网格表 1 浅色1"/>
    <w:basedOn w:val="TableNormal"/>
    <w:uiPriority w:val="46"/>
    <w:rsid w:val="0017714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77146"/>
    <w:rPr>
      <w:lang w:eastAsia="en-US"/>
    </w:rPr>
  </w:style>
  <w:style w:type="character" w:customStyle="1" w:styleId="TANChar">
    <w:name w:val="TAN Char"/>
    <w:link w:val="TAN"/>
    <w:qFormat/>
    <w:locked/>
    <w:rsid w:val="00177146"/>
    <w:rPr>
      <w:rFonts w:ascii="Arial" w:hAnsi="Arial"/>
      <w:sz w:val="18"/>
      <w:lang w:val="en-GB" w:eastAsia="en-US"/>
    </w:rPr>
  </w:style>
  <w:style w:type="character" w:customStyle="1" w:styleId="TFZchn">
    <w:name w:val="TF Zchn"/>
    <w:rsid w:val="00177146"/>
    <w:rPr>
      <w:rFonts w:ascii="Arial" w:hAnsi="Arial"/>
      <w:b/>
      <w:lang w:val="en-GB" w:eastAsia="en-US"/>
    </w:rPr>
  </w:style>
  <w:style w:type="character" w:customStyle="1" w:styleId="ui-provider">
    <w:name w:val="ui-provider"/>
    <w:basedOn w:val="DefaultParagraphFont"/>
    <w:rsid w:val="00177146"/>
  </w:style>
  <w:style w:type="character" w:customStyle="1" w:styleId="normaltextrun">
    <w:name w:val="normaltextrun"/>
    <w:basedOn w:val="DefaultParagraphFont"/>
    <w:rsid w:val="002E5094"/>
  </w:style>
  <w:style w:type="character" w:customStyle="1" w:styleId="tabchar">
    <w:name w:val="tabchar"/>
    <w:basedOn w:val="DefaultParagraphFont"/>
    <w:rsid w:val="002E5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3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76</Pages>
  <Words>28090</Words>
  <Characters>160118</Characters>
  <Application>Microsoft Office Word</Application>
  <DocSecurity>0</DocSecurity>
  <Lines>1334</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17</cp:revision>
  <cp:lastPrinted>1900-01-01T05:00:00Z</cp:lastPrinted>
  <dcterms:created xsi:type="dcterms:W3CDTF">2020-02-03T08:32:00Z</dcterms:created>
  <dcterms:modified xsi:type="dcterms:W3CDTF">2024-04-07T11:15:00Z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S5-241564</vt:lpwstr>
  </property>
  <property fmtid="{D5CDD505-2E9C-101B-9397-08002B2CF9AE}" pid="10" name="Spec#">
    <vt:lpwstr>28.541</vt:lpwstr>
  </property>
  <property fmtid="{D5CDD505-2E9C-101B-9397-08002B2CF9AE}" pid="11" name="Cr#">
    <vt:lpwstr>1211</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28.541 Add missing datatype import, fix attribute properties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